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74016">
        <w:fldChar w:fldCharType="begin"/>
      </w:r>
      <w:r w:rsidR="00974016">
        <w:instrText xml:space="preserve"> DOCPROPERTY  TSG/WGRef  \* MERGEFORMAT </w:instrText>
      </w:r>
      <w:r w:rsidR="00974016">
        <w:fldChar w:fldCharType="separate"/>
      </w:r>
      <w:r w:rsidR="003609EF">
        <w:rPr>
          <w:b/>
          <w:noProof/>
          <w:sz w:val="24"/>
        </w:rPr>
        <w:t>SA5</w:t>
      </w:r>
      <w:r w:rsidR="00974016">
        <w:rPr>
          <w:b/>
          <w:noProof/>
          <w:sz w:val="24"/>
        </w:rPr>
        <w:fldChar w:fldCharType="end"/>
      </w:r>
      <w:r w:rsidR="00C66BA2">
        <w:rPr>
          <w:b/>
          <w:noProof/>
          <w:sz w:val="24"/>
        </w:rPr>
        <w:t xml:space="preserve"> </w:t>
      </w:r>
      <w:r>
        <w:rPr>
          <w:b/>
          <w:noProof/>
          <w:sz w:val="24"/>
        </w:rPr>
        <w:t>Meeting #</w:t>
      </w:r>
      <w:r w:rsidR="00974016">
        <w:fldChar w:fldCharType="begin"/>
      </w:r>
      <w:r w:rsidR="00974016">
        <w:instrText xml:space="preserve"> DOCPROPERTY  MtgSeq  \* MERGEFORMAT </w:instrText>
      </w:r>
      <w:r w:rsidR="00974016">
        <w:fldChar w:fldCharType="separate"/>
      </w:r>
      <w:r w:rsidR="00EB09B7" w:rsidRPr="00EB09B7">
        <w:rPr>
          <w:b/>
          <w:noProof/>
          <w:sz w:val="24"/>
        </w:rPr>
        <w:t>151</w:t>
      </w:r>
      <w:r w:rsidR="00974016">
        <w:rPr>
          <w:b/>
          <w:noProof/>
          <w:sz w:val="24"/>
        </w:rPr>
        <w:fldChar w:fldCharType="end"/>
      </w:r>
      <w:r w:rsidR="00974016">
        <w:fldChar w:fldCharType="begin"/>
      </w:r>
      <w:r w:rsidR="00974016">
        <w:instrText xml:space="preserve"> DOCPROPERTY  MtgTitle  \* MERGEFORMAT </w:instrText>
      </w:r>
      <w:r w:rsidR="00974016">
        <w:fldChar w:fldCharType="separate"/>
      </w:r>
      <w:r w:rsidR="00974016">
        <w:fldChar w:fldCharType="end"/>
      </w:r>
      <w:r>
        <w:rPr>
          <w:b/>
          <w:i/>
          <w:noProof/>
          <w:sz w:val="28"/>
        </w:rPr>
        <w:tab/>
      </w:r>
      <w:r w:rsidR="00974016">
        <w:fldChar w:fldCharType="begin"/>
      </w:r>
      <w:r w:rsidR="00974016">
        <w:instrText xml:space="preserve"> DOCPROPERTY  Tdoc#  \* MERGEFORMAT </w:instrText>
      </w:r>
      <w:r w:rsidR="00974016">
        <w:fldChar w:fldCharType="separate"/>
      </w:r>
      <w:r w:rsidR="00E13F3D" w:rsidRPr="00E13F3D">
        <w:rPr>
          <w:b/>
          <w:i/>
          <w:noProof/>
          <w:sz w:val="28"/>
        </w:rPr>
        <w:t>S5-236555</w:t>
      </w:r>
      <w:r w:rsidR="00974016">
        <w:rPr>
          <w:b/>
          <w:i/>
          <w:noProof/>
          <w:sz w:val="28"/>
        </w:rPr>
        <w:fldChar w:fldCharType="end"/>
      </w:r>
    </w:p>
    <w:p w14:paraId="7CB45193" w14:textId="77777777" w:rsidR="001E41F3" w:rsidRDefault="009740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40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40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40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40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4790A3" w:rsidR="00F25D98" w:rsidRDefault="001E0D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654E" w:rsidR="00F25D98" w:rsidRDefault="001E0D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FE722"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Rel-16 CR 28.532 Correct inconsistencies in </w:t>
            </w:r>
            <w:proofErr w:type="spellStart"/>
            <w:r w:rsidR="00D072A6">
              <w:t>MnS</w:t>
            </w:r>
            <w:proofErr w:type="spellEnd"/>
            <w:r w:rsidR="00D072A6">
              <w:t xml:space="preserve"> </w:t>
            </w:r>
            <w:r w:rsidR="002640DD">
              <w:t xml:space="preserve">version number handling in </w:t>
            </w:r>
            <w:proofErr w:type="spellStart"/>
            <w:r w:rsidR="002640DD">
              <w:t>OpenAPI</w:t>
            </w:r>
            <w:proofErr w:type="spellEnd"/>
            <w:r w:rsidR="002640DD">
              <w:t xml:space="preserve"> files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401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3D577" w:rsidR="001E41F3" w:rsidRDefault="001E0DF2" w:rsidP="00547111">
            <w:pPr>
              <w:pStyle w:val="CRCoverPage"/>
              <w:spacing w:after="0"/>
              <w:ind w:left="100"/>
              <w:rPr>
                <w:noProof/>
              </w:rPr>
            </w:pPr>
            <w:r>
              <w:t>S5</w:t>
            </w:r>
            <w:r w:rsidR="00974016">
              <w:fldChar w:fldCharType="begin"/>
            </w:r>
            <w:r w:rsidR="00974016">
              <w:instrText xml:space="preserve"> DOCPROPERTY  SourceIfTsg  \* MERGEFORMAT </w:instrText>
            </w:r>
            <w:r w:rsidR="00974016">
              <w:fldChar w:fldCharType="separate"/>
            </w:r>
            <w:r w:rsidR="009740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401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4016">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40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401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C6A" w14:paraId="1256F52C" w14:textId="77777777" w:rsidTr="00547111">
        <w:tc>
          <w:tcPr>
            <w:tcW w:w="2694" w:type="dxa"/>
            <w:gridSpan w:val="2"/>
            <w:tcBorders>
              <w:top w:val="single" w:sz="4" w:space="0" w:color="auto"/>
              <w:left w:val="single" w:sz="4" w:space="0" w:color="auto"/>
            </w:tcBorders>
          </w:tcPr>
          <w:p w14:paraId="52C87DB0" w14:textId="77777777" w:rsidR="00AF5C6A" w:rsidRDefault="00AF5C6A" w:rsidP="00AF5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E93A8" w14:textId="77777777" w:rsidR="00AF5C6A" w:rsidRPr="0017541F" w:rsidRDefault="00AF5C6A" w:rsidP="00AF5C6A">
            <w:pPr>
              <w:pStyle w:val="PL"/>
              <w:numPr>
                <w:ilvl w:val="0"/>
                <w:numId w:val="1"/>
              </w:numPr>
              <w:rPr>
                <w:rFonts w:ascii="Arial" w:hAnsi="Arial"/>
                <w:sz w:val="20"/>
              </w:rPr>
            </w:pPr>
            <w:r w:rsidRPr="0017541F">
              <w:rPr>
                <w:rFonts w:ascii="Arial" w:hAnsi="Arial"/>
                <w:sz w:val="20"/>
              </w:rPr>
              <w:t>There are 2 version numbers in the OpenAPI files</w:t>
            </w:r>
            <w:r>
              <w:rPr>
                <w:rFonts w:ascii="Arial" w:hAnsi="Arial"/>
                <w:sz w:val="20"/>
              </w:rPr>
              <w:t>:</w:t>
            </w:r>
          </w:p>
          <w:p w14:paraId="28733ED1" w14:textId="77777777" w:rsidR="00AF5C6A" w:rsidRDefault="00AF5C6A" w:rsidP="00AF5C6A">
            <w:pPr>
              <w:pStyle w:val="PL"/>
            </w:pPr>
            <w:r>
              <w:t xml:space="preserve">      info:</w:t>
            </w:r>
          </w:p>
          <w:p w14:paraId="683DA6E6" w14:textId="77777777" w:rsidR="00AF5C6A" w:rsidRDefault="00AF5C6A" w:rsidP="00AF5C6A">
            <w:pPr>
              <w:pStyle w:val="PL"/>
            </w:pPr>
            <w:r>
              <w:t xml:space="preserve">        title: Provisioning MnS</w:t>
            </w:r>
          </w:p>
          <w:p w14:paraId="2038B0A1" w14:textId="77777777" w:rsidR="00AF5C6A" w:rsidRDefault="00AF5C6A" w:rsidP="00AF5C6A">
            <w:pPr>
              <w:pStyle w:val="PL"/>
            </w:pPr>
            <w:r>
              <w:t xml:space="preserve">        version: 16.15.0</w:t>
            </w:r>
          </w:p>
          <w:p w14:paraId="39DCD99E" w14:textId="77777777" w:rsidR="00AF5C6A" w:rsidRDefault="00AF5C6A" w:rsidP="00AF5C6A">
            <w:pPr>
              <w:pStyle w:val="CRCoverPage"/>
              <w:spacing w:after="0"/>
            </w:pPr>
            <w:r>
              <w:rPr>
                <w:noProof/>
              </w:rPr>
              <w:t xml:space="preserve">          and</w:t>
            </w:r>
          </w:p>
          <w:p w14:paraId="68956706" w14:textId="77777777" w:rsidR="00AF5C6A" w:rsidRDefault="00AF5C6A" w:rsidP="00AF5C6A">
            <w:pPr>
              <w:pStyle w:val="PL"/>
            </w:pPr>
            <w:r>
              <w:t xml:space="preserve">      MnSVersion:</w:t>
            </w:r>
          </w:p>
          <w:p w14:paraId="469E4F36" w14:textId="77777777" w:rsidR="00AF5C6A" w:rsidRDefault="00AF5C6A" w:rsidP="00AF5C6A">
            <w:pPr>
              <w:pStyle w:val="PL"/>
            </w:pPr>
            <w:r>
              <w:t xml:space="preserve">        description: Version number of the OpenAPI definition</w:t>
            </w:r>
          </w:p>
          <w:p w14:paraId="42519206" w14:textId="77777777" w:rsidR="00AF5C6A" w:rsidRDefault="00AF5C6A" w:rsidP="00AF5C6A">
            <w:pPr>
              <w:pStyle w:val="PL"/>
            </w:pPr>
            <w:r>
              <w:t xml:space="preserve">        default: XXX</w:t>
            </w:r>
            <w:r>
              <w:br/>
            </w:r>
          </w:p>
          <w:p w14:paraId="4E5BCDFD" w14:textId="77777777" w:rsidR="00AF5C6A" w:rsidRDefault="00AF5C6A" w:rsidP="00AF5C6A">
            <w:pPr>
              <w:pStyle w:val="CRCoverPage"/>
              <w:spacing w:after="0"/>
              <w:rPr>
                <w:noProof/>
              </w:rPr>
            </w:pPr>
            <w:r>
              <w:rPr>
                <w:noProof/>
              </w:rPr>
              <w:t xml:space="preserve">      It is unclear how these map to the MnS versions defined by 3GPP vs. vendor versions of the MnS.</w:t>
            </w:r>
          </w:p>
          <w:p w14:paraId="32FA4CA3" w14:textId="77777777" w:rsidR="00AF5C6A" w:rsidRDefault="00AF5C6A" w:rsidP="00AF5C6A">
            <w:pPr>
              <w:pStyle w:val="CRCoverPage"/>
              <w:spacing w:after="0"/>
              <w:ind w:left="720"/>
              <w:rPr>
                <w:noProof/>
              </w:rPr>
            </w:pPr>
          </w:p>
          <w:p w14:paraId="708AA7DE" w14:textId="475AC801" w:rsidR="00AF5C6A" w:rsidRDefault="00AF5C6A" w:rsidP="00AF5C6A">
            <w:pPr>
              <w:pStyle w:val="CRCoverPage"/>
              <w:spacing w:after="0"/>
              <w:ind w:left="100"/>
              <w:rPr>
                <w:noProof/>
              </w:rPr>
            </w:pPr>
            <w:r>
              <w:rPr>
                <w:noProof/>
              </w:rPr>
              <w:t>There are also inconsistencies in the default values – some of which are ‘XXX’ and others ‘ ‘.</w:t>
            </w:r>
          </w:p>
        </w:tc>
      </w:tr>
      <w:tr w:rsidR="00AF5C6A" w14:paraId="4CA74D09" w14:textId="77777777" w:rsidTr="00547111">
        <w:tc>
          <w:tcPr>
            <w:tcW w:w="2694" w:type="dxa"/>
            <w:gridSpan w:val="2"/>
            <w:tcBorders>
              <w:left w:val="single" w:sz="4" w:space="0" w:color="auto"/>
            </w:tcBorders>
          </w:tcPr>
          <w:p w14:paraId="2D0866D6" w14:textId="77777777" w:rsidR="00AF5C6A" w:rsidRDefault="00AF5C6A" w:rsidP="00AF5C6A">
            <w:pPr>
              <w:pStyle w:val="CRCoverPage"/>
              <w:spacing w:after="0"/>
              <w:rPr>
                <w:b/>
                <w:i/>
                <w:noProof/>
                <w:sz w:val="8"/>
                <w:szCs w:val="8"/>
              </w:rPr>
            </w:pPr>
          </w:p>
        </w:tc>
        <w:tc>
          <w:tcPr>
            <w:tcW w:w="6946" w:type="dxa"/>
            <w:gridSpan w:val="9"/>
            <w:tcBorders>
              <w:right w:val="single" w:sz="4" w:space="0" w:color="auto"/>
            </w:tcBorders>
          </w:tcPr>
          <w:p w14:paraId="365DEF04" w14:textId="77777777" w:rsidR="00AF5C6A" w:rsidRDefault="00AF5C6A" w:rsidP="00AF5C6A">
            <w:pPr>
              <w:pStyle w:val="CRCoverPage"/>
              <w:spacing w:after="0"/>
              <w:rPr>
                <w:noProof/>
                <w:sz w:val="8"/>
                <w:szCs w:val="8"/>
              </w:rPr>
            </w:pPr>
          </w:p>
        </w:tc>
      </w:tr>
      <w:tr w:rsidR="00AF5C6A" w14:paraId="21016551" w14:textId="77777777" w:rsidTr="00547111">
        <w:tc>
          <w:tcPr>
            <w:tcW w:w="2694" w:type="dxa"/>
            <w:gridSpan w:val="2"/>
            <w:tcBorders>
              <w:left w:val="single" w:sz="4" w:space="0" w:color="auto"/>
            </w:tcBorders>
          </w:tcPr>
          <w:p w14:paraId="49433147" w14:textId="77777777" w:rsidR="00AF5C6A" w:rsidRDefault="00AF5C6A" w:rsidP="00AF5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7B073" w14:textId="77777777" w:rsidR="00AF5C6A" w:rsidRDefault="00AF5C6A" w:rsidP="00AF5C6A">
            <w:pPr>
              <w:pStyle w:val="CRCoverPage"/>
              <w:numPr>
                <w:ilvl w:val="0"/>
                <w:numId w:val="2"/>
              </w:numPr>
              <w:spacing w:after="0"/>
              <w:rPr>
                <w:noProof/>
              </w:rPr>
            </w:pPr>
            <w:r>
              <w:rPr>
                <w:noProof/>
              </w:rPr>
              <w:t>Update the definitions to clearly state which is the MnS version as defined by 3GPP release vs. that which is defined by vendor.</w:t>
            </w:r>
          </w:p>
          <w:p w14:paraId="21F8D657" w14:textId="77777777" w:rsidR="00AF5C6A" w:rsidRDefault="00AF5C6A" w:rsidP="00AF5C6A">
            <w:pPr>
              <w:pStyle w:val="CRCoverPage"/>
              <w:spacing w:after="0"/>
              <w:ind w:left="720"/>
              <w:rPr>
                <w:noProof/>
              </w:rPr>
            </w:pPr>
          </w:p>
          <w:p w14:paraId="31C656EC" w14:textId="624381AD" w:rsidR="00AF5C6A" w:rsidRDefault="00AF5C6A" w:rsidP="00AF5C6A">
            <w:pPr>
              <w:pStyle w:val="CRCoverPage"/>
              <w:spacing w:after="0"/>
              <w:ind w:left="100"/>
              <w:rPr>
                <w:noProof/>
              </w:rPr>
            </w:pPr>
            <w:r>
              <w:rPr>
                <w:noProof/>
              </w:rPr>
              <w:t>Update the default versions to be consistent with 3GPP versions.</w:t>
            </w:r>
          </w:p>
        </w:tc>
      </w:tr>
      <w:tr w:rsidR="00AF5C6A" w14:paraId="1F886379" w14:textId="77777777" w:rsidTr="00547111">
        <w:tc>
          <w:tcPr>
            <w:tcW w:w="2694" w:type="dxa"/>
            <w:gridSpan w:val="2"/>
            <w:tcBorders>
              <w:left w:val="single" w:sz="4" w:space="0" w:color="auto"/>
            </w:tcBorders>
          </w:tcPr>
          <w:p w14:paraId="4D989623" w14:textId="77777777" w:rsidR="00AF5C6A" w:rsidRDefault="00AF5C6A" w:rsidP="00AF5C6A">
            <w:pPr>
              <w:pStyle w:val="CRCoverPage"/>
              <w:spacing w:after="0"/>
              <w:rPr>
                <w:b/>
                <w:i/>
                <w:noProof/>
                <w:sz w:val="8"/>
                <w:szCs w:val="8"/>
              </w:rPr>
            </w:pPr>
          </w:p>
        </w:tc>
        <w:tc>
          <w:tcPr>
            <w:tcW w:w="6946" w:type="dxa"/>
            <w:gridSpan w:val="9"/>
            <w:tcBorders>
              <w:right w:val="single" w:sz="4" w:space="0" w:color="auto"/>
            </w:tcBorders>
          </w:tcPr>
          <w:p w14:paraId="71C4A204" w14:textId="77777777" w:rsidR="00AF5C6A" w:rsidRDefault="00AF5C6A" w:rsidP="00AF5C6A">
            <w:pPr>
              <w:pStyle w:val="CRCoverPage"/>
              <w:spacing w:after="0"/>
              <w:rPr>
                <w:noProof/>
                <w:sz w:val="8"/>
                <w:szCs w:val="8"/>
              </w:rPr>
            </w:pPr>
          </w:p>
        </w:tc>
      </w:tr>
      <w:tr w:rsidR="00AF5C6A" w14:paraId="678D7BF9" w14:textId="77777777" w:rsidTr="00547111">
        <w:tc>
          <w:tcPr>
            <w:tcW w:w="2694" w:type="dxa"/>
            <w:gridSpan w:val="2"/>
            <w:tcBorders>
              <w:left w:val="single" w:sz="4" w:space="0" w:color="auto"/>
              <w:bottom w:val="single" w:sz="4" w:space="0" w:color="auto"/>
            </w:tcBorders>
          </w:tcPr>
          <w:p w14:paraId="4E5CE1B6" w14:textId="77777777" w:rsidR="00AF5C6A" w:rsidRDefault="00AF5C6A" w:rsidP="00AF5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2A66C" w:rsidR="00AF5C6A" w:rsidRDefault="00AF5C6A" w:rsidP="00AF5C6A">
            <w:pPr>
              <w:pStyle w:val="CRCoverPage"/>
              <w:spacing w:after="0"/>
              <w:ind w:left="100"/>
              <w:rPr>
                <w:noProof/>
              </w:rPr>
            </w:pPr>
            <w:r>
              <w:rPr>
                <w:noProof/>
              </w:rPr>
              <w:t>Inconsistencies in version handling could lead to multi-vendor interoperability issues.</w:t>
            </w:r>
          </w:p>
        </w:tc>
      </w:tr>
      <w:tr w:rsidR="00AF5C6A" w14:paraId="034AF533" w14:textId="77777777" w:rsidTr="00547111">
        <w:tc>
          <w:tcPr>
            <w:tcW w:w="2694" w:type="dxa"/>
            <w:gridSpan w:val="2"/>
          </w:tcPr>
          <w:p w14:paraId="39D9EB5B" w14:textId="77777777" w:rsidR="00AF5C6A" w:rsidRDefault="00AF5C6A" w:rsidP="00AF5C6A">
            <w:pPr>
              <w:pStyle w:val="CRCoverPage"/>
              <w:spacing w:after="0"/>
              <w:rPr>
                <w:b/>
                <w:i/>
                <w:noProof/>
                <w:sz w:val="8"/>
                <w:szCs w:val="8"/>
              </w:rPr>
            </w:pPr>
          </w:p>
        </w:tc>
        <w:tc>
          <w:tcPr>
            <w:tcW w:w="6946" w:type="dxa"/>
            <w:gridSpan w:val="9"/>
          </w:tcPr>
          <w:p w14:paraId="7826CB1C" w14:textId="77777777" w:rsidR="00AF5C6A" w:rsidRDefault="00AF5C6A" w:rsidP="00AF5C6A">
            <w:pPr>
              <w:pStyle w:val="CRCoverPage"/>
              <w:spacing w:after="0"/>
              <w:rPr>
                <w:noProof/>
                <w:sz w:val="8"/>
                <w:szCs w:val="8"/>
              </w:rPr>
            </w:pPr>
          </w:p>
        </w:tc>
      </w:tr>
      <w:tr w:rsidR="00AF5C6A" w14:paraId="6A17D7AC" w14:textId="77777777" w:rsidTr="00547111">
        <w:tc>
          <w:tcPr>
            <w:tcW w:w="2694" w:type="dxa"/>
            <w:gridSpan w:val="2"/>
            <w:tcBorders>
              <w:top w:val="single" w:sz="4" w:space="0" w:color="auto"/>
              <w:left w:val="single" w:sz="4" w:space="0" w:color="auto"/>
            </w:tcBorders>
          </w:tcPr>
          <w:p w14:paraId="6DAD5B19" w14:textId="77777777" w:rsidR="00AF5C6A" w:rsidRDefault="00AF5C6A" w:rsidP="00AF5C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360DB" w:rsidR="00AF5C6A" w:rsidRDefault="00D2763E" w:rsidP="00AF5C6A">
            <w:pPr>
              <w:pStyle w:val="CRCoverPage"/>
              <w:spacing w:after="0"/>
              <w:ind w:left="100"/>
              <w:rPr>
                <w:noProof/>
              </w:rPr>
            </w:pPr>
            <w:r>
              <w:rPr>
                <w:noProof/>
              </w:rPr>
              <w:t>A.1</w:t>
            </w:r>
            <w:r w:rsidR="00A30CD3">
              <w:rPr>
                <w:noProof/>
              </w:rPr>
              <w:t>.1</w:t>
            </w:r>
            <w:r>
              <w:rPr>
                <w:noProof/>
              </w:rPr>
              <w:t>, A.2</w:t>
            </w:r>
            <w:r w:rsidR="00A30CD3">
              <w:rPr>
                <w:noProof/>
              </w:rPr>
              <w:t>.1</w:t>
            </w:r>
            <w:r>
              <w:rPr>
                <w:noProof/>
              </w:rPr>
              <w:t>, A.6</w:t>
            </w:r>
            <w:r w:rsidR="00A30CD3">
              <w:rPr>
                <w:noProof/>
              </w:rPr>
              <w:t>.2</w:t>
            </w:r>
            <w:r>
              <w:rPr>
                <w:noProof/>
              </w:rPr>
              <w:t>, A.7</w:t>
            </w:r>
            <w:r w:rsidR="00A30CD3">
              <w:rPr>
                <w:noProof/>
              </w:rPr>
              <w:t>.2</w:t>
            </w:r>
          </w:p>
        </w:tc>
      </w:tr>
      <w:tr w:rsidR="00AF5C6A" w14:paraId="56E1E6C3" w14:textId="77777777" w:rsidTr="00547111">
        <w:tc>
          <w:tcPr>
            <w:tcW w:w="2694" w:type="dxa"/>
            <w:gridSpan w:val="2"/>
            <w:tcBorders>
              <w:left w:val="single" w:sz="4" w:space="0" w:color="auto"/>
            </w:tcBorders>
          </w:tcPr>
          <w:p w14:paraId="2FB9DE77" w14:textId="77777777" w:rsidR="00AF5C6A" w:rsidRDefault="00AF5C6A" w:rsidP="00AF5C6A">
            <w:pPr>
              <w:pStyle w:val="CRCoverPage"/>
              <w:spacing w:after="0"/>
              <w:rPr>
                <w:b/>
                <w:i/>
                <w:noProof/>
                <w:sz w:val="8"/>
                <w:szCs w:val="8"/>
              </w:rPr>
            </w:pPr>
          </w:p>
        </w:tc>
        <w:tc>
          <w:tcPr>
            <w:tcW w:w="6946" w:type="dxa"/>
            <w:gridSpan w:val="9"/>
            <w:tcBorders>
              <w:right w:val="single" w:sz="4" w:space="0" w:color="auto"/>
            </w:tcBorders>
          </w:tcPr>
          <w:p w14:paraId="0898542D" w14:textId="77777777" w:rsidR="00AF5C6A" w:rsidRDefault="00AF5C6A" w:rsidP="00AF5C6A">
            <w:pPr>
              <w:pStyle w:val="CRCoverPage"/>
              <w:spacing w:after="0"/>
              <w:rPr>
                <w:noProof/>
                <w:sz w:val="8"/>
                <w:szCs w:val="8"/>
              </w:rPr>
            </w:pPr>
          </w:p>
        </w:tc>
      </w:tr>
      <w:tr w:rsidR="00AF5C6A" w14:paraId="76F95A8B" w14:textId="77777777" w:rsidTr="00547111">
        <w:tc>
          <w:tcPr>
            <w:tcW w:w="2694" w:type="dxa"/>
            <w:gridSpan w:val="2"/>
            <w:tcBorders>
              <w:left w:val="single" w:sz="4" w:space="0" w:color="auto"/>
            </w:tcBorders>
          </w:tcPr>
          <w:p w14:paraId="335EAB52" w14:textId="77777777" w:rsidR="00AF5C6A" w:rsidRDefault="00AF5C6A" w:rsidP="00AF5C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C6A" w:rsidRDefault="00AF5C6A" w:rsidP="00AF5C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C6A" w:rsidRDefault="00AF5C6A" w:rsidP="00AF5C6A">
            <w:pPr>
              <w:pStyle w:val="CRCoverPage"/>
              <w:spacing w:after="0"/>
              <w:jc w:val="center"/>
              <w:rPr>
                <w:b/>
                <w:caps/>
                <w:noProof/>
              </w:rPr>
            </w:pPr>
            <w:r>
              <w:rPr>
                <w:b/>
                <w:caps/>
                <w:noProof/>
              </w:rPr>
              <w:t>N</w:t>
            </w:r>
          </w:p>
        </w:tc>
        <w:tc>
          <w:tcPr>
            <w:tcW w:w="2977" w:type="dxa"/>
            <w:gridSpan w:val="4"/>
          </w:tcPr>
          <w:p w14:paraId="304CCBCB" w14:textId="77777777" w:rsidR="00AF5C6A" w:rsidRDefault="00AF5C6A" w:rsidP="00AF5C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C6A" w:rsidRDefault="00AF5C6A" w:rsidP="00AF5C6A">
            <w:pPr>
              <w:pStyle w:val="CRCoverPage"/>
              <w:spacing w:after="0"/>
              <w:ind w:left="99"/>
              <w:rPr>
                <w:noProof/>
              </w:rPr>
            </w:pPr>
          </w:p>
        </w:tc>
      </w:tr>
      <w:tr w:rsidR="00AF5C6A" w14:paraId="34ACE2EB" w14:textId="77777777" w:rsidTr="00547111">
        <w:tc>
          <w:tcPr>
            <w:tcW w:w="2694" w:type="dxa"/>
            <w:gridSpan w:val="2"/>
            <w:tcBorders>
              <w:left w:val="single" w:sz="4" w:space="0" w:color="auto"/>
            </w:tcBorders>
          </w:tcPr>
          <w:p w14:paraId="571382F3" w14:textId="77777777" w:rsidR="00AF5C6A" w:rsidRDefault="00AF5C6A" w:rsidP="00AF5C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C6A" w:rsidRDefault="00AF5C6A" w:rsidP="00AF5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B3491" w:rsidR="00AF5C6A" w:rsidRDefault="00974016" w:rsidP="00AF5C6A">
            <w:pPr>
              <w:pStyle w:val="CRCoverPage"/>
              <w:spacing w:after="0"/>
              <w:jc w:val="center"/>
              <w:rPr>
                <w:b/>
                <w:caps/>
                <w:noProof/>
              </w:rPr>
            </w:pPr>
            <w:r>
              <w:rPr>
                <w:b/>
                <w:caps/>
                <w:noProof/>
              </w:rPr>
              <w:t>X</w:t>
            </w:r>
          </w:p>
        </w:tc>
        <w:tc>
          <w:tcPr>
            <w:tcW w:w="2977" w:type="dxa"/>
            <w:gridSpan w:val="4"/>
          </w:tcPr>
          <w:p w14:paraId="7DB274D8" w14:textId="77777777" w:rsidR="00AF5C6A" w:rsidRDefault="00AF5C6A" w:rsidP="00AF5C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C6A" w:rsidRDefault="00AF5C6A" w:rsidP="00AF5C6A">
            <w:pPr>
              <w:pStyle w:val="CRCoverPage"/>
              <w:spacing w:after="0"/>
              <w:ind w:left="99"/>
              <w:rPr>
                <w:noProof/>
              </w:rPr>
            </w:pPr>
            <w:r>
              <w:rPr>
                <w:noProof/>
              </w:rPr>
              <w:t xml:space="preserve">TS/TR ... CR ... </w:t>
            </w:r>
          </w:p>
        </w:tc>
      </w:tr>
      <w:tr w:rsidR="00AF5C6A" w14:paraId="446DDBAC" w14:textId="77777777" w:rsidTr="00547111">
        <w:tc>
          <w:tcPr>
            <w:tcW w:w="2694" w:type="dxa"/>
            <w:gridSpan w:val="2"/>
            <w:tcBorders>
              <w:left w:val="single" w:sz="4" w:space="0" w:color="auto"/>
            </w:tcBorders>
          </w:tcPr>
          <w:p w14:paraId="678A1AA6" w14:textId="77777777" w:rsidR="00AF5C6A" w:rsidRDefault="00AF5C6A" w:rsidP="00AF5C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C6A" w:rsidRDefault="00AF5C6A" w:rsidP="00AF5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C614A" w:rsidR="00AF5C6A" w:rsidRDefault="00974016" w:rsidP="00AF5C6A">
            <w:pPr>
              <w:pStyle w:val="CRCoverPage"/>
              <w:spacing w:after="0"/>
              <w:jc w:val="center"/>
              <w:rPr>
                <w:b/>
                <w:caps/>
                <w:noProof/>
              </w:rPr>
            </w:pPr>
            <w:r>
              <w:rPr>
                <w:b/>
                <w:caps/>
                <w:noProof/>
              </w:rPr>
              <w:t>X</w:t>
            </w:r>
          </w:p>
        </w:tc>
        <w:tc>
          <w:tcPr>
            <w:tcW w:w="2977" w:type="dxa"/>
            <w:gridSpan w:val="4"/>
          </w:tcPr>
          <w:p w14:paraId="1A4306D9" w14:textId="77777777" w:rsidR="00AF5C6A" w:rsidRDefault="00AF5C6A" w:rsidP="00AF5C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C6A" w:rsidRDefault="00AF5C6A" w:rsidP="00AF5C6A">
            <w:pPr>
              <w:pStyle w:val="CRCoverPage"/>
              <w:spacing w:after="0"/>
              <w:ind w:left="99"/>
              <w:rPr>
                <w:noProof/>
              </w:rPr>
            </w:pPr>
            <w:r>
              <w:rPr>
                <w:noProof/>
              </w:rPr>
              <w:t xml:space="preserve">TS/TR ... CR ... </w:t>
            </w:r>
          </w:p>
        </w:tc>
      </w:tr>
      <w:tr w:rsidR="00AF5C6A" w14:paraId="55C714D2" w14:textId="77777777" w:rsidTr="00547111">
        <w:tc>
          <w:tcPr>
            <w:tcW w:w="2694" w:type="dxa"/>
            <w:gridSpan w:val="2"/>
            <w:tcBorders>
              <w:left w:val="single" w:sz="4" w:space="0" w:color="auto"/>
            </w:tcBorders>
          </w:tcPr>
          <w:p w14:paraId="45913E62" w14:textId="77777777" w:rsidR="00AF5C6A" w:rsidRDefault="00AF5C6A" w:rsidP="00AF5C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C6A" w:rsidRDefault="00AF5C6A" w:rsidP="00AF5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19B7" w:rsidR="00AF5C6A" w:rsidRDefault="00974016" w:rsidP="00AF5C6A">
            <w:pPr>
              <w:pStyle w:val="CRCoverPage"/>
              <w:spacing w:after="0"/>
              <w:jc w:val="center"/>
              <w:rPr>
                <w:b/>
                <w:caps/>
                <w:noProof/>
              </w:rPr>
            </w:pPr>
            <w:r>
              <w:rPr>
                <w:b/>
                <w:caps/>
                <w:noProof/>
              </w:rPr>
              <w:t>X</w:t>
            </w:r>
          </w:p>
        </w:tc>
        <w:tc>
          <w:tcPr>
            <w:tcW w:w="2977" w:type="dxa"/>
            <w:gridSpan w:val="4"/>
          </w:tcPr>
          <w:p w14:paraId="1B4FF921" w14:textId="77777777" w:rsidR="00AF5C6A" w:rsidRDefault="00AF5C6A" w:rsidP="00AF5C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C6A" w:rsidRDefault="00AF5C6A" w:rsidP="00AF5C6A">
            <w:pPr>
              <w:pStyle w:val="CRCoverPage"/>
              <w:spacing w:after="0"/>
              <w:ind w:left="99"/>
              <w:rPr>
                <w:noProof/>
              </w:rPr>
            </w:pPr>
            <w:r>
              <w:rPr>
                <w:noProof/>
              </w:rPr>
              <w:t xml:space="preserve">TS/TR ... CR ... </w:t>
            </w:r>
          </w:p>
        </w:tc>
      </w:tr>
      <w:tr w:rsidR="00AF5C6A" w14:paraId="60DF82CC" w14:textId="77777777" w:rsidTr="008863B9">
        <w:tc>
          <w:tcPr>
            <w:tcW w:w="2694" w:type="dxa"/>
            <w:gridSpan w:val="2"/>
            <w:tcBorders>
              <w:left w:val="single" w:sz="4" w:space="0" w:color="auto"/>
            </w:tcBorders>
          </w:tcPr>
          <w:p w14:paraId="517696CD" w14:textId="77777777" w:rsidR="00AF5C6A" w:rsidRDefault="00AF5C6A" w:rsidP="00AF5C6A">
            <w:pPr>
              <w:pStyle w:val="CRCoverPage"/>
              <w:spacing w:after="0"/>
              <w:rPr>
                <w:b/>
                <w:i/>
                <w:noProof/>
              </w:rPr>
            </w:pPr>
          </w:p>
        </w:tc>
        <w:tc>
          <w:tcPr>
            <w:tcW w:w="6946" w:type="dxa"/>
            <w:gridSpan w:val="9"/>
            <w:tcBorders>
              <w:right w:val="single" w:sz="4" w:space="0" w:color="auto"/>
            </w:tcBorders>
          </w:tcPr>
          <w:p w14:paraId="4D84207F" w14:textId="77777777" w:rsidR="00AF5C6A" w:rsidRDefault="00AF5C6A" w:rsidP="00AF5C6A">
            <w:pPr>
              <w:pStyle w:val="CRCoverPage"/>
              <w:spacing w:after="0"/>
              <w:rPr>
                <w:noProof/>
              </w:rPr>
            </w:pPr>
          </w:p>
        </w:tc>
      </w:tr>
      <w:tr w:rsidR="0024413B" w14:paraId="556B87B6" w14:textId="77777777" w:rsidTr="008863B9">
        <w:tc>
          <w:tcPr>
            <w:tcW w:w="2694" w:type="dxa"/>
            <w:gridSpan w:val="2"/>
            <w:tcBorders>
              <w:left w:val="single" w:sz="4" w:space="0" w:color="auto"/>
              <w:bottom w:val="single" w:sz="4" w:space="0" w:color="auto"/>
            </w:tcBorders>
          </w:tcPr>
          <w:p w14:paraId="79A9C411" w14:textId="77777777" w:rsidR="0024413B" w:rsidRDefault="0024413B" w:rsidP="00244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8F7D9" w14:textId="77777777" w:rsidR="00A96586" w:rsidRDefault="00A96586" w:rsidP="00A96586">
            <w:pPr>
              <w:jc w:val="center"/>
            </w:pPr>
            <w:r>
              <w:t xml:space="preserve">Forge MR link: </w:t>
            </w:r>
            <w:hyperlink r:id="rId12" w:history="1">
              <w:r>
                <w:rPr>
                  <w:rStyle w:val="Hyperlink"/>
                  <w:lang w:val="en-US"/>
                </w:rPr>
                <w:t>https://forge.3gpp.org/rep/sa5/MnS/-/merge_requests/808</w:t>
              </w:r>
            </w:hyperlink>
            <w:r>
              <w:t xml:space="preserve"> at commit 76ee0f486caf333c8322be1b526690de92047334</w:t>
            </w:r>
          </w:p>
          <w:p w14:paraId="5B254331" w14:textId="77777777" w:rsidR="00C15AB2" w:rsidRDefault="00C15AB2" w:rsidP="00C15AB2">
            <w:pPr>
              <w:pStyle w:val="CRCoverPage"/>
              <w:spacing w:after="0"/>
              <w:rPr>
                <w:noProof/>
              </w:rPr>
            </w:pPr>
          </w:p>
          <w:p w14:paraId="00D3B8F7" w14:textId="7A0E505B" w:rsidR="00C15AB2" w:rsidRPr="00D829AC" w:rsidRDefault="00C15AB2" w:rsidP="00D829AC">
            <w:pPr>
              <w:pStyle w:val="CRCoverPage"/>
              <w:spacing w:after="0"/>
              <w:rPr>
                <w:b/>
                <w:bCs/>
                <w:noProof/>
              </w:rPr>
            </w:pPr>
            <w:r>
              <w:rPr>
                <w:noProof/>
              </w:rPr>
              <w:lastRenderedPageBreak/>
              <w:t xml:space="preserve">To address </w:t>
            </w:r>
            <w:r w:rsidR="00D829AC">
              <w:rPr>
                <w:noProof/>
              </w:rPr>
              <w:t xml:space="preserve">a </w:t>
            </w:r>
            <w:r>
              <w:rPr>
                <w:noProof/>
              </w:rPr>
              <w:t xml:space="preserve">comment raised during SA5#150 it has been confirmed that CT Open API files follow versioning rules defined in </w:t>
            </w:r>
            <w:r w:rsidR="00D829AC">
              <w:rPr>
                <w:lang w:val="en-US"/>
              </w:rPr>
              <w:t>clause 4.3 of 3GPP TS 29.501</w:t>
            </w:r>
            <w:r w:rsidR="004D0312">
              <w:rPr>
                <w:lang w:val="en-US"/>
              </w:rPr>
              <w:t xml:space="preserve">.  This defines </w:t>
            </w:r>
            <w:r w:rsidR="00D829AC">
              <w:rPr>
                <w:lang w:val="en-US"/>
              </w:rPr>
              <w:t>a ‘</w:t>
            </w:r>
            <w:proofErr w:type="gramStart"/>
            <w:r w:rsidR="004D0312">
              <w:rPr>
                <w:lang w:val="en-US"/>
              </w:rPr>
              <w:t>MAJOR.MINOR.PATCH</w:t>
            </w:r>
            <w:proofErr w:type="gramEnd"/>
            <w:r w:rsidR="00D829AC">
              <w:rPr>
                <w:lang w:val="en-US"/>
              </w:rPr>
              <w:t xml:space="preserve">’ </w:t>
            </w:r>
            <w:r w:rsidR="007857C5">
              <w:rPr>
                <w:lang w:val="en-US"/>
              </w:rPr>
              <w:t xml:space="preserve">3GPP version of each API.  </w:t>
            </w:r>
            <w:r w:rsidR="000C4825">
              <w:rPr>
                <w:lang w:val="en-US"/>
              </w:rPr>
              <w:t>A</w:t>
            </w:r>
            <w:r w:rsidR="00122CF0">
              <w:rPr>
                <w:lang w:val="en-US"/>
              </w:rPr>
              <w:t>dditional fields</w:t>
            </w:r>
            <w:r w:rsidR="007857C5">
              <w:rPr>
                <w:lang w:val="en-US"/>
              </w:rPr>
              <w:t xml:space="preserve"> </w:t>
            </w:r>
            <w:r w:rsidR="00122CF0">
              <w:rPr>
                <w:lang w:val="en-US"/>
              </w:rPr>
              <w:t>(called “build metadata”) are used to indicate operator specific API versions.</w:t>
            </w:r>
            <w:r w:rsidR="000C4825">
              <w:rPr>
                <w:lang w:val="en-US"/>
              </w:rPr>
              <w:t xml:space="preserve">  There is no equivalent of </w:t>
            </w:r>
            <w:r w:rsidR="004D4D3B">
              <w:rPr>
                <w:lang w:val="en-US"/>
              </w:rPr>
              <w:t xml:space="preserve">the SA5 </w:t>
            </w:r>
            <w:proofErr w:type="spellStart"/>
            <w:r w:rsidR="004D4D3B">
              <w:rPr>
                <w:lang w:val="en-US"/>
              </w:rPr>
              <w:t>MnS</w:t>
            </w:r>
            <w:proofErr w:type="spellEnd"/>
            <w:r w:rsidR="004D4D3B">
              <w:rPr>
                <w:lang w:val="en-US"/>
              </w:rPr>
              <w:t xml:space="preserve"> </w:t>
            </w:r>
            <w:r w:rsidR="00575D81">
              <w:rPr>
                <w:lang w:val="en-US"/>
              </w:rPr>
              <w:t xml:space="preserve">version (or </w:t>
            </w:r>
            <w:proofErr w:type="spellStart"/>
            <w:r w:rsidR="00575D81">
              <w:rPr>
                <w:lang w:val="en-US"/>
              </w:rPr>
              <w:t>MNSInfo</w:t>
            </w:r>
            <w:proofErr w:type="spellEnd"/>
            <w:r w:rsidR="00575D81">
              <w:rPr>
                <w:lang w:val="en-US"/>
              </w:rPr>
              <w:t xml:space="preserve"> values) and there is no </w:t>
            </w:r>
            <w:r w:rsidR="004D4D3B">
              <w:rPr>
                <w:lang w:val="en-US"/>
              </w:rPr>
              <w:t xml:space="preserve">association </w:t>
            </w:r>
            <w:r w:rsidR="00575D81">
              <w:rPr>
                <w:lang w:val="en-US"/>
              </w:rPr>
              <w:t>between TS and API versions.</w:t>
            </w:r>
          </w:p>
        </w:tc>
      </w:tr>
      <w:tr w:rsidR="0024413B" w:rsidRPr="008863B9" w14:paraId="45BFE792" w14:textId="77777777" w:rsidTr="008863B9">
        <w:tc>
          <w:tcPr>
            <w:tcW w:w="2694" w:type="dxa"/>
            <w:gridSpan w:val="2"/>
            <w:tcBorders>
              <w:top w:val="single" w:sz="4" w:space="0" w:color="auto"/>
              <w:bottom w:val="single" w:sz="4" w:space="0" w:color="auto"/>
            </w:tcBorders>
          </w:tcPr>
          <w:p w14:paraId="194242DD" w14:textId="77777777" w:rsidR="0024413B" w:rsidRPr="008863B9" w:rsidRDefault="0024413B" w:rsidP="00244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413B" w:rsidRPr="008863B9" w:rsidRDefault="0024413B" w:rsidP="0024413B">
            <w:pPr>
              <w:pStyle w:val="CRCoverPage"/>
              <w:spacing w:after="0"/>
              <w:ind w:left="100"/>
              <w:rPr>
                <w:noProof/>
                <w:sz w:val="8"/>
                <w:szCs w:val="8"/>
              </w:rPr>
            </w:pPr>
          </w:p>
        </w:tc>
      </w:tr>
      <w:tr w:rsidR="00244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413B" w:rsidRDefault="0024413B" w:rsidP="00244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413B" w:rsidRDefault="0024413B" w:rsidP="00244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4A4E62" w14:textId="77777777" w:rsidR="00BE3FF2" w:rsidRDefault="00BE3FF2" w:rsidP="00BE3FF2">
      <w:pPr>
        <w:rPr>
          <w:noProof/>
        </w:rPr>
      </w:pPr>
    </w:p>
    <w:p w14:paraId="34ADFE50" w14:textId="77777777" w:rsidR="00BE3FF2" w:rsidRDefault="00BE3FF2" w:rsidP="00BE3FF2">
      <w:pPr>
        <w:rPr>
          <w:noProof/>
        </w:rPr>
      </w:pPr>
    </w:p>
    <w:p w14:paraId="4404AC48" w14:textId="77777777" w:rsidR="007B3916" w:rsidRPr="00840331" w:rsidRDefault="007B3916" w:rsidP="007B3916"/>
    <w:p w14:paraId="02520CF8" w14:textId="77777777" w:rsidR="007B3916" w:rsidRDefault="007B3916" w:rsidP="007B39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042F816" w14:textId="77777777" w:rsidR="0007097F" w:rsidRDefault="0007097F" w:rsidP="0007097F"/>
    <w:p w14:paraId="75A826A4" w14:textId="77777777" w:rsidR="00265404" w:rsidRPr="00BF4958" w:rsidRDefault="00265404" w:rsidP="00265404">
      <w:pPr>
        <w:pStyle w:val="Heading2"/>
        <w:rPr>
          <w:lang w:eastAsia="de-DE"/>
        </w:rPr>
      </w:pPr>
      <w:bookmarkStart w:id="1" w:name="_Toc20494855"/>
      <w:bookmarkStart w:id="2" w:name="_Toc26975932"/>
      <w:bookmarkStart w:id="3" w:name="_Toc35856820"/>
      <w:bookmarkStart w:id="4" w:name="_Toc44001719"/>
      <w:bookmarkStart w:id="5" w:name="_Toc51581322"/>
      <w:bookmarkStart w:id="6" w:name="_Toc52356585"/>
      <w:bookmarkStart w:id="7" w:name="_Toc55228155"/>
      <w:bookmarkStart w:id="8" w:name="_Toc138080293"/>
      <w:r>
        <w:t>A.1.1</w:t>
      </w:r>
      <w:r>
        <w:tab/>
      </w:r>
      <w:proofErr w:type="spellStart"/>
      <w:r>
        <w:rPr>
          <w:lang w:eastAsia="de-DE"/>
        </w:rPr>
        <w:t>OpenAPI</w:t>
      </w:r>
      <w:proofErr w:type="spellEnd"/>
      <w:r>
        <w:rPr>
          <w:lang w:eastAsia="de-DE"/>
        </w:rPr>
        <w:t xml:space="preserve"> document "</w:t>
      </w:r>
      <w:r w:rsidRPr="00874286">
        <w:rPr>
          <w:lang w:eastAsia="de-DE"/>
        </w:rPr>
        <w:t>TS28532_P</w:t>
      </w:r>
      <w:r>
        <w:rPr>
          <w:lang w:eastAsia="de-DE"/>
        </w:rPr>
        <w:t>rovMnS.yaml"</w:t>
      </w:r>
    </w:p>
    <w:p w14:paraId="4EDF62E7" w14:textId="77777777" w:rsidR="00265404" w:rsidRPr="008F7C23" w:rsidRDefault="00265404" w:rsidP="0026540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E22589" w14:textId="77777777" w:rsidR="00265404" w:rsidRDefault="00265404" w:rsidP="00265404">
      <w:pPr>
        <w:pStyle w:val="PL"/>
      </w:pPr>
      <w:r>
        <w:t>openapi: 3.0.1</w:t>
      </w:r>
    </w:p>
    <w:p w14:paraId="00C6EF03" w14:textId="77777777" w:rsidR="00265404" w:rsidRDefault="00265404" w:rsidP="00265404">
      <w:pPr>
        <w:pStyle w:val="PL"/>
      </w:pPr>
      <w:r>
        <w:t>info:</w:t>
      </w:r>
    </w:p>
    <w:p w14:paraId="6ACBEB7A" w14:textId="77777777" w:rsidR="00265404" w:rsidRDefault="00265404" w:rsidP="00265404">
      <w:pPr>
        <w:pStyle w:val="PL"/>
      </w:pPr>
      <w:r>
        <w:t xml:space="preserve">  title: Provisioning MnS</w:t>
      </w:r>
    </w:p>
    <w:p w14:paraId="2C1599AA" w14:textId="77777777" w:rsidR="00265404" w:rsidRDefault="00265404" w:rsidP="00265404">
      <w:pPr>
        <w:pStyle w:val="PL"/>
      </w:pPr>
      <w:r>
        <w:t xml:space="preserve">  version: 16.16.0</w:t>
      </w:r>
    </w:p>
    <w:p w14:paraId="53B4D4D1" w14:textId="77777777" w:rsidR="00265404" w:rsidRDefault="00265404" w:rsidP="00265404">
      <w:pPr>
        <w:pStyle w:val="PL"/>
      </w:pPr>
      <w:r>
        <w:t xml:space="preserve">  description: &gt;-</w:t>
      </w:r>
    </w:p>
    <w:p w14:paraId="5B552965" w14:textId="77777777" w:rsidR="00265404" w:rsidRDefault="00265404" w:rsidP="00265404">
      <w:pPr>
        <w:pStyle w:val="PL"/>
      </w:pPr>
      <w:r>
        <w:t xml:space="preserve">    OAS 3.0.1 definition of the Provisioning MnS</w:t>
      </w:r>
    </w:p>
    <w:p w14:paraId="6D21EEDD" w14:textId="77777777" w:rsidR="00265404" w:rsidRDefault="00265404" w:rsidP="00265404">
      <w:pPr>
        <w:pStyle w:val="PL"/>
      </w:pPr>
      <w:r>
        <w:t xml:space="preserve">    © 2023, 3GPP Organizational Partners (ARIB, ATIS, CCSA, ETSI, TSDSI, TTA, TTC).</w:t>
      </w:r>
    </w:p>
    <w:p w14:paraId="49D5990F" w14:textId="77777777" w:rsidR="00265404" w:rsidRDefault="00265404" w:rsidP="00265404">
      <w:pPr>
        <w:pStyle w:val="PL"/>
      </w:pPr>
      <w:r>
        <w:t xml:space="preserve">    All rights reserved.</w:t>
      </w:r>
    </w:p>
    <w:p w14:paraId="225DA932" w14:textId="77777777" w:rsidR="00265404" w:rsidRDefault="00265404" w:rsidP="00265404">
      <w:pPr>
        <w:pStyle w:val="PL"/>
      </w:pPr>
      <w:r>
        <w:t>externalDocs:</w:t>
      </w:r>
    </w:p>
    <w:p w14:paraId="7E30A758" w14:textId="77777777" w:rsidR="00265404" w:rsidRDefault="00265404" w:rsidP="00265404">
      <w:pPr>
        <w:pStyle w:val="PL"/>
      </w:pPr>
      <w:r>
        <w:t xml:space="preserve">  description: 3GPP TS 28.532; Generic management services</w:t>
      </w:r>
    </w:p>
    <w:p w14:paraId="2B90E669" w14:textId="77777777" w:rsidR="00265404" w:rsidRDefault="00265404" w:rsidP="00265404">
      <w:pPr>
        <w:pStyle w:val="PL"/>
      </w:pPr>
      <w:r>
        <w:t xml:space="preserve">  url: http://www.3gpp.org/ftp/Specs/archive/28_series/28.532/</w:t>
      </w:r>
    </w:p>
    <w:p w14:paraId="70E42554" w14:textId="77777777" w:rsidR="00265404" w:rsidRDefault="00265404" w:rsidP="00265404">
      <w:pPr>
        <w:pStyle w:val="PL"/>
      </w:pPr>
      <w:r>
        <w:t>servers:</w:t>
      </w:r>
    </w:p>
    <w:p w14:paraId="7B7909E3" w14:textId="77777777" w:rsidR="00265404" w:rsidRDefault="00265404" w:rsidP="00265404">
      <w:pPr>
        <w:pStyle w:val="PL"/>
      </w:pPr>
      <w:r>
        <w:t xml:space="preserve">  - url: '{MnSRoot}/ProvMnS/{MnSVersion}/{URI-LDN-first-part}'</w:t>
      </w:r>
    </w:p>
    <w:p w14:paraId="6D7D4BC3" w14:textId="77777777" w:rsidR="00265404" w:rsidRDefault="00265404" w:rsidP="00265404">
      <w:pPr>
        <w:pStyle w:val="PL"/>
      </w:pPr>
      <w:r>
        <w:t xml:space="preserve">    variables:</w:t>
      </w:r>
    </w:p>
    <w:p w14:paraId="7AD0733E" w14:textId="77777777" w:rsidR="00265404" w:rsidRDefault="00265404" w:rsidP="00265404">
      <w:pPr>
        <w:pStyle w:val="PL"/>
      </w:pPr>
      <w:r>
        <w:t xml:space="preserve">      MnSRoot:</w:t>
      </w:r>
    </w:p>
    <w:p w14:paraId="29E21805" w14:textId="77777777" w:rsidR="00265404" w:rsidRDefault="00265404" w:rsidP="00265404">
      <w:pPr>
        <w:pStyle w:val="PL"/>
      </w:pPr>
      <w:r>
        <w:t xml:space="preserve">        description: See clause 4.4.2 of TS 32.158</w:t>
      </w:r>
    </w:p>
    <w:p w14:paraId="61C05374" w14:textId="77777777" w:rsidR="00265404" w:rsidRDefault="00265404" w:rsidP="00265404">
      <w:pPr>
        <w:pStyle w:val="PL"/>
      </w:pPr>
      <w:r>
        <w:t xml:space="preserve">        default: http://example.com/3GPPManagement</w:t>
      </w:r>
    </w:p>
    <w:p w14:paraId="2A4E689A" w14:textId="77777777" w:rsidR="00265404" w:rsidRDefault="00265404" w:rsidP="00265404">
      <w:pPr>
        <w:pStyle w:val="PL"/>
      </w:pPr>
      <w:r>
        <w:t xml:space="preserve">      MnSVersion:</w:t>
      </w:r>
    </w:p>
    <w:p w14:paraId="1D0F9F29" w14:textId="77777777" w:rsidR="00265404" w:rsidRDefault="00265404" w:rsidP="00265404">
      <w:pPr>
        <w:pStyle w:val="PL"/>
        <w:rPr>
          <w:ins w:id="9" w:author="scottma"/>
        </w:rPr>
      </w:pPr>
      <w:ins w:id="10" w:author="scottma">
        <w:r>
          <w:t xml:space="preserve">        description: Version number of the Provisioning MnS Producer definition</w:t>
        </w:r>
      </w:ins>
    </w:p>
    <w:p w14:paraId="7B5998BF" w14:textId="77777777" w:rsidR="00265404" w:rsidRDefault="00265404" w:rsidP="00265404">
      <w:pPr>
        <w:pStyle w:val="PL"/>
        <w:rPr>
          <w:ins w:id="11" w:author="scottma"/>
        </w:rPr>
      </w:pPr>
      <w:ins w:id="12" w:author="scottma">
        <w:r>
          <w:t xml:space="preserve">        default: 16.16.0</w:t>
        </w:r>
      </w:ins>
    </w:p>
    <w:p w14:paraId="3745C1B6" w14:textId="77777777" w:rsidR="00265404" w:rsidRDefault="00265404" w:rsidP="00265404">
      <w:pPr>
        <w:pStyle w:val="PL"/>
        <w:rPr>
          <w:del w:id="13" w:author="scottma"/>
        </w:rPr>
      </w:pPr>
      <w:del w:id="14" w:author="scottma">
        <w:r>
          <w:delText xml:space="preserve">        description: Version number of the OpenAPI definition</w:delText>
        </w:r>
      </w:del>
    </w:p>
    <w:p w14:paraId="0A25335E" w14:textId="77777777" w:rsidR="00265404" w:rsidRDefault="00265404" w:rsidP="00265404">
      <w:pPr>
        <w:pStyle w:val="PL"/>
        <w:rPr>
          <w:del w:id="15" w:author="scottma"/>
        </w:rPr>
      </w:pPr>
      <w:del w:id="16" w:author="scottma">
        <w:r>
          <w:delText xml:space="preserve">        default: XXX</w:delText>
        </w:r>
      </w:del>
    </w:p>
    <w:p w14:paraId="5030653B" w14:textId="77777777" w:rsidR="00265404" w:rsidRDefault="00265404" w:rsidP="00265404">
      <w:pPr>
        <w:pStyle w:val="PL"/>
      </w:pPr>
      <w:r>
        <w:t xml:space="preserve">      URI-LDN-first-part:</w:t>
      </w:r>
    </w:p>
    <w:p w14:paraId="6BA8583B" w14:textId="77777777" w:rsidR="00265404" w:rsidRDefault="00265404" w:rsidP="00265404">
      <w:pPr>
        <w:pStyle w:val="PL"/>
      </w:pPr>
      <w:r>
        <w:t xml:space="preserve">        description: See clause 4.4.2 of TS 32.158</w:t>
      </w:r>
    </w:p>
    <w:p w14:paraId="344DBA6F" w14:textId="77777777" w:rsidR="00265404" w:rsidRDefault="00265404" w:rsidP="00265404">
      <w:pPr>
        <w:pStyle w:val="PL"/>
      </w:pPr>
      <w:r>
        <w:t xml:space="preserve">        default: ''</w:t>
      </w:r>
    </w:p>
    <w:p w14:paraId="24F5F67D" w14:textId="77777777" w:rsidR="00265404" w:rsidRDefault="00265404" w:rsidP="00265404">
      <w:pPr>
        <w:pStyle w:val="PL"/>
      </w:pPr>
      <w:r>
        <w:t>paths:</w:t>
      </w:r>
    </w:p>
    <w:p w14:paraId="0AFDDBCD" w14:textId="77777777" w:rsidR="00265404" w:rsidRDefault="00265404" w:rsidP="00265404">
      <w:pPr>
        <w:pStyle w:val="PL"/>
      </w:pPr>
      <w:r>
        <w:t xml:space="preserve">  '/{className}={id}':</w:t>
      </w:r>
    </w:p>
    <w:p w14:paraId="47E5F867" w14:textId="77777777" w:rsidR="00265404" w:rsidRDefault="00265404" w:rsidP="00265404">
      <w:pPr>
        <w:pStyle w:val="PL"/>
      </w:pPr>
      <w:r>
        <w:t xml:space="preserve">    parameters:</w:t>
      </w:r>
    </w:p>
    <w:p w14:paraId="5C775258" w14:textId="77777777" w:rsidR="00265404" w:rsidRDefault="00265404" w:rsidP="00265404">
      <w:pPr>
        <w:pStyle w:val="PL"/>
      </w:pPr>
      <w:r>
        <w:t xml:space="preserve">      - name: className</w:t>
      </w:r>
    </w:p>
    <w:p w14:paraId="689EEC62" w14:textId="77777777" w:rsidR="00265404" w:rsidRDefault="00265404" w:rsidP="00265404">
      <w:pPr>
        <w:pStyle w:val="PL"/>
      </w:pPr>
      <w:r>
        <w:t xml:space="preserve">        in: path</w:t>
      </w:r>
    </w:p>
    <w:p w14:paraId="33DF5374" w14:textId="77777777" w:rsidR="00265404" w:rsidRDefault="00265404" w:rsidP="00265404">
      <w:pPr>
        <w:pStyle w:val="PL"/>
      </w:pPr>
      <w:r>
        <w:t xml:space="preserve">        required: true</w:t>
      </w:r>
    </w:p>
    <w:p w14:paraId="1991598B" w14:textId="77777777" w:rsidR="00265404" w:rsidRDefault="00265404" w:rsidP="00265404">
      <w:pPr>
        <w:pStyle w:val="PL"/>
      </w:pPr>
      <w:r>
        <w:t xml:space="preserve">        schema:</w:t>
      </w:r>
    </w:p>
    <w:p w14:paraId="7824D926" w14:textId="77777777" w:rsidR="00265404" w:rsidRDefault="00265404" w:rsidP="00265404">
      <w:pPr>
        <w:pStyle w:val="PL"/>
      </w:pPr>
      <w:r>
        <w:t xml:space="preserve">          type: string</w:t>
      </w:r>
    </w:p>
    <w:p w14:paraId="38AB74BA" w14:textId="77777777" w:rsidR="00265404" w:rsidRDefault="00265404" w:rsidP="00265404">
      <w:pPr>
        <w:pStyle w:val="PL"/>
      </w:pPr>
      <w:r>
        <w:t xml:space="preserve">      - name: id</w:t>
      </w:r>
    </w:p>
    <w:p w14:paraId="24A9C908" w14:textId="77777777" w:rsidR="00265404" w:rsidRDefault="00265404" w:rsidP="00265404">
      <w:pPr>
        <w:pStyle w:val="PL"/>
      </w:pPr>
      <w:r>
        <w:t xml:space="preserve">        in: path</w:t>
      </w:r>
    </w:p>
    <w:p w14:paraId="2091F9FF" w14:textId="77777777" w:rsidR="00265404" w:rsidRDefault="00265404" w:rsidP="00265404">
      <w:pPr>
        <w:pStyle w:val="PL"/>
      </w:pPr>
      <w:r>
        <w:t xml:space="preserve">        required: true</w:t>
      </w:r>
    </w:p>
    <w:p w14:paraId="1B30670F" w14:textId="77777777" w:rsidR="00265404" w:rsidRDefault="00265404" w:rsidP="00265404">
      <w:pPr>
        <w:pStyle w:val="PL"/>
      </w:pPr>
      <w:r>
        <w:t xml:space="preserve">        schema:</w:t>
      </w:r>
    </w:p>
    <w:p w14:paraId="2AEE5F80" w14:textId="77777777" w:rsidR="00265404" w:rsidRDefault="00265404" w:rsidP="00265404">
      <w:pPr>
        <w:pStyle w:val="PL"/>
      </w:pPr>
      <w:r>
        <w:t xml:space="preserve">          type: string</w:t>
      </w:r>
    </w:p>
    <w:p w14:paraId="15D27C0E" w14:textId="77777777" w:rsidR="00265404" w:rsidRDefault="00265404" w:rsidP="00265404">
      <w:pPr>
        <w:pStyle w:val="PL"/>
      </w:pPr>
      <w:r>
        <w:t xml:space="preserve">    put:</w:t>
      </w:r>
    </w:p>
    <w:p w14:paraId="46EDF4A9" w14:textId="77777777" w:rsidR="00265404" w:rsidRDefault="00265404" w:rsidP="00265404">
      <w:pPr>
        <w:pStyle w:val="PL"/>
      </w:pPr>
      <w:r>
        <w:t xml:space="preserve">      summary: Replaces a complete single resource or creates it if it does not exist</w:t>
      </w:r>
    </w:p>
    <w:p w14:paraId="31CFCD7D" w14:textId="77777777" w:rsidR="00265404" w:rsidRDefault="00265404" w:rsidP="00265404">
      <w:pPr>
        <w:pStyle w:val="PL"/>
      </w:pPr>
      <w:r>
        <w:t xml:space="preserve">      description: &gt;-</w:t>
      </w:r>
    </w:p>
    <w:p w14:paraId="0C0B02F0" w14:textId="77777777" w:rsidR="00265404" w:rsidRDefault="00265404" w:rsidP="00265404">
      <w:pPr>
        <w:pStyle w:val="PL"/>
      </w:pPr>
      <w:r>
        <w:t xml:space="preserve">        With HTTP PUT a complete resource is replaced or created if it does not</w:t>
      </w:r>
    </w:p>
    <w:p w14:paraId="1D7C7274" w14:textId="77777777" w:rsidR="00265404" w:rsidRDefault="00265404" w:rsidP="00265404">
      <w:pPr>
        <w:pStyle w:val="PL"/>
      </w:pPr>
      <w:r>
        <w:t xml:space="preserve">        exist. The target resource is identified by the target URI.</w:t>
      </w:r>
    </w:p>
    <w:p w14:paraId="4A3F87A2" w14:textId="77777777" w:rsidR="00265404" w:rsidRDefault="00265404" w:rsidP="00265404">
      <w:pPr>
        <w:pStyle w:val="PL"/>
      </w:pPr>
      <w:r>
        <w:t xml:space="preserve">      requestBody:</w:t>
      </w:r>
    </w:p>
    <w:p w14:paraId="0243343D" w14:textId="77777777" w:rsidR="00265404" w:rsidRDefault="00265404" w:rsidP="00265404">
      <w:pPr>
        <w:pStyle w:val="PL"/>
      </w:pPr>
      <w:r>
        <w:t xml:space="preserve">        required: true</w:t>
      </w:r>
    </w:p>
    <w:p w14:paraId="6737A83A" w14:textId="77777777" w:rsidR="00265404" w:rsidRDefault="00265404" w:rsidP="00265404">
      <w:pPr>
        <w:pStyle w:val="PL"/>
      </w:pPr>
      <w:r>
        <w:t xml:space="preserve">        content:</w:t>
      </w:r>
    </w:p>
    <w:p w14:paraId="5D3DAF62" w14:textId="77777777" w:rsidR="00265404" w:rsidRDefault="00265404" w:rsidP="00265404">
      <w:pPr>
        <w:pStyle w:val="PL"/>
      </w:pPr>
      <w:r>
        <w:t xml:space="preserve">          application/json:</w:t>
      </w:r>
    </w:p>
    <w:p w14:paraId="227E2C2D" w14:textId="77777777" w:rsidR="00265404" w:rsidRDefault="00265404" w:rsidP="00265404">
      <w:pPr>
        <w:pStyle w:val="PL"/>
      </w:pPr>
      <w:r>
        <w:t xml:space="preserve">            schema:</w:t>
      </w:r>
    </w:p>
    <w:p w14:paraId="5D719190" w14:textId="77777777" w:rsidR="00265404" w:rsidRDefault="00265404" w:rsidP="00265404">
      <w:pPr>
        <w:pStyle w:val="PL"/>
      </w:pPr>
      <w:r>
        <w:t xml:space="preserve">              $ref: '#/components/schemas/Resource'</w:t>
      </w:r>
    </w:p>
    <w:p w14:paraId="68EA2BA2" w14:textId="77777777" w:rsidR="00265404" w:rsidRDefault="00265404" w:rsidP="00265404">
      <w:pPr>
        <w:pStyle w:val="PL"/>
      </w:pPr>
      <w:r>
        <w:t xml:space="preserve">      responses:</w:t>
      </w:r>
    </w:p>
    <w:p w14:paraId="7A98DC63" w14:textId="77777777" w:rsidR="00265404" w:rsidRDefault="00265404" w:rsidP="00265404">
      <w:pPr>
        <w:pStyle w:val="PL"/>
      </w:pPr>
      <w:r>
        <w:t xml:space="preserve">        '200':</w:t>
      </w:r>
    </w:p>
    <w:p w14:paraId="554BA971" w14:textId="77777777" w:rsidR="00265404" w:rsidRDefault="00265404" w:rsidP="00265404">
      <w:pPr>
        <w:pStyle w:val="PL"/>
      </w:pPr>
      <w:r>
        <w:t xml:space="preserve">          description: &gt;-</w:t>
      </w:r>
    </w:p>
    <w:p w14:paraId="52B0280B" w14:textId="77777777" w:rsidR="00265404" w:rsidRDefault="00265404" w:rsidP="00265404">
      <w:pPr>
        <w:pStyle w:val="PL"/>
      </w:pPr>
      <w:r>
        <w:t xml:space="preserve">            Success case ("200 OK").</w:t>
      </w:r>
    </w:p>
    <w:p w14:paraId="4AFD1F96" w14:textId="77777777" w:rsidR="00265404" w:rsidRDefault="00265404" w:rsidP="00265404">
      <w:pPr>
        <w:pStyle w:val="PL"/>
      </w:pPr>
      <w:r>
        <w:t xml:space="preserve">            This status code shall be returned when the resource is replaced, and</w:t>
      </w:r>
    </w:p>
    <w:p w14:paraId="6BB1A56A" w14:textId="77777777" w:rsidR="00265404" w:rsidRDefault="00265404" w:rsidP="00265404">
      <w:pPr>
        <w:pStyle w:val="PL"/>
      </w:pPr>
      <w:r>
        <w:t xml:space="preserve">            when the replaced resource representation is not identical to the resource</w:t>
      </w:r>
    </w:p>
    <w:p w14:paraId="1923D13D" w14:textId="77777777" w:rsidR="00265404" w:rsidRDefault="00265404" w:rsidP="00265404">
      <w:pPr>
        <w:pStyle w:val="PL"/>
      </w:pPr>
      <w:r>
        <w:t xml:space="preserve">            representation in the request.</w:t>
      </w:r>
    </w:p>
    <w:p w14:paraId="0E1EE336" w14:textId="77777777" w:rsidR="00265404" w:rsidRDefault="00265404" w:rsidP="00265404">
      <w:pPr>
        <w:pStyle w:val="PL"/>
      </w:pPr>
      <w:r>
        <w:t xml:space="preserve">            This status code may be returned when the resource is updated and when the</w:t>
      </w:r>
    </w:p>
    <w:p w14:paraId="51FF3E1F" w14:textId="77777777" w:rsidR="00265404" w:rsidRDefault="00265404" w:rsidP="00265404">
      <w:pPr>
        <w:pStyle w:val="PL"/>
      </w:pPr>
      <w:r>
        <w:t xml:space="preserve">            updated resource representation is identical to the resource representation</w:t>
      </w:r>
    </w:p>
    <w:p w14:paraId="47FF0B3F" w14:textId="77777777" w:rsidR="00265404" w:rsidRDefault="00265404" w:rsidP="00265404">
      <w:pPr>
        <w:pStyle w:val="PL"/>
      </w:pPr>
      <w:r>
        <w:t xml:space="preserve">            in the request.</w:t>
      </w:r>
    </w:p>
    <w:p w14:paraId="1E5F3D84" w14:textId="77777777" w:rsidR="00265404" w:rsidRDefault="00265404" w:rsidP="00265404">
      <w:pPr>
        <w:pStyle w:val="PL"/>
      </w:pPr>
      <w:r>
        <w:t xml:space="preserve">            The representation of the updated resource is returned in the response</w:t>
      </w:r>
    </w:p>
    <w:p w14:paraId="46C7AB52" w14:textId="77777777" w:rsidR="00265404" w:rsidRDefault="00265404" w:rsidP="00265404">
      <w:pPr>
        <w:pStyle w:val="PL"/>
      </w:pPr>
      <w:r>
        <w:t xml:space="preserve">            message body.</w:t>
      </w:r>
    </w:p>
    <w:p w14:paraId="750455BB" w14:textId="77777777" w:rsidR="00265404" w:rsidRDefault="00265404" w:rsidP="00265404">
      <w:pPr>
        <w:pStyle w:val="PL"/>
      </w:pPr>
      <w:r>
        <w:t xml:space="preserve">          content:</w:t>
      </w:r>
    </w:p>
    <w:p w14:paraId="4259EB2F" w14:textId="77777777" w:rsidR="00265404" w:rsidRDefault="00265404" w:rsidP="00265404">
      <w:pPr>
        <w:pStyle w:val="PL"/>
      </w:pPr>
      <w:r>
        <w:lastRenderedPageBreak/>
        <w:t xml:space="preserve">            application/json:</w:t>
      </w:r>
    </w:p>
    <w:p w14:paraId="0EA0347B" w14:textId="77777777" w:rsidR="00265404" w:rsidRDefault="00265404" w:rsidP="00265404">
      <w:pPr>
        <w:pStyle w:val="PL"/>
      </w:pPr>
      <w:r>
        <w:t xml:space="preserve">              schema:</w:t>
      </w:r>
    </w:p>
    <w:p w14:paraId="330A1452" w14:textId="77777777" w:rsidR="00265404" w:rsidRDefault="00265404" w:rsidP="00265404">
      <w:pPr>
        <w:pStyle w:val="PL"/>
      </w:pPr>
      <w:r>
        <w:t xml:space="preserve">                $ref: '#/components/schemas/Resource'</w:t>
      </w:r>
    </w:p>
    <w:p w14:paraId="24BA6C20" w14:textId="77777777" w:rsidR="00265404" w:rsidRDefault="00265404" w:rsidP="00265404">
      <w:pPr>
        <w:pStyle w:val="PL"/>
      </w:pPr>
      <w:r>
        <w:t xml:space="preserve">        '201':</w:t>
      </w:r>
    </w:p>
    <w:p w14:paraId="1ED2D567" w14:textId="77777777" w:rsidR="00265404" w:rsidRDefault="00265404" w:rsidP="00265404">
      <w:pPr>
        <w:pStyle w:val="PL"/>
      </w:pPr>
      <w:r>
        <w:t xml:space="preserve">          description: &gt;-</w:t>
      </w:r>
    </w:p>
    <w:p w14:paraId="195198BA" w14:textId="77777777" w:rsidR="00265404" w:rsidRDefault="00265404" w:rsidP="00265404">
      <w:pPr>
        <w:pStyle w:val="PL"/>
      </w:pPr>
      <w:r>
        <w:t xml:space="preserve">            Success case ("201 Created").</w:t>
      </w:r>
    </w:p>
    <w:p w14:paraId="6A5CD5E9" w14:textId="77777777" w:rsidR="00265404" w:rsidRDefault="00265404" w:rsidP="00265404">
      <w:pPr>
        <w:pStyle w:val="PL"/>
      </w:pPr>
      <w:r>
        <w:t xml:space="preserve">            This status code shall be returned when the resource is created.</w:t>
      </w:r>
    </w:p>
    <w:p w14:paraId="06872A48" w14:textId="77777777" w:rsidR="00265404" w:rsidRDefault="00265404" w:rsidP="00265404">
      <w:pPr>
        <w:pStyle w:val="PL"/>
      </w:pPr>
      <w:r>
        <w:t xml:space="preserve">            The representation of the created resource is returned in the response</w:t>
      </w:r>
    </w:p>
    <w:p w14:paraId="0A6DCF72" w14:textId="77777777" w:rsidR="00265404" w:rsidRDefault="00265404" w:rsidP="00265404">
      <w:pPr>
        <w:pStyle w:val="PL"/>
      </w:pPr>
      <w:r>
        <w:t xml:space="preserve">            message body.</w:t>
      </w:r>
    </w:p>
    <w:p w14:paraId="31BC003D" w14:textId="77777777" w:rsidR="00265404" w:rsidRDefault="00265404" w:rsidP="00265404">
      <w:pPr>
        <w:pStyle w:val="PL"/>
      </w:pPr>
      <w:r>
        <w:t xml:space="preserve">          content:</w:t>
      </w:r>
    </w:p>
    <w:p w14:paraId="1461E401" w14:textId="77777777" w:rsidR="00265404" w:rsidRDefault="00265404" w:rsidP="00265404">
      <w:pPr>
        <w:pStyle w:val="PL"/>
      </w:pPr>
      <w:r>
        <w:t xml:space="preserve">            application/json:</w:t>
      </w:r>
    </w:p>
    <w:p w14:paraId="0A74A48D" w14:textId="77777777" w:rsidR="00265404" w:rsidRDefault="00265404" w:rsidP="00265404">
      <w:pPr>
        <w:pStyle w:val="PL"/>
      </w:pPr>
      <w:r>
        <w:t xml:space="preserve">              schema:</w:t>
      </w:r>
    </w:p>
    <w:p w14:paraId="37D972D1" w14:textId="77777777" w:rsidR="00265404" w:rsidRDefault="00265404" w:rsidP="00265404">
      <w:pPr>
        <w:pStyle w:val="PL"/>
      </w:pPr>
      <w:r>
        <w:t xml:space="preserve">                $ref: '#/components/schemas/Resource'</w:t>
      </w:r>
    </w:p>
    <w:p w14:paraId="2C167B3E" w14:textId="77777777" w:rsidR="00265404" w:rsidRDefault="00265404" w:rsidP="00265404">
      <w:pPr>
        <w:pStyle w:val="PL"/>
      </w:pPr>
      <w:r>
        <w:t xml:space="preserve">        '204':</w:t>
      </w:r>
    </w:p>
    <w:p w14:paraId="7582BFA7" w14:textId="77777777" w:rsidR="00265404" w:rsidRDefault="00265404" w:rsidP="00265404">
      <w:pPr>
        <w:pStyle w:val="PL"/>
      </w:pPr>
      <w:r>
        <w:t xml:space="preserve">          description: &gt;-</w:t>
      </w:r>
    </w:p>
    <w:p w14:paraId="33FF6A79" w14:textId="77777777" w:rsidR="00265404" w:rsidRDefault="00265404" w:rsidP="00265404">
      <w:pPr>
        <w:pStyle w:val="PL"/>
      </w:pPr>
      <w:r>
        <w:t xml:space="preserve">            Success case ("204 No Content").</w:t>
      </w:r>
    </w:p>
    <w:p w14:paraId="68A460B9" w14:textId="77777777" w:rsidR="00265404" w:rsidRDefault="00265404" w:rsidP="00265404">
      <w:pPr>
        <w:pStyle w:val="PL"/>
      </w:pPr>
      <w:r>
        <w:t xml:space="preserve">            This status code may be returned only when the replaced resource</w:t>
      </w:r>
    </w:p>
    <w:p w14:paraId="051F7EF7" w14:textId="77777777" w:rsidR="00265404" w:rsidRDefault="00265404" w:rsidP="00265404">
      <w:pPr>
        <w:pStyle w:val="PL"/>
      </w:pPr>
      <w:r>
        <w:t xml:space="preserve">            representation is identical to the representation in the request.</w:t>
      </w:r>
    </w:p>
    <w:p w14:paraId="24567078" w14:textId="77777777" w:rsidR="00265404" w:rsidRDefault="00265404" w:rsidP="00265404">
      <w:pPr>
        <w:pStyle w:val="PL"/>
      </w:pPr>
      <w:r>
        <w:t xml:space="preserve">            The response has no message body.</w:t>
      </w:r>
    </w:p>
    <w:p w14:paraId="232581EA" w14:textId="77777777" w:rsidR="00265404" w:rsidRDefault="00265404" w:rsidP="00265404">
      <w:pPr>
        <w:pStyle w:val="PL"/>
      </w:pPr>
      <w:r>
        <w:t xml:space="preserve">        default:</w:t>
      </w:r>
    </w:p>
    <w:p w14:paraId="70F5AB12" w14:textId="77777777" w:rsidR="00265404" w:rsidRDefault="00265404" w:rsidP="00265404">
      <w:pPr>
        <w:pStyle w:val="PL"/>
      </w:pPr>
      <w:r>
        <w:t xml:space="preserve">          description: Error case.</w:t>
      </w:r>
    </w:p>
    <w:p w14:paraId="1BB0D32B" w14:textId="77777777" w:rsidR="00265404" w:rsidRDefault="00265404" w:rsidP="00265404">
      <w:pPr>
        <w:pStyle w:val="PL"/>
      </w:pPr>
      <w:r>
        <w:t xml:space="preserve">          content:</w:t>
      </w:r>
    </w:p>
    <w:p w14:paraId="69A1D563" w14:textId="77777777" w:rsidR="00265404" w:rsidRDefault="00265404" w:rsidP="00265404">
      <w:pPr>
        <w:pStyle w:val="PL"/>
      </w:pPr>
      <w:r>
        <w:t xml:space="preserve">            application/json:</w:t>
      </w:r>
    </w:p>
    <w:p w14:paraId="00841CB9" w14:textId="77777777" w:rsidR="00265404" w:rsidRDefault="00265404" w:rsidP="00265404">
      <w:pPr>
        <w:pStyle w:val="PL"/>
      </w:pPr>
      <w:r>
        <w:t xml:space="preserve">              schema:</w:t>
      </w:r>
    </w:p>
    <w:p w14:paraId="674E8BF1" w14:textId="77777777" w:rsidR="00265404" w:rsidRDefault="00265404" w:rsidP="00265404">
      <w:pPr>
        <w:pStyle w:val="PL"/>
      </w:pPr>
      <w:r>
        <w:t xml:space="preserve">                $ref: 'TS28623_ComDefs.yaml#/components/schemas/ErrorResponse'</w:t>
      </w:r>
    </w:p>
    <w:p w14:paraId="4B5B993B" w14:textId="77777777" w:rsidR="00265404" w:rsidRDefault="00265404" w:rsidP="00265404">
      <w:pPr>
        <w:pStyle w:val="PL"/>
      </w:pPr>
      <w:r>
        <w:t xml:space="preserve">      callbacks:</w:t>
      </w:r>
    </w:p>
    <w:p w14:paraId="14125B55" w14:textId="77777777" w:rsidR="00265404" w:rsidRDefault="00265404" w:rsidP="00265404">
      <w:pPr>
        <w:pStyle w:val="PL"/>
      </w:pPr>
      <w:r>
        <w:t xml:space="preserve">        notifyMOICreation:</w:t>
      </w:r>
    </w:p>
    <w:p w14:paraId="1F4678C3" w14:textId="77777777" w:rsidR="00265404" w:rsidRDefault="00265404" w:rsidP="00265404">
      <w:pPr>
        <w:pStyle w:val="PL"/>
      </w:pPr>
      <w:r>
        <w:t xml:space="preserve">          '{request.body#/notificationRecipientAddress}':</w:t>
      </w:r>
    </w:p>
    <w:p w14:paraId="6D93A31C" w14:textId="77777777" w:rsidR="00265404" w:rsidRDefault="00265404" w:rsidP="00265404">
      <w:pPr>
        <w:pStyle w:val="PL"/>
      </w:pPr>
      <w:r>
        <w:t xml:space="preserve">            post:</w:t>
      </w:r>
    </w:p>
    <w:p w14:paraId="53E553F2" w14:textId="77777777" w:rsidR="00265404" w:rsidRDefault="00265404" w:rsidP="00265404">
      <w:pPr>
        <w:pStyle w:val="PL"/>
      </w:pPr>
      <w:r>
        <w:t xml:space="preserve">              requestBody:</w:t>
      </w:r>
    </w:p>
    <w:p w14:paraId="1FD23E9C" w14:textId="77777777" w:rsidR="00265404" w:rsidRDefault="00265404" w:rsidP="00265404">
      <w:pPr>
        <w:pStyle w:val="PL"/>
      </w:pPr>
      <w:r>
        <w:t xml:space="preserve">                required: true</w:t>
      </w:r>
    </w:p>
    <w:p w14:paraId="5FB8BC63" w14:textId="77777777" w:rsidR="00265404" w:rsidRDefault="00265404" w:rsidP="00265404">
      <w:pPr>
        <w:pStyle w:val="PL"/>
      </w:pPr>
      <w:r>
        <w:t xml:space="preserve">                content:</w:t>
      </w:r>
    </w:p>
    <w:p w14:paraId="4D201A60" w14:textId="77777777" w:rsidR="00265404" w:rsidRDefault="00265404" w:rsidP="00265404">
      <w:pPr>
        <w:pStyle w:val="PL"/>
      </w:pPr>
      <w:r>
        <w:t xml:space="preserve">                  application/json:</w:t>
      </w:r>
    </w:p>
    <w:p w14:paraId="63A0AABE" w14:textId="77777777" w:rsidR="00265404" w:rsidRDefault="00265404" w:rsidP="00265404">
      <w:pPr>
        <w:pStyle w:val="PL"/>
      </w:pPr>
      <w:r>
        <w:t xml:space="preserve">                    schema:</w:t>
      </w:r>
    </w:p>
    <w:p w14:paraId="25C31B02" w14:textId="77777777" w:rsidR="00265404" w:rsidRDefault="00265404" w:rsidP="00265404">
      <w:pPr>
        <w:pStyle w:val="PL"/>
      </w:pPr>
      <w:r>
        <w:t xml:space="preserve">                      $ref: '#/components/schemas/NotifyMoiCreation'</w:t>
      </w:r>
    </w:p>
    <w:p w14:paraId="48EFE95A" w14:textId="77777777" w:rsidR="00265404" w:rsidRDefault="00265404" w:rsidP="00265404">
      <w:pPr>
        <w:pStyle w:val="PL"/>
      </w:pPr>
      <w:r>
        <w:t xml:space="preserve">              responses:</w:t>
      </w:r>
    </w:p>
    <w:p w14:paraId="36D8026E" w14:textId="77777777" w:rsidR="00265404" w:rsidRDefault="00265404" w:rsidP="00265404">
      <w:pPr>
        <w:pStyle w:val="PL"/>
      </w:pPr>
      <w:r>
        <w:t xml:space="preserve">                '204':</w:t>
      </w:r>
    </w:p>
    <w:p w14:paraId="17E1FC8C" w14:textId="77777777" w:rsidR="00265404" w:rsidRDefault="00265404" w:rsidP="00265404">
      <w:pPr>
        <w:pStyle w:val="PL"/>
      </w:pPr>
      <w:r>
        <w:t xml:space="preserve">                  description: &gt;-</w:t>
      </w:r>
    </w:p>
    <w:p w14:paraId="53A23E61" w14:textId="77777777" w:rsidR="00265404" w:rsidRDefault="00265404" w:rsidP="00265404">
      <w:pPr>
        <w:pStyle w:val="PL"/>
      </w:pPr>
      <w:r>
        <w:t xml:space="preserve">                    Success case ("204 No Content").</w:t>
      </w:r>
    </w:p>
    <w:p w14:paraId="123FFFEF" w14:textId="77777777" w:rsidR="00265404" w:rsidRDefault="00265404" w:rsidP="00265404">
      <w:pPr>
        <w:pStyle w:val="PL"/>
      </w:pPr>
      <w:r>
        <w:t xml:space="preserve">                    The notification is successfully delivered. The response</w:t>
      </w:r>
    </w:p>
    <w:p w14:paraId="3C4A2E7E" w14:textId="77777777" w:rsidR="00265404" w:rsidRDefault="00265404" w:rsidP="00265404">
      <w:pPr>
        <w:pStyle w:val="PL"/>
      </w:pPr>
      <w:r>
        <w:t xml:space="preserve">                    has no message body.</w:t>
      </w:r>
    </w:p>
    <w:p w14:paraId="04E67A3C" w14:textId="77777777" w:rsidR="00265404" w:rsidRDefault="00265404" w:rsidP="00265404">
      <w:pPr>
        <w:pStyle w:val="PL"/>
      </w:pPr>
      <w:r>
        <w:t xml:space="preserve">                default:</w:t>
      </w:r>
    </w:p>
    <w:p w14:paraId="18EBF6D6" w14:textId="77777777" w:rsidR="00265404" w:rsidRDefault="00265404" w:rsidP="00265404">
      <w:pPr>
        <w:pStyle w:val="PL"/>
      </w:pPr>
      <w:r>
        <w:t xml:space="preserve">                  description: Error case.</w:t>
      </w:r>
    </w:p>
    <w:p w14:paraId="2F693B92" w14:textId="77777777" w:rsidR="00265404" w:rsidRDefault="00265404" w:rsidP="00265404">
      <w:pPr>
        <w:pStyle w:val="PL"/>
      </w:pPr>
      <w:r>
        <w:t xml:space="preserve">                  content:</w:t>
      </w:r>
    </w:p>
    <w:p w14:paraId="731F22FB" w14:textId="77777777" w:rsidR="00265404" w:rsidRDefault="00265404" w:rsidP="00265404">
      <w:pPr>
        <w:pStyle w:val="PL"/>
      </w:pPr>
      <w:r>
        <w:t xml:space="preserve">                    application/json:</w:t>
      </w:r>
    </w:p>
    <w:p w14:paraId="0C8DFA50" w14:textId="77777777" w:rsidR="00265404" w:rsidRDefault="00265404" w:rsidP="00265404">
      <w:pPr>
        <w:pStyle w:val="PL"/>
      </w:pPr>
      <w:r>
        <w:t xml:space="preserve">                      schema:</w:t>
      </w:r>
    </w:p>
    <w:p w14:paraId="3DC87DBE" w14:textId="77777777" w:rsidR="00265404" w:rsidRDefault="00265404" w:rsidP="00265404">
      <w:pPr>
        <w:pStyle w:val="PL"/>
      </w:pPr>
      <w:r>
        <w:t xml:space="preserve">                        $ref: 'TS28623_ComDefs.yaml#/components/schemas/ErrorResponse'</w:t>
      </w:r>
    </w:p>
    <w:p w14:paraId="4F8CC215" w14:textId="77777777" w:rsidR="00265404" w:rsidRDefault="00265404" w:rsidP="00265404">
      <w:pPr>
        <w:pStyle w:val="PL"/>
      </w:pPr>
      <w:r>
        <w:t xml:space="preserve">        notifyMOIDeletion:</w:t>
      </w:r>
    </w:p>
    <w:p w14:paraId="65FE7439" w14:textId="77777777" w:rsidR="00265404" w:rsidRDefault="00265404" w:rsidP="00265404">
      <w:pPr>
        <w:pStyle w:val="PL"/>
      </w:pPr>
      <w:r>
        <w:t xml:space="preserve">          '{request.body#/notificationRecipientAddress}':</w:t>
      </w:r>
    </w:p>
    <w:p w14:paraId="6DBD8B51" w14:textId="77777777" w:rsidR="00265404" w:rsidRDefault="00265404" w:rsidP="00265404">
      <w:pPr>
        <w:pStyle w:val="PL"/>
      </w:pPr>
      <w:r>
        <w:t xml:space="preserve">            post:</w:t>
      </w:r>
    </w:p>
    <w:p w14:paraId="1B968FC0" w14:textId="77777777" w:rsidR="00265404" w:rsidRDefault="00265404" w:rsidP="00265404">
      <w:pPr>
        <w:pStyle w:val="PL"/>
      </w:pPr>
      <w:r>
        <w:t xml:space="preserve">              requestBody:</w:t>
      </w:r>
    </w:p>
    <w:p w14:paraId="7A156CD2" w14:textId="77777777" w:rsidR="00265404" w:rsidRDefault="00265404" w:rsidP="00265404">
      <w:pPr>
        <w:pStyle w:val="PL"/>
      </w:pPr>
      <w:r>
        <w:t xml:space="preserve">                required: true</w:t>
      </w:r>
    </w:p>
    <w:p w14:paraId="22FCBDB6" w14:textId="77777777" w:rsidR="00265404" w:rsidRDefault="00265404" w:rsidP="00265404">
      <w:pPr>
        <w:pStyle w:val="PL"/>
      </w:pPr>
      <w:r>
        <w:t xml:space="preserve">                content:</w:t>
      </w:r>
    </w:p>
    <w:p w14:paraId="5506A7B0" w14:textId="77777777" w:rsidR="00265404" w:rsidRDefault="00265404" w:rsidP="00265404">
      <w:pPr>
        <w:pStyle w:val="PL"/>
      </w:pPr>
      <w:r>
        <w:t xml:space="preserve">                  application/json:</w:t>
      </w:r>
    </w:p>
    <w:p w14:paraId="7B5BEA18" w14:textId="77777777" w:rsidR="00265404" w:rsidRDefault="00265404" w:rsidP="00265404">
      <w:pPr>
        <w:pStyle w:val="PL"/>
      </w:pPr>
      <w:r>
        <w:t xml:space="preserve">                    schema:</w:t>
      </w:r>
    </w:p>
    <w:p w14:paraId="10308EC9" w14:textId="77777777" w:rsidR="00265404" w:rsidRDefault="00265404" w:rsidP="00265404">
      <w:pPr>
        <w:pStyle w:val="PL"/>
      </w:pPr>
      <w:r>
        <w:t xml:space="preserve">                      $ref: '#/components/schemas/NotifyMoiDeletion'</w:t>
      </w:r>
    </w:p>
    <w:p w14:paraId="31E2766F" w14:textId="77777777" w:rsidR="00265404" w:rsidRDefault="00265404" w:rsidP="00265404">
      <w:pPr>
        <w:pStyle w:val="PL"/>
      </w:pPr>
      <w:r>
        <w:t xml:space="preserve">              responses:</w:t>
      </w:r>
    </w:p>
    <w:p w14:paraId="57E649C1" w14:textId="77777777" w:rsidR="00265404" w:rsidRDefault="00265404" w:rsidP="00265404">
      <w:pPr>
        <w:pStyle w:val="PL"/>
      </w:pPr>
      <w:r>
        <w:t xml:space="preserve">                '204':</w:t>
      </w:r>
    </w:p>
    <w:p w14:paraId="38A84B41" w14:textId="77777777" w:rsidR="00265404" w:rsidRDefault="00265404" w:rsidP="00265404">
      <w:pPr>
        <w:pStyle w:val="PL"/>
      </w:pPr>
      <w:r>
        <w:t xml:space="preserve">                  description: &gt;-</w:t>
      </w:r>
    </w:p>
    <w:p w14:paraId="2B5BC3CC" w14:textId="77777777" w:rsidR="00265404" w:rsidRDefault="00265404" w:rsidP="00265404">
      <w:pPr>
        <w:pStyle w:val="PL"/>
      </w:pPr>
      <w:r>
        <w:t xml:space="preserve">                    Success case ("204 No Content").</w:t>
      </w:r>
    </w:p>
    <w:p w14:paraId="7A733203" w14:textId="77777777" w:rsidR="00265404" w:rsidRDefault="00265404" w:rsidP="00265404">
      <w:pPr>
        <w:pStyle w:val="PL"/>
      </w:pPr>
      <w:r>
        <w:t xml:space="preserve">                    The notification is successfully delivered. The response</w:t>
      </w:r>
    </w:p>
    <w:p w14:paraId="3052932E" w14:textId="77777777" w:rsidR="00265404" w:rsidRDefault="00265404" w:rsidP="00265404">
      <w:pPr>
        <w:pStyle w:val="PL"/>
      </w:pPr>
      <w:r>
        <w:t xml:space="preserve">                    has no message body.</w:t>
      </w:r>
    </w:p>
    <w:p w14:paraId="6AE50960" w14:textId="77777777" w:rsidR="00265404" w:rsidRDefault="00265404" w:rsidP="00265404">
      <w:pPr>
        <w:pStyle w:val="PL"/>
      </w:pPr>
      <w:r>
        <w:t xml:space="preserve">                default:</w:t>
      </w:r>
    </w:p>
    <w:p w14:paraId="6FA59485" w14:textId="77777777" w:rsidR="00265404" w:rsidRDefault="00265404" w:rsidP="00265404">
      <w:pPr>
        <w:pStyle w:val="PL"/>
      </w:pPr>
      <w:r>
        <w:t xml:space="preserve">                  description: Error case.</w:t>
      </w:r>
    </w:p>
    <w:p w14:paraId="3E3F9AD8" w14:textId="77777777" w:rsidR="00265404" w:rsidRDefault="00265404" w:rsidP="00265404">
      <w:pPr>
        <w:pStyle w:val="PL"/>
      </w:pPr>
      <w:r>
        <w:t xml:space="preserve">                  content:</w:t>
      </w:r>
    </w:p>
    <w:p w14:paraId="292412EF" w14:textId="77777777" w:rsidR="00265404" w:rsidRDefault="00265404" w:rsidP="00265404">
      <w:pPr>
        <w:pStyle w:val="PL"/>
      </w:pPr>
      <w:r>
        <w:t xml:space="preserve">                    application/json:</w:t>
      </w:r>
    </w:p>
    <w:p w14:paraId="67F712B8" w14:textId="77777777" w:rsidR="00265404" w:rsidRDefault="00265404" w:rsidP="00265404">
      <w:pPr>
        <w:pStyle w:val="PL"/>
      </w:pPr>
      <w:r>
        <w:t xml:space="preserve">                      schema:</w:t>
      </w:r>
    </w:p>
    <w:p w14:paraId="0C960A05" w14:textId="77777777" w:rsidR="00265404" w:rsidRDefault="00265404" w:rsidP="00265404">
      <w:pPr>
        <w:pStyle w:val="PL"/>
      </w:pPr>
      <w:r>
        <w:t xml:space="preserve">                        $ref: 'TS28623_ComDefs.yaml#/components/schemas/ErrorResponse'</w:t>
      </w:r>
    </w:p>
    <w:p w14:paraId="730B07E1" w14:textId="77777777" w:rsidR="00265404" w:rsidRDefault="00265404" w:rsidP="00265404">
      <w:pPr>
        <w:pStyle w:val="PL"/>
      </w:pPr>
      <w:r>
        <w:t xml:space="preserve">        notifyMOIAttributeValueChanges:</w:t>
      </w:r>
    </w:p>
    <w:p w14:paraId="093A2712" w14:textId="77777777" w:rsidR="00265404" w:rsidRDefault="00265404" w:rsidP="00265404">
      <w:pPr>
        <w:pStyle w:val="PL"/>
      </w:pPr>
      <w:r>
        <w:t xml:space="preserve">          '{request.body#/notificationRecipientAddress}':</w:t>
      </w:r>
    </w:p>
    <w:p w14:paraId="16F99969" w14:textId="77777777" w:rsidR="00265404" w:rsidRDefault="00265404" w:rsidP="00265404">
      <w:pPr>
        <w:pStyle w:val="PL"/>
      </w:pPr>
      <w:r>
        <w:t xml:space="preserve">            post:</w:t>
      </w:r>
    </w:p>
    <w:p w14:paraId="007F09A5" w14:textId="77777777" w:rsidR="00265404" w:rsidRDefault="00265404" w:rsidP="00265404">
      <w:pPr>
        <w:pStyle w:val="PL"/>
      </w:pPr>
      <w:r>
        <w:t xml:space="preserve">              requestBody:</w:t>
      </w:r>
    </w:p>
    <w:p w14:paraId="24A1B0C5" w14:textId="77777777" w:rsidR="00265404" w:rsidRDefault="00265404" w:rsidP="00265404">
      <w:pPr>
        <w:pStyle w:val="PL"/>
      </w:pPr>
      <w:r>
        <w:t xml:space="preserve">                required: true</w:t>
      </w:r>
    </w:p>
    <w:p w14:paraId="6A074763" w14:textId="77777777" w:rsidR="00265404" w:rsidRDefault="00265404" w:rsidP="00265404">
      <w:pPr>
        <w:pStyle w:val="PL"/>
      </w:pPr>
      <w:r>
        <w:t xml:space="preserve">                content:</w:t>
      </w:r>
    </w:p>
    <w:p w14:paraId="344A93CB" w14:textId="77777777" w:rsidR="00265404" w:rsidRDefault="00265404" w:rsidP="00265404">
      <w:pPr>
        <w:pStyle w:val="PL"/>
      </w:pPr>
      <w:r>
        <w:t xml:space="preserve">                  application/json:</w:t>
      </w:r>
    </w:p>
    <w:p w14:paraId="2C14A76B" w14:textId="77777777" w:rsidR="00265404" w:rsidRDefault="00265404" w:rsidP="00265404">
      <w:pPr>
        <w:pStyle w:val="PL"/>
      </w:pPr>
      <w:r>
        <w:t xml:space="preserve">                    schema:</w:t>
      </w:r>
    </w:p>
    <w:p w14:paraId="2F677117" w14:textId="77777777" w:rsidR="00265404" w:rsidRDefault="00265404" w:rsidP="00265404">
      <w:pPr>
        <w:pStyle w:val="PL"/>
      </w:pPr>
      <w:r>
        <w:t xml:space="preserve">                      $ref: '#/components/schemas/NotifyMoiAttributeValueChanges'</w:t>
      </w:r>
    </w:p>
    <w:p w14:paraId="2E6A4231" w14:textId="77777777" w:rsidR="00265404" w:rsidRDefault="00265404" w:rsidP="00265404">
      <w:pPr>
        <w:pStyle w:val="PL"/>
      </w:pPr>
      <w:r>
        <w:t xml:space="preserve">              responses:</w:t>
      </w:r>
    </w:p>
    <w:p w14:paraId="3D7A2C8A" w14:textId="77777777" w:rsidR="00265404" w:rsidRDefault="00265404" w:rsidP="00265404">
      <w:pPr>
        <w:pStyle w:val="PL"/>
      </w:pPr>
      <w:r>
        <w:lastRenderedPageBreak/>
        <w:t xml:space="preserve">                '204':</w:t>
      </w:r>
    </w:p>
    <w:p w14:paraId="130B82B3" w14:textId="77777777" w:rsidR="00265404" w:rsidRDefault="00265404" w:rsidP="00265404">
      <w:pPr>
        <w:pStyle w:val="PL"/>
      </w:pPr>
      <w:r>
        <w:t xml:space="preserve">                  description: &gt;-</w:t>
      </w:r>
    </w:p>
    <w:p w14:paraId="3BA1DB54" w14:textId="77777777" w:rsidR="00265404" w:rsidRDefault="00265404" w:rsidP="00265404">
      <w:pPr>
        <w:pStyle w:val="PL"/>
      </w:pPr>
      <w:r>
        <w:t xml:space="preserve">                    Success case ("204 No Content").</w:t>
      </w:r>
    </w:p>
    <w:p w14:paraId="4B67F83C" w14:textId="77777777" w:rsidR="00265404" w:rsidRDefault="00265404" w:rsidP="00265404">
      <w:pPr>
        <w:pStyle w:val="PL"/>
      </w:pPr>
      <w:r>
        <w:t xml:space="preserve">                    The notification is successfully delivered. The response</w:t>
      </w:r>
    </w:p>
    <w:p w14:paraId="6EAB0404" w14:textId="77777777" w:rsidR="00265404" w:rsidRDefault="00265404" w:rsidP="00265404">
      <w:pPr>
        <w:pStyle w:val="PL"/>
      </w:pPr>
      <w:r>
        <w:t xml:space="preserve">                    has no message body.</w:t>
      </w:r>
    </w:p>
    <w:p w14:paraId="31C5EEB6" w14:textId="77777777" w:rsidR="00265404" w:rsidRDefault="00265404" w:rsidP="00265404">
      <w:pPr>
        <w:pStyle w:val="PL"/>
      </w:pPr>
      <w:r>
        <w:t xml:space="preserve">                default:</w:t>
      </w:r>
    </w:p>
    <w:p w14:paraId="11638D45" w14:textId="77777777" w:rsidR="00265404" w:rsidRDefault="00265404" w:rsidP="00265404">
      <w:pPr>
        <w:pStyle w:val="PL"/>
      </w:pPr>
      <w:r>
        <w:t xml:space="preserve">                  description: Error case.</w:t>
      </w:r>
    </w:p>
    <w:p w14:paraId="332F38AE" w14:textId="77777777" w:rsidR="00265404" w:rsidRDefault="00265404" w:rsidP="00265404">
      <w:pPr>
        <w:pStyle w:val="PL"/>
      </w:pPr>
      <w:r>
        <w:t xml:space="preserve">                  content:</w:t>
      </w:r>
    </w:p>
    <w:p w14:paraId="359E2FEC" w14:textId="77777777" w:rsidR="00265404" w:rsidRDefault="00265404" w:rsidP="00265404">
      <w:pPr>
        <w:pStyle w:val="PL"/>
      </w:pPr>
      <w:r>
        <w:t xml:space="preserve">                    application/json:</w:t>
      </w:r>
    </w:p>
    <w:p w14:paraId="10A139DE" w14:textId="77777777" w:rsidR="00265404" w:rsidRDefault="00265404" w:rsidP="00265404">
      <w:pPr>
        <w:pStyle w:val="PL"/>
      </w:pPr>
      <w:r>
        <w:t xml:space="preserve">                      schema:</w:t>
      </w:r>
    </w:p>
    <w:p w14:paraId="1435B7EB" w14:textId="77777777" w:rsidR="00265404" w:rsidRDefault="00265404" w:rsidP="00265404">
      <w:pPr>
        <w:pStyle w:val="PL"/>
      </w:pPr>
      <w:r>
        <w:t xml:space="preserve">                        $ref: 'TS28623_ComDefs.yaml#/components/schemas/ErrorResponse'</w:t>
      </w:r>
    </w:p>
    <w:p w14:paraId="6BDD63AC" w14:textId="77777777" w:rsidR="00265404" w:rsidRDefault="00265404" w:rsidP="00265404">
      <w:pPr>
        <w:pStyle w:val="PL"/>
      </w:pPr>
      <w:r>
        <w:t xml:space="preserve">        notifyMOIChanges:</w:t>
      </w:r>
    </w:p>
    <w:p w14:paraId="2745AB42" w14:textId="77777777" w:rsidR="00265404" w:rsidRDefault="00265404" w:rsidP="00265404">
      <w:pPr>
        <w:pStyle w:val="PL"/>
      </w:pPr>
      <w:r>
        <w:t xml:space="preserve">          '{request.body#/notificationRecipientAddress}':</w:t>
      </w:r>
    </w:p>
    <w:p w14:paraId="36C7BA80" w14:textId="77777777" w:rsidR="00265404" w:rsidRDefault="00265404" w:rsidP="00265404">
      <w:pPr>
        <w:pStyle w:val="PL"/>
      </w:pPr>
      <w:r>
        <w:t xml:space="preserve">            post:</w:t>
      </w:r>
    </w:p>
    <w:p w14:paraId="274A8AD5" w14:textId="77777777" w:rsidR="00265404" w:rsidRDefault="00265404" w:rsidP="00265404">
      <w:pPr>
        <w:pStyle w:val="PL"/>
      </w:pPr>
      <w:r>
        <w:t xml:space="preserve">              requestBody:</w:t>
      </w:r>
    </w:p>
    <w:p w14:paraId="71BCC80C" w14:textId="77777777" w:rsidR="00265404" w:rsidRDefault="00265404" w:rsidP="00265404">
      <w:pPr>
        <w:pStyle w:val="PL"/>
      </w:pPr>
      <w:r>
        <w:t xml:space="preserve">                required: true</w:t>
      </w:r>
    </w:p>
    <w:p w14:paraId="725356D0" w14:textId="77777777" w:rsidR="00265404" w:rsidRDefault="00265404" w:rsidP="00265404">
      <w:pPr>
        <w:pStyle w:val="PL"/>
      </w:pPr>
      <w:r>
        <w:t xml:space="preserve">                content:</w:t>
      </w:r>
    </w:p>
    <w:p w14:paraId="02365D7B" w14:textId="77777777" w:rsidR="00265404" w:rsidRDefault="00265404" w:rsidP="00265404">
      <w:pPr>
        <w:pStyle w:val="PL"/>
      </w:pPr>
      <w:r>
        <w:t xml:space="preserve">                  application/json:</w:t>
      </w:r>
    </w:p>
    <w:p w14:paraId="7AACEB28" w14:textId="77777777" w:rsidR="00265404" w:rsidRDefault="00265404" w:rsidP="00265404">
      <w:pPr>
        <w:pStyle w:val="PL"/>
      </w:pPr>
      <w:r>
        <w:t xml:space="preserve">                    schema:</w:t>
      </w:r>
    </w:p>
    <w:p w14:paraId="56C65591" w14:textId="77777777" w:rsidR="00265404" w:rsidRDefault="00265404" w:rsidP="00265404">
      <w:pPr>
        <w:pStyle w:val="PL"/>
      </w:pPr>
      <w:r>
        <w:t xml:space="preserve">                      $ref: '#/components/schemas/NotifyMoiChanges'</w:t>
      </w:r>
    </w:p>
    <w:p w14:paraId="11CD8C25" w14:textId="77777777" w:rsidR="00265404" w:rsidRDefault="00265404" w:rsidP="00265404">
      <w:pPr>
        <w:pStyle w:val="PL"/>
      </w:pPr>
      <w:r>
        <w:t xml:space="preserve">              responses:</w:t>
      </w:r>
    </w:p>
    <w:p w14:paraId="15863392" w14:textId="77777777" w:rsidR="00265404" w:rsidRDefault="00265404" w:rsidP="00265404">
      <w:pPr>
        <w:pStyle w:val="PL"/>
      </w:pPr>
      <w:r>
        <w:t xml:space="preserve">                '204':</w:t>
      </w:r>
    </w:p>
    <w:p w14:paraId="5875307E" w14:textId="77777777" w:rsidR="00265404" w:rsidRDefault="00265404" w:rsidP="00265404">
      <w:pPr>
        <w:pStyle w:val="PL"/>
      </w:pPr>
      <w:r>
        <w:t xml:space="preserve">                  description: &gt;-</w:t>
      </w:r>
    </w:p>
    <w:p w14:paraId="22D2446A" w14:textId="77777777" w:rsidR="00265404" w:rsidRDefault="00265404" w:rsidP="00265404">
      <w:pPr>
        <w:pStyle w:val="PL"/>
      </w:pPr>
      <w:r>
        <w:t xml:space="preserve">                    Success case ("204 No Content").</w:t>
      </w:r>
    </w:p>
    <w:p w14:paraId="77976CE6" w14:textId="77777777" w:rsidR="00265404" w:rsidRDefault="00265404" w:rsidP="00265404">
      <w:pPr>
        <w:pStyle w:val="PL"/>
      </w:pPr>
      <w:r>
        <w:t xml:space="preserve">                    The notification is successfully delivered. The response</w:t>
      </w:r>
    </w:p>
    <w:p w14:paraId="07399DF5" w14:textId="77777777" w:rsidR="00265404" w:rsidRDefault="00265404" w:rsidP="00265404">
      <w:pPr>
        <w:pStyle w:val="PL"/>
      </w:pPr>
      <w:r>
        <w:t xml:space="preserve">                    has no message body.</w:t>
      </w:r>
    </w:p>
    <w:p w14:paraId="486D70C8" w14:textId="77777777" w:rsidR="00265404" w:rsidRDefault="00265404" w:rsidP="00265404">
      <w:pPr>
        <w:pStyle w:val="PL"/>
      </w:pPr>
      <w:r>
        <w:t xml:space="preserve">                default:</w:t>
      </w:r>
    </w:p>
    <w:p w14:paraId="298C8C03" w14:textId="77777777" w:rsidR="00265404" w:rsidRDefault="00265404" w:rsidP="00265404">
      <w:pPr>
        <w:pStyle w:val="PL"/>
      </w:pPr>
      <w:r>
        <w:t xml:space="preserve">                  description: Error case.</w:t>
      </w:r>
    </w:p>
    <w:p w14:paraId="0FE42363" w14:textId="77777777" w:rsidR="00265404" w:rsidRDefault="00265404" w:rsidP="00265404">
      <w:pPr>
        <w:pStyle w:val="PL"/>
      </w:pPr>
      <w:r>
        <w:t xml:space="preserve">                  content:</w:t>
      </w:r>
    </w:p>
    <w:p w14:paraId="3E2E4DB4" w14:textId="77777777" w:rsidR="00265404" w:rsidRDefault="00265404" w:rsidP="00265404">
      <w:pPr>
        <w:pStyle w:val="PL"/>
      </w:pPr>
      <w:r>
        <w:t xml:space="preserve">                    application/json:</w:t>
      </w:r>
    </w:p>
    <w:p w14:paraId="1167C9D6" w14:textId="77777777" w:rsidR="00265404" w:rsidRDefault="00265404" w:rsidP="00265404">
      <w:pPr>
        <w:pStyle w:val="PL"/>
      </w:pPr>
      <w:r>
        <w:t xml:space="preserve">                      schema:</w:t>
      </w:r>
    </w:p>
    <w:p w14:paraId="55B6C93E" w14:textId="77777777" w:rsidR="00265404" w:rsidRDefault="00265404" w:rsidP="00265404">
      <w:pPr>
        <w:pStyle w:val="PL"/>
      </w:pPr>
      <w:r>
        <w:t xml:space="preserve">                        $ref: 'TS28623_ComDefs.yaml#/components/schemas/ErrorResponse'</w:t>
      </w:r>
    </w:p>
    <w:p w14:paraId="605339B2" w14:textId="77777777" w:rsidR="00265404" w:rsidRDefault="00265404" w:rsidP="00265404">
      <w:pPr>
        <w:pStyle w:val="PL"/>
      </w:pPr>
      <w:r>
        <w:t xml:space="preserve">    get:</w:t>
      </w:r>
    </w:p>
    <w:p w14:paraId="73D94A43" w14:textId="77777777" w:rsidR="00265404" w:rsidRDefault="00265404" w:rsidP="00265404">
      <w:pPr>
        <w:pStyle w:val="PL"/>
      </w:pPr>
      <w:r>
        <w:t xml:space="preserve">      summary: Reads one or multiple resources</w:t>
      </w:r>
    </w:p>
    <w:p w14:paraId="7202DC0E" w14:textId="77777777" w:rsidR="00265404" w:rsidRDefault="00265404" w:rsidP="00265404">
      <w:pPr>
        <w:pStyle w:val="PL"/>
      </w:pPr>
      <w:r>
        <w:t xml:space="preserve">      description: &gt;-</w:t>
      </w:r>
    </w:p>
    <w:p w14:paraId="72C0FEB1" w14:textId="77777777" w:rsidR="00265404" w:rsidRDefault="00265404" w:rsidP="00265404">
      <w:pPr>
        <w:pStyle w:val="PL"/>
      </w:pPr>
      <w:r>
        <w:t xml:space="preserve">        With HTTP GET resources are read. The resources to be retrieved are</w:t>
      </w:r>
    </w:p>
    <w:p w14:paraId="70F7C502" w14:textId="77777777" w:rsidR="00265404" w:rsidRDefault="00265404" w:rsidP="00265404">
      <w:pPr>
        <w:pStyle w:val="PL"/>
      </w:pPr>
      <w:r>
        <w:t xml:space="preserve">        identified with the target URI. The attributes and fields parameter</w:t>
      </w:r>
    </w:p>
    <w:p w14:paraId="6C4DCF8A" w14:textId="77777777" w:rsidR="00265404" w:rsidRDefault="00265404" w:rsidP="00265404">
      <w:pPr>
        <w:pStyle w:val="PL"/>
      </w:pPr>
      <w:r>
        <w:t xml:space="preserve">        of the query components allow to select the resource properties to be returned.</w:t>
      </w:r>
    </w:p>
    <w:p w14:paraId="001FDE0B" w14:textId="77777777" w:rsidR="00265404" w:rsidRDefault="00265404" w:rsidP="00265404">
      <w:pPr>
        <w:pStyle w:val="PL"/>
      </w:pPr>
      <w:r>
        <w:t xml:space="preserve">      parameters:</w:t>
      </w:r>
    </w:p>
    <w:p w14:paraId="6195F7AD" w14:textId="77777777" w:rsidR="00265404" w:rsidRDefault="00265404" w:rsidP="00265404">
      <w:pPr>
        <w:pStyle w:val="PL"/>
      </w:pPr>
      <w:r>
        <w:t xml:space="preserve">        - name: scope</w:t>
      </w:r>
    </w:p>
    <w:p w14:paraId="514BA414" w14:textId="77777777" w:rsidR="00265404" w:rsidRDefault="00265404" w:rsidP="00265404">
      <w:pPr>
        <w:pStyle w:val="PL"/>
      </w:pPr>
      <w:r>
        <w:t xml:space="preserve">          in: query</w:t>
      </w:r>
    </w:p>
    <w:p w14:paraId="5DE281A2" w14:textId="77777777" w:rsidR="00265404" w:rsidRDefault="00265404" w:rsidP="00265404">
      <w:pPr>
        <w:pStyle w:val="PL"/>
      </w:pPr>
      <w:r>
        <w:t xml:space="preserve">          description: &gt;-</w:t>
      </w:r>
    </w:p>
    <w:p w14:paraId="5594130B" w14:textId="77777777" w:rsidR="00265404" w:rsidRDefault="00265404" w:rsidP="00265404">
      <w:pPr>
        <w:pStyle w:val="PL"/>
      </w:pPr>
      <w:r>
        <w:t xml:space="preserve">            This parameter extends the set of targeted resources beyond the base</w:t>
      </w:r>
    </w:p>
    <w:p w14:paraId="2CAB7C1E" w14:textId="77777777" w:rsidR="00265404" w:rsidRDefault="00265404" w:rsidP="00265404">
      <w:pPr>
        <w:pStyle w:val="PL"/>
      </w:pPr>
      <w:r>
        <w:t xml:space="preserve">            resource identified with the path component of the URI. No scoping</w:t>
      </w:r>
    </w:p>
    <w:p w14:paraId="49C54CAF" w14:textId="77777777" w:rsidR="00265404" w:rsidRDefault="00265404" w:rsidP="00265404">
      <w:pPr>
        <w:pStyle w:val="PL"/>
      </w:pPr>
      <w:r>
        <w:t xml:space="preserve">            mechanism is specified in the present document.</w:t>
      </w:r>
    </w:p>
    <w:p w14:paraId="311BC1D9" w14:textId="77777777" w:rsidR="00265404" w:rsidRDefault="00265404" w:rsidP="00265404">
      <w:pPr>
        <w:pStyle w:val="PL"/>
      </w:pPr>
      <w:r>
        <w:t xml:space="preserve">          required: false</w:t>
      </w:r>
    </w:p>
    <w:p w14:paraId="10E8675E" w14:textId="77777777" w:rsidR="00265404" w:rsidRDefault="00265404" w:rsidP="00265404">
      <w:pPr>
        <w:pStyle w:val="PL"/>
      </w:pPr>
      <w:r>
        <w:t xml:space="preserve">          schema:</w:t>
      </w:r>
    </w:p>
    <w:p w14:paraId="3ED24A34" w14:textId="77777777" w:rsidR="00265404" w:rsidRDefault="00265404" w:rsidP="00265404">
      <w:pPr>
        <w:pStyle w:val="PL"/>
      </w:pPr>
      <w:r>
        <w:t xml:space="preserve">            $ref: '#/components/schemas/Scope'</w:t>
      </w:r>
    </w:p>
    <w:p w14:paraId="24758A8E" w14:textId="77777777" w:rsidR="00265404" w:rsidRDefault="00265404" w:rsidP="00265404">
      <w:pPr>
        <w:pStyle w:val="PL"/>
      </w:pPr>
      <w:r>
        <w:t xml:space="preserve">          style: form</w:t>
      </w:r>
    </w:p>
    <w:p w14:paraId="4C511F02" w14:textId="77777777" w:rsidR="00265404" w:rsidRDefault="00265404" w:rsidP="00265404">
      <w:pPr>
        <w:pStyle w:val="PL"/>
      </w:pPr>
      <w:r>
        <w:t xml:space="preserve">          explode: true</w:t>
      </w:r>
    </w:p>
    <w:p w14:paraId="5F1F7D1F" w14:textId="77777777" w:rsidR="00265404" w:rsidRDefault="00265404" w:rsidP="00265404">
      <w:pPr>
        <w:pStyle w:val="PL"/>
      </w:pPr>
      <w:r>
        <w:t xml:space="preserve">        - name: filter</w:t>
      </w:r>
    </w:p>
    <w:p w14:paraId="560FEF98" w14:textId="77777777" w:rsidR="00265404" w:rsidRDefault="00265404" w:rsidP="00265404">
      <w:pPr>
        <w:pStyle w:val="PL"/>
      </w:pPr>
      <w:r>
        <w:t xml:space="preserve">          in: query</w:t>
      </w:r>
    </w:p>
    <w:p w14:paraId="3C67722F" w14:textId="77777777" w:rsidR="00265404" w:rsidRDefault="00265404" w:rsidP="00265404">
      <w:pPr>
        <w:pStyle w:val="PL"/>
      </w:pPr>
      <w:r>
        <w:t xml:space="preserve">          description: &gt;-</w:t>
      </w:r>
    </w:p>
    <w:p w14:paraId="6794585A" w14:textId="77777777" w:rsidR="00265404" w:rsidRDefault="00265404" w:rsidP="00265404">
      <w:pPr>
        <w:pStyle w:val="PL"/>
      </w:pPr>
      <w:r>
        <w:t xml:space="preserve">            This parameter reduces the targeted set of resources by applying a</w:t>
      </w:r>
    </w:p>
    <w:p w14:paraId="410E6863" w14:textId="77777777" w:rsidR="00265404" w:rsidRDefault="00265404" w:rsidP="00265404">
      <w:pPr>
        <w:pStyle w:val="PL"/>
      </w:pPr>
      <w:r>
        <w:t xml:space="preserve">            filter to the scoped set of resource representations. Only resource</w:t>
      </w:r>
    </w:p>
    <w:p w14:paraId="60C762D3" w14:textId="77777777" w:rsidR="00265404" w:rsidRDefault="00265404" w:rsidP="00265404">
      <w:pPr>
        <w:pStyle w:val="PL"/>
      </w:pPr>
      <w:r>
        <w:t xml:space="preserve">            representations for which the filter construct evaluates to "true"</w:t>
      </w:r>
    </w:p>
    <w:p w14:paraId="5C270FB8" w14:textId="77777777" w:rsidR="00265404" w:rsidRDefault="00265404" w:rsidP="00265404">
      <w:pPr>
        <w:pStyle w:val="PL"/>
      </w:pPr>
      <w:r>
        <w:t xml:space="preserve">            are targeted. No filter language is specified in the present</w:t>
      </w:r>
    </w:p>
    <w:p w14:paraId="6192E23B" w14:textId="77777777" w:rsidR="00265404" w:rsidRDefault="00265404" w:rsidP="00265404">
      <w:pPr>
        <w:pStyle w:val="PL"/>
      </w:pPr>
      <w:r>
        <w:t xml:space="preserve">            document.</w:t>
      </w:r>
    </w:p>
    <w:p w14:paraId="5AFDC9D9" w14:textId="77777777" w:rsidR="00265404" w:rsidRDefault="00265404" w:rsidP="00265404">
      <w:pPr>
        <w:pStyle w:val="PL"/>
      </w:pPr>
      <w:r>
        <w:t xml:space="preserve">          required: false</w:t>
      </w:r>
    </w:p>
    <w:p w14:paraId="5535708F" w14:textId="77777777" w:rsidR="00265404" w:rsidRDefault="00265404" w:rsidP="00265404">
      <w:pPr>
        <w:pStyle w:val="PL"/>
      </w:pPr>
      <w:r>
        <w:t xml:space="preserve">          schema:</w:t>
      </w:r>
    </w:p>
    <w:p w14:paraId="7E2BF8E9" w14:textId="77777777" w:rsidR="00265404" w:rsidRDefault="00265404" w:rsidP="00265404">
      <w:pPr>
        <w:pStyle w:val="PL"/>
      </w:pPr>
      <w:r>
        <w:t xml:space="preserve">            $ref: 'TS28623_ComDefs.yaml#/components/schemas/Filter'</w:t>
      </w:r>
    </w:p>
    <w:p w14:paraId="77F8F01D" w14:textId="77777777" w:rsidR="00265404" w:rsidRDefault="00265404" w:rsidP="00265404">
      <w:pPr>
        <w:pStyle w:val="PL"/>
      </w:pPr>
      <w:r>
        <w:t xml:space="preserve">        - name: attributes</w:t>
      </w:r>
    </w:p>
    <w:p w14:paraId="242070EA" w14:textId="77777777" w:rsidR="00265404" w:rsidRDefault="00265404" w:rsidP="00265404">
      <w:pPr>
        <w:pStyle w:val="PL"/>
      </w:pPr>
      <w:r>
        <w:t xml:space="preserve">          in: query</w:t>
      </w:r>
    </w:p>
    <w:p w14:paraId="0B987589" w14:textId="77777777" w:rsidR="00265404" w:rsidRDefault="00265404" w:rsidP="00265404">
      <w:pPr>
        <w:pStyle w:val="PL"/>
      </w:pPr>
      <w:r>
        <w:t xml:space="preserve">          description: &gt;-</w:t>
      </w:r>
    </w:p>
    <w:p w14:paraId="72E1C8E8" w14:textId="77777777" w:rsidR="00265404" w:rsidRDefault="00265404" w:rsidP="00265404">
      <w:pPr>
        <w:pStyle w:val="PL"/>
      </w:pPr>
      <w:r>
        <w:t xml:space="preserve">            This parameter specifies the attributes of the scoped resources that</w:t>
      </w:r>
    </w:p>
    <w:p w14:paraId="5AE558B4" w14:textId="77777777" w:rsidR="00265404" w:rsidRDefault="00265404" w:rsidP="00265404">
      <w:pPr>
        <w:pStyle w:val="PL"/>
      </w:pPr>
      <w:r>
        <w:t xml:space="preserve">            are returned.</w:t>
      </w:r>
    </w:p>
    <w:p w14:paraId="2B88C4F0" w14:textId="77777777" w:rsidR="00265404" w:rsidRDefault="00265404" w:rsidP="00265404">
      <w:pPr>
        <w:pStyle w:val="PL"/>
      </w:pPr>
      <w:r>
        <w:t xml:space="preserve">          required: false</w:t>
      </w:r>
    </w:p>
    <w:p w14:paraId="38F7F2F8" w14:textId="77777777" w:rsidR="00265404" w:rsidRDefault="00265404" w:rsidP="00265404">
      <w:pPr>
        <w:pStyle w:val="PL"/>
      </w:pPr>
      <w:r>
        <w:t xml:space="preserve">          schema:</w:t>
      </w:r>
    </w:p>
    <w:p w14:paraId="1B30EE63" w14:textId="77777777" w:rsidR="00265404" w:rsidRDefault="00265404" w:rsidP="00265404">
      <w:pPr>
        <w:pStyle w:val="PL"/>
      </w:pPr>
      <w:r>
        <w:t xml:space="preserve">            type: array</w:t>
      </w:r>
    </w:p>
    <w:p w14:paraId="3F35FAB8" w14:textId="77777777" w:rsidR="00265404" w:rsidRDefault="00265404" w:rsidP="00265404">
      <w:pPr>
        <w:pStyle w:val="PL"/>
      </w:pPr>
      <w:r>
        <w:t xml:space="preserve">            items:</w:t>
      </w:r>
    </w:p>
    <w:p w14:paraId="14E04BE0" w14:textId="77777777" w:rsidR="00265404" w:rsidRDefault="00265404" w:rsidP="00265404">
      <w:pPr>
        <w:pStyle w:val="PL"/>
      </w:pPr>
      <w:r>
        <w:t xml:space="preserve">              type: string</w:t>
      </w:r>
    </w:p>
    <w:p w14:paraId="7BCB7A7B" w14:textId="77777777" w:rsidR="00265404" w:rsidRDefault="00265404" w:rsidP="00265404">
      <w:pPr>
        <w:pStyle w:val="PL"/>
      </w:pPr>
      <w:r>
        <w:t xml:space="preserve">          style: form</w:t>
      </w:r>
    </w:p>
    <w:p w14:paraId="4826C408" w14:textId="77777777" w:rsidR="00265404" w:rsidRDefault="00265404" w:rsidP="00265404">
      <w:pPr>
        <w:pStyle w:val="PL"/>
      </w:pPr>
      <w:r>
        <w:t xml:space="preserve">          explode: false</w:t>
      </w:r>
    </w:p>
    <w:p w14:paraId="123B50C8" w14:textId="77777777" w:rsidR="00265404" w:rsidRDefault="00265404" w:rsidP="00265404">
      <w:pPr>
        <w:pStyle w:val="PL"/>
      </w:pPr>
      <w:r>
        <w:t xml:space="preserve">        - name: fields</w:t>
      </w:r>
    </w:p>
    <w:p w14:paraId="0896D563" w14:textId="77777777" w:rsidR="00265404" w:rsidRDefault="00265404" w:rsidP="00265404">
      <w:pPr>
        <w:pStyle w:val="PL"/>
      </w:pPr>
      <w:r>
        <w:t xml:space="preserve">          in: query</w:t>
      </w:r>
    </w:p>
    <w:p w14:paraId="1D84EA71" w14:textId="77777777" w:rsidR="00265404" w:rsidRDefault="00265404" w:rsidP="00265404">
      <w:pPr>
        <w:pStyle w:val="PL"/>
      </w:pPr>
      <w:r>
        <w:t xml:space="preserve">          description: &gt;-</w:t>
      </w:r>
    </w:p>
    <w:p w14:paraId="0F22C2BA" w14:textId="77777777" w:rsidR="00265404" w:rsidRDefault="00265404" w:rsidP="00265404">
      <w:pPr>
        <w:pStyle w:val="PL"/>
      </w:pPr>
      <w:r>
        <w:t xml:space="preserve">            This parameter specifies the attribute field of the scoped resources</w:t>
      </w:r>
    </w:p>
    <w:p w14:paraId="43950C99" w14:textId="77777777" w:rsidR="00265404" w:rsidRDefault="00265404" w:rsidP="00265404">
      <w:pPr>
        <w:pStyle w:val="PL"/>
      </w:pPr>
      <w:r>
        <w:t xml:space="preserve">            that are returned.</w:t>
      </w:r>
    </w:p>
    <w:p w14:paraId="481117CF" w14:textId="77777777" w:rsidR="00265404" w:rsidRDefault="00265404" w:rsidP="00265404">
      <w:pPr>
        <w:pStyle w:val="PL"/>
      </w:pPr>
      <w:r>
        <w:lastRenderedPageBreak/>
        <w:t xml:space="preserve">          required: false</w:t>
      </w:r>
    </w:p>
    <w:p w14:paraId="52CB2BF3" w14:textId="77777777" w:rsidR="00265404" w:rsidRDefault="00265404" w:rsidP="00265404">
      <w:pPr>
        <w:pStyle w:val="PL"/>
      </w:pPr>
      <w:r>
        <w:t xml:space="preserve">          schema:</w:t>
      </w:r>
    </w:p>
    <w:p w14:paraId="5761FB9E" w14:textId="77777777" w:rsidR="00265404" w:rsidRDefault="00265404" w:rsidP="00265404">
      <w:pPr>
        <w:pStyle w:val="PL"/>
      </w:pPr>
      <w:r>
        <w:t xml:space="preserve">            type: array</w:t>
      </w:r>
    </w:p>
    <w:p w14:paraId="64FEBD47" w14:textId="77777777" w:rsidR="00265404" w:rsidRDefault="00265404" w:rsidP="00265404">
      <w:pPr>
        <w:pStyle w:val="PL"/>
      </w:pPr>
      <w:r>
        <w:t xml:space="preserve">            items:</w:t>
      </w:r>
    </w:p>
    <w:p w14:paraId="1BB047AE" w14:textId="77777777" w:rsidR="00265404" w:rsidRDefault="00265404" w:rsidP="00265404">
      <w:pPr>
        <w:pStyle w:val="PL"/>
      </w:pPr>
      <w:r>
        <w:t xml:space="preserve">              type: string</w:t>
      </w:r>
    </w:p>
    <w:p w14:paraId="54BA8D7D" w14:textId="77777777" w:rsidR="00265404" w:rsidRDefault="00265404" w:rsidP="00265404">
      <w:pPr>
        <w:pStyle w:val="PL"/>
      </w:pPr>
      <w:r>
        <w:t xml:space="preserve">          style: form</w:t>
      </w:r>
    </w:p>
    <w:p w14:paraId="13D2E5DB" w14:textId="77777777" w:rsidR="00265404" w:rsidRDefault="00265404" w:rsidP="00265404">
      <w:pPr>
        <w:pStyle w:val="PL"/>
      </w:pPr>
      <w:r>
        <w:t xml:space="preserve">          explode: false</w:t>
      </w:r>
    </w:p>
    <w:p w14:paraId="1CC8B630" w14:textId="77777777" w:rsidR="00265404" w:rsidRDefault="00265404" w:rsidP="00265404">
      <w:pPr>
        <w:pStyle w:val="PL"/>
      </w:pPr>
      <w:r>
        <w:t xml:space="preserve">      responses:</w:t>
      </w:r>
    </w:p>
    <w:p w14:paraId="5B0208AE" w14:textId="77777777" w:rsidR="00265404" w:rsidRDefault="00265404" w:rsidP="00265404">
      <w:pPr>
        <w:pStyle w:val="PL"/>
      </w:pPr>
      <w:r>
        <w:t xml:space="preserve">        '200':</w:t>
      </w:r>
    </w:p>
    <w:p w14:paraId="7813F2B8" w14:textId="77777777" w:rsidR="00265404" w:rsidRDefault="00265404" w:rsidP="00265404">
      <w:pPr>
        <w:pStyle w:val="PL"/>
      </w:pPr>
      <w:r>
        <w:t xml:space="preserve">          description: &gt;-</w:t>
      </w:r>
    </w:p>
    <w:p w14:paraId="3053722F" w14:textId="77777777" w:rsidR="00265404" w:rsidRDefault="00265404" w:rsidP="00265404">
      <w:pPr>
        <w:pStyle w:val="PL"/>
      </w:pPr>
      <w:r>
        <w:t xml:space="preserve">            Success case ("200 OK").</w:t>
      </w:r>
    </w:p>
    <w:p w14:paraId="0C5039F0" w14:textId="77777777" w:rsidR="00265404" w:rsidRDefault="00265404" w:rsidP="00265404">
      <w:pPr>
        <w:pStyle w:val="PL"/>
      </w:pPr>
      <w:r>
        <w:t xml:space="preserve">            The resources identified in the request for retrieval are returned</w:t>
      </w:r>
    </w:p>
    <w:p w14:paraId="7CCB5CE3" w14:textId="77777777" w:rsidR="00265404" w:rsidRDefault="00265404" w:rsidP="00265404">
      <w:pPr>
        <w:pStyle w:val="PL"/>
      </w:pPr>
      <w:r>
        <w:t xml:space="preserve">            in the response message body. In case the attributes or fields query</w:t>
      </w:r>
    </w:p>
    <w:p w14:paraId="20B77338" w14:textId="77777777" w:rsidR="00265404" w:rsidRDefault="00265404" w:rsidP="00265404">
      <w:pPr>
        <w:pStyle w:val="PL"/>
      </w:pPr>
      <w:r>
        <w:t xml:space="preserve">            parameters are used, only the selected attributes or sub-attributes are</w:t>
      </w:r>
    </w:p>
    <w:p w14:paraId="38CBDD79" w14:textId="77777777" w:rsidR="00265404" w:rsidRDefault="00265404" w:rsidP="00265404">
      <w:pPr>
        <w:pStyle w:val="PL"/>
      </w:pPr>
      <w:r>
        <w:t xml:space="preserve">            returned. The response message body is constructed according to the</w:t>
      </w:r>
    </w:p>
    <w:p w14:paraId="7FFC3249" w14:textId="77777777" w:rsidR="00265404" w:rsidRDefault="00265404" w:rsidP="00265404">
      <w:pPr>
        <w:pStyle w:val="PL"/>
      </w:pPr>
      <w:r>
        <w:t xml:space="preserve">            hierarchical response construction method (TS 32.158 [15]).</w:t>
      </w:r>
    </w:p>
    <w:p w14:paraId="092217BA" w14:textId="77777777" w:rsidR="00265404" w:rsidRDefault="00265404" w:rsidP="00265404">
      <w:pPr>
        <w:pStyle w:val="PL"/>
      </w:pPr>
      <w:r>
        <w:t xml:space="preserve">          content:</w:t>
      </w:r>
    </w:p>
    <w:p w14:paraId="7BF50220" w14:textId="77777777" w:rsidR="00265404" w:rsidRDefault="00265404" w:rsidP="00265404">
      <w:pPr>
        <w:pStyle w:val="PL"/>
      </w:pPr>
      <w:r>
        <w:t xml:space="preserve">            application/json:</w:t>
      </w:r>
    </w:p>
    <w:p w14:paraId="015F7160" w14:textId="77777777" w:rsidR="00265404" w:rsidRDefault="00265404" w:rsidP="00265404">
      <w:pPr>
        <w:pStyle w:val="PL"/>
      </w:pPr>
      <w:r>
        <w:t xml:space="preserve">              schema:</w:t>
      </w:r>
    </w:p>
    <w:p w14:paraId="458D2B25" w14:textId="77777777" w:rsidR="00265404" w:rsidRDefault="00265404" w:rsidP="00265404">
      <w:pPr>
        <w:pStyle w:val="PL"/>
      </w:pPr>
      <w:r>
        <w:t xml:space="preserve">                $ref: '#/components/schemas/Resource'</w:t>
      </w:r>
    </w:p>
    <w:p w14:paraId="53BCF7EB" w14:textId="77777777" w:rsidR="00265404" w:rsidRDefault="00265404" w:rsidP="00265404">
      <w:pPr>
        <w:pStyle w:val="PL"/>
      </w:pPr>
      <w:r>
        <w:t xml:space="preserve">            application/vnd.3gpp.object-tree-hierarchical+json:</w:t>
      </w:r>
    </w:p>
    <w:p w14:paraId="137FD0A2" w14:textId="77777777" w:rsidR="00265404" w:rsidRDefault="00265404" w:rsidP="00265404">
      <w:pPr>
        <w:pStyle w:val="PL"/>
      </w:pPr>
      <w:r>
        <w:t xml:space="preserve">              schema:</w:t>
      </w:r>
    </w:p>
    <w:p w14:paraId="29739DA9" w14:textId="77777777" w:rsidR="00265404" w:rsidRDefault="00265404" w:rsidP="00265404">
      <w:pPr>
        <w:pStyle w:val="PL"/>
      </w:pPr>
      <w:r>
        <w:t xml:space="preserve">                $ref: '#/components/schemas/Resource'</w:t>
      </w:r>
    </w:p>
    <w:p w14:paraId="537428D2" w14:textId="77777777" w:rsidR="00265404" w:rsidRDefault="00265404" w:rsidP="00265404">
      <w:pPr>
        <w:pStyle w:val="PL"/>
      </w:pPr>
      <w:r>
        <w:t xml:space="preserve">            application/vnd.3gpp.object-tree-flat+json:</w:t>
      </w:r>
    </w:p>
    <w:p w14:paraId="2A4EE49F" w14:textId="77777777" w:rsidR="00265404" w:rsidRDefault="00265404" w:rsidP="00265404">
      <w:pPr>
        <w:pStyle w:val="PL"/>
      </w:pPr>
      <w:r>
        <w:t xml:space="preserve">              schema:</w:t>
      </w:r>
    </w:p>
    <w:p w14:paraId="2FA5638E" w14:textId="77777777" w:rsidR="00265404" w:rsidRDefault="00265404" w:rsidP="00265404">
      <w:pPr>
        <w:pStyle w:val="PL"/>
      </w:pPr>
      <w:r>
        <w:t xml:space="preserve">                type: array</w:t>
      </w:r>
    </w:p>
    <w:p w14:paraId="76E91679" w14:textId="77777777" w:rsidR="00265404" w:rsidRDefault="00265404" w:rsidP="00265404">
      <w:pPr>
        <w:pStyle w:val="PL"/>
      </w:pPr>
      <w:r>
        <w:t xml:space="preserve">                items:</w:t>
      </w:r>
    </w:p>
    <w:p w14:paraId="671022A1" w14:textId="77777777" w:rsidR="00265404" w:rsidRDefault="00265404" w:rsidP="00265404">
      <w:pPr>
        <w:pStyle w:val="PL"/>
      </w:pPr>
      <w:r>
        <w:t xml:space="preserve">                  $ref: '#/components/schemas/Resource'</w:t>
      </w:r>
    </w:p>
    <w:p w14:paraId="710D724C" w14:textId="77777777" w:rsidR="00265404" w:rsidRDefault="00265404" w:rsidP="00265404">
      <w:pPr>
        <w:pStyle w:val="PL"/>
      </w:pPr>
      <w:r>
        <w:t xml:space="preserve">        default:</w:t>
      </w:r>
    </w:p>
    <w:p w14:paraId="2BE6B875" w14:textId="77777777" w:rsidR="00265404" w:rsidRDefault="00265404" w:rsidP="00265404">
      <w:pPr>
        <w:pStyle w:val="PL"/>
      </w:pPr>
      <w:r>
        <w:t xml:space="preserve">          description: Error case.</w:t>
      </w:r>
    </w:p>
    <w:p w14:paraId="4D3F3B3E" w14:textId="77777777" w:rsidR="00265404" w:rsidRDefault="00265404" w:rsidP="00265404">
      <w:pPr>
        <w:pStyle w:val="PL"/>
      </w:pPr>
      <w:r>
        <w:t xml:space="preserve">          content:</w:t>
      </w:r>
    </w:p>
    <w:p w14:paraId="0DD09218" w14:textId="77777777" w:rsidR="00265404" w:rsidRDefault="00265404" w:rsidP="00265404">
      <w:pPr>
        <w:pStyle w:val="PL"/>
      </w:pPr>
      <w:r>
        <w:t xml:space="preserve">            application/json:</w:t>
      </w:r>
    </w:p>
    <w:p w14:paraId="15814AA9" w14:textId="77777777" w:rsidR="00265404" w:rsidRDefault="00265404" w:rsidP="00265404">
      <w:pPr>
        <w:pStyle w:val="PL"/>
      </w:pPr>
      <w:r>
        <w:t xml:space="preserve">              schema:</w:t>
      </w:r>
    </w:p>
    <w:p w14:paraId="1C19E1C1" w14:textId="77777777" w:rsidR="00265404" w:rsidRDefault="00265404" w:rsidP="00265404">
      <w:pPr>
        <w:pStyle w:val="PL"/>
      </w:pPr>
      <w:r>
        <w:t xml:space="preserve">                $ref: 'TS28623_ComDefs.yaml#/components/schemas/ErrorResponse'</w:t>
      </w:r>
    </w:p>
    <w:p w14:paraId="27F670F9" w14:textId="77777777" w:rsidR="00265404" w:rsidRDefault="00265404" w:rsidP="00265404">
      <w:pPr>
        <w:pStyle w:val="PL"/>
      </w:pPr>
      <w:r>
        <w:t xml:space="preserve">    patch:</w:t>
      </w:r>
    </w:p>
    <w:p w14:paraId="3458BB5A" w14:textId="77777777" w:rsidR="00265404" w:rsidRDefault="00265404" w:rsidP="00265404">
      <w:pPr>
        <w:pStyle w:val="PL"/>
      </w:pPr>
      <w:r>
        <w:t xml:space="preserve">      summary: Patches one or multiple resources</w:t>
      </w:r>
    </w:p>
    <w:p w14:paraId="4B183CB1" w14:textId="77777777" w:rsidR="00265404" w:rsidRDefault="00265404" w:rsidP="00265404">
      <w:pPr>
        <w:pStyle w:val="PL"/>
      </w:pPr>
      <w:r>
        <w:t xml:space="preserve">      description: &gt;-</w:t>
      </w:r>
    </w:p>
    <w:p w14:paraId="7BDD39B3" w14:textId="77777777" w:rsidR="00265404" w:rsidRDefault="00265404" w:rsidP="00265404">
      <w:pPr>
        <w:pStyle w:val="PL"/>
      </w:pPr>
      <w:r>
        <w:t xml:space="preserve">        With HTTP PATCH resources are created, updated or deleted. The resources</w:t>
      </w:r>
    </w:p>
    <w:p w14:paraId="70FB7B57" w14:textId="77777777" w:rsidR="00265404" w:rsidRDefault="00265404" w:rsidP="00265404">
      <w:pPr>
        <w:pStyle w:val="PL"/>
      </w:pPr>
      <w:r>
        <w:t xml:space="preserve">        to be modified are identified with the target URI (base resource) and</w:t>
      </w:r>
    </w:p>
    <w:p w14:paraId="7AB7A76C" w14:textId="77777777" w:rsidR="00265404" w:rsidRDefault="00265404" w:rsidP="00265404">
      <w:pPr>
        <w:pStyle w:val="PL"/>
      </w:pPr>
      <w:r>
        <w:t xml:space="preserve">        the patch document included in the request message body.</w:t>
      </w:r>
    </w:p>
    <w:p w14:paraId="729ECCF2" w14:textId="77777777" w:rsidR="00265404" w:rsidRDefault="00265404" w:rsidP="00265404">
      <w:pPr>
        <w:pStyle w:val="PL"/>
      </w:pPr>
      <w:r>
        <w:t xml:space="preserve">      requestBody:</w:t>
      </w:r>
    </w:p>
    <w:p w14:paraId="512963B6" w14:textId="77777777" w:rsidR="00265404" w:rsidRDefault="00265404" w:rsidP="00265404">
      <w:pPr>
        <w:pStyle w:val="PL"/>
      </w:pPr>
      <w:r>
        <w:t xml:space="preserve">        description: &gt;-</w:t>
      </w:r>
    </w:p>
    <w:p w14:paraId="3BE32A70" w14:textId="77777777" w:rsidR="00265404" w:rsidRDefault="00265404" w:rsidP="00265404">
      <w:pPr>
        <w:pStyle w:val="PL"/>
      </w:pPr>
      <w:r>
        <w:t xml:space="preserve">          The request body describes changes to be made to the target resources.</w:t>
      </w:r>
    </w:p>
    <w:p w14:paraId="14DFE50E" w14:textId="77777777" w:rsidR="00265404" w:rsidRDefault="00265404" w:rsidP="00265404">
      <w:pPr>
        <w:pStyle w:val="PL"/>
      </w:pPr>
      <w:r>
        <w:t xml:space="preserve">          The following patch media types are available</w:t>
      </w:r>
    </w:p>
    <w:p w14:paraId="6C62FFCF" w14:textId="77777777" w:rsidR="00265404" w:rsidRDefault="00265404" w:rsidP="00265404">
      <w:pPr>
        <w:pStyle w:val="PL"/>
      </w:pPr>
      <w:r>
        <w:t xml:space="preserve">            - "application/merge-patch+json" (RFC 7396)</w:t>
      </w:r>
    </w:p>
    <w:p w14:paraId="2CFC8B1B" w14:textId="77777777" w:rsidR="00265404" w:rsidRDefault="00265404" w:rsidP="00265404">
      <w:pPr>
        <w:pStyle w:val="PL"/>
      </w:pPr>
      <w:r>
        <w:t xml:space="preserve">            - "application/3gpp-merge-patch+json" (TS 32.158)</w:t>
      </w:r>
    </w:p>
    <w:p w14:paraId="6F715BA7" w14:textId="77777777" w:rsidR="00265404" w:rsidRDefault="00265404" w:rsidP="00265404">
      <w:pPr>
        <w:pStyle w:val="PL"/>
      </w:pPr>
      <w:r>
        <w:t xml:space="preserve">            - "application/json-patch+json" (RFC 6902)</w:t>
      </w:r>
    </w:p>
    <w:p w14:paraId="6AD6157E" w14:textId="77777777" w:rsidR="00265404" w:rsidRDefault="00265404" w:rsidP="00265404">
      <w:pPr>
        <w:pStyle w:val="PL"/>
      </w:pPr>
      <w:r>
        <w:t xml:space="preserve">            - "application/3gpp-json-patch+json" (TS 32.158)</w:t>
      </w:r>
    </w:p>
    <w:p w14:paraId="32037E7B" w14:textId="77777777" w:rsidR="00265404" w:rsidRDefault="00265404" w:rsidP="00265404">
      <w:pPr>
        <w:pStyle w:val="PL"/>
      </w:pPr>
      <w:r>
        <w:t xml:space="preserve">        required: true</w:t>
      </w:r>
    </w:p>
    <w:p w14:paraId="4B180A54" w14:textId="77777777" w:rsidR="00265404" w:rsidRDefault="00265404" w:rsidP="00265404">
      <w:pPr>
        <w:pStyle w:val="PL"/>
      </w:pPr>
      <w:r>
        <w:t xml:space="preserve">        content:</w:t>
      </w:r>
    </w:p>
    <w:p w14:paraId="74510397" w14:textId="77777777" w:rsidR="00265404" w:rsidRDefault="00265404" w:rsidP="00265404">
      <w:pPr>
        <w:pStyle w:val="PL"/>
      </w:pPr>
      <w:r>
        <w:t xml:space="preserve">          application/merge-patch+json:</w:t>
      </w:r>
    </w:p>
    <w:p w14:paraId="6303B835" w14:textId="77777777" w:rsidR="00265404" w:rsidRDefault="00265404" w:rsidP="00265404">
      <w:pPr>
        <w:pStyle w:val="PL"/>
      </w:pPr>
      <w:r>
        <w:t xml:space="preserve">            schema:</w:t>
      </w:r>
    </w:p>
    <w:p w14:paraId="20BEA8F1" w14:textId="77777777" w:rsidR="00265404" w:rsidRDefault="00265404" w:rsidP="00265404">
      <w:pPr>
        <w:pStyle w:val="PL"/>
      </w:pPr>
      <w:r>
        <w:t xml:space="preserve">              $ref: '#/components/schemas/Resource'</w:t>
      </w:r>
    </w:p>
    <w:p w14:paraId="4D63D74D" w14:textId="77777777" w:rsidR="00265404" w:rsidRDefault="00265404" w:rsidP="00265404">
      <w:pPr>
        <w:pStyle w:val="PL"/>
      </w:pPr>
      <w:r>
        <w:t xml:space="preserve">          application/3gpp-merge-patch+json:</w:t>
      </w:r>
    </w:p>
    <w:p w14:paraId="0A479631" w14:textId="77777777" w:rsidR="00265404" w:rsidRDefault="00265404" w:rsidP="00265404">
      <w:pPr>
        <w:pStyle w:val="PL"/>
      </w:pPr>
      <w:r>
        <w:t xml:space="preserve">            schema:</w:t>
      </w:r>
    </w:p>
    <w:p w14:paraId="77599AE2" w14:textId="77777777" w:rsidR="00265404" w:rsidRDefault="00265404" w:rsidP="00265404">
      <w:pPr>
        <w:pStyle w:val="PL"/>
      </w:pPr>
      <w:r>
        <w:t xml:space="preserve">              $ref: '#/components/schemas/Resource'</w:t>
      </w:r>
    </w:p>
    <w:p w14:paraId="4397BC13" w14:textId="77777777" w:rsidR="00265404" w:rsidRDefault="00265404" w:rsidP="00265404">
      <w:pPr>
        <w:pStyle w:val="PL"/>
      </w:pPr>
      <w:r>
        <w:t xml:space="preserve">          application/json-patch+json:</w:t>
      </w:r>
    </w:p>
    <w:p w14:paraId="2F16F501" w14:textId="77777777" w:rsidR="00265404" w:rsidRDefault="00265404" w:rsidP="00265404">
      <w:pPr>
        <w:pStyle w:val="PL"/>
      </w:pPr>
      <w:r>
        <w:t xml:space="preserve">            schema:</w:t>
      </w:r>
    </w:p>
    <w:p w14:paraId="1EC1E183" w14:textId="77777777" w:rsidR="00265404" w:rsidRDefault="00265404" w:rsidP="00265404">
      <w:pPr>
        <w:pStyle w:val="PL"/>
      </w:pPr>
      <w:r>
        <w:t xml:space="preserve">              type: array</w:t>
      </w:r>
    </w:p>
    <w:p w14:paraId="0EF51045" w14:textId="77777777" w:rsidR="00265404" w:rsidRDefault="00265404" w:rsidP="00265404">
      <w:pPr>
        <w:pStyle w:val="PL"/>
      </w:pPr>
      <w:r>
        <w:t xml:space="preserve">              items:</w:t>
      </w:r>
    </w:p>
    <w:p w14:paraId="6A7DEAF3" w14:textId="77777777" w:rsidR="00265404" w:rsidRDefault="00265404" w:rsidP="00265404">
      <w:pPr>
        <w:pStyle w:val="PL"/>
      </w:pPr>
      <w:r>
        <w:t xml:space="preserve">                $ref: '#/components/schemas/PatchItem'</w:t>
      </w:r>
    </w:p>
    <w:p w14:paraId="7BAB5BD8" w14:textId="77777777" w:rsidR="00265404" w:rsidRDefault="00265404" w:rsidP="00265404">
      <w:pPr>
        <w:pStyle w:val="PL"/>
      </w:pPr>
      <w:r>
        <w:t xml:space="preserve">          application/3gpp-json-patch+json:</w:t>
      </w:r>
    </w:p>
    <w:p w14:paraId="77EF5910" w14:textId="77777777" w:rsidR="00265404" w:rsidRDefault="00265404" w:rsidP="00265404">
      <w:pPr>
        <w:pStyle w:val="PL"/>
      </w:pPr>
      <w:r>
        <w:t xml:space="preserve">            schema:</w:t>
      </w:r>
    </w:p>
    <w:p w14:paraId="3438B4B9" w14:textId="77777777" w:rsidR="00265404" w:rsidRDefault="00265404" w:rsidP="00265404">
      <w:pPr>
        <w:pStyle w:val="PL"/>
      </w:pPr>
      <w:r>
        <w:t xml:space="preserve">              type: array</w:t>
      </w:r>
    </w:p>
    <w:p w14:paraId="7E79E50F" w14:textId="77777777" w:rsidR="00265404" w:rsidRDefault="00265404" w:rsidP="00265404">
      <w:pPr>
        <w:pStyle w:val="PL"/>
      </w:pPr>
      <w:r>
        <w:t xml:space="preserve">              items:</w:t>
      </w:r>
    </w:p>
    <w:p w14:paraId="25557812" w14:textId="77777777" w:rsidR="00265404" w:rsidRDefault="00265404" w:rsidP="00265404">
      <w:pPr>
        <w:pStyle w:val="PL"/>
      </w:pPr>
      <w:r>
        <w:t xml:space="preserve">                $ref: '#/components/schemas/PatchItem'</w:t>
      </w:r>
    </w:p>
    <w:p w14:paraId="5AEC1BAF" w14:textId="77777777" w:rsidR="00265404" w:rsidRDefault="00265404" w:rsidP="00265404">
      <w:pPr>
        <w:pStyle w:val="PL"/>
      </w:pPr>
      <w:r>
        <w:t xml:space="preserve">      responses:</w:t>
      </w:r>
    </w:p>
    <w:p w14:paraId="2EEEFDEA" w14:textId="77777777" w:rsidR="00265404" w:rsidRDefault="00265404" w:rsidP="00265404">
      <w:pPr>
        <w:pStyle w:val="PL"/>
      </w:pPr>
      <w:r>
        <w:t xml:space="preserve">        '200':</w:t>
      </w:r>
    </w:p>
    <w:p w14:paraId="218FBEB8" w14:textId="77777777" w:rsidR="00265404" w:rsidRDefault="00265404" w:rsidP="00265404">
      <w:pPr>
        <w:pStyle w:val="PL"/>
      </w:pPr>
      <w:r>
        <w:t xml:space="preserve">          description: &gt;-</w:t>
      </w:r>
    </w:p>
    <w:p w14:paraId="229461FA" w14:textId="77777777" w:rsidR="00265404" w:rsidRDefault="00265404" w:rsidP="00265404">
      <w:pPr>
        <w:pStyle w:val="PL"/>
      </w:pPr>
      <w:r>
        <w:t xml:space="preserve">            Success case ("200 OK").</w:t>
      </w:r>
    </w:p>
    <w:p w14:paraId="317F7216" w14:textId="77777777" w:rsidR="00265404" w:rsidRDefault="00265404" w:rsidP="00265404">
      <w:pPr>
        <w:pStyle w:val="PL"/>
      </w:pPr>
      <w:r>
        <w:t xml:space="preserve">            This status code is returned when the updated the resource representations</w:t>
      </w:r>
    </w:p>
    <w:p w14:paraId="01488DAA" w14:textId="77777777" w:rsidR="00265404" w:rsidRDefault="00265404" w:rsidP="00265404">
      <w:pPr>
        <w:pStyle w:val="PL"/>
      </w:pPr>
      <w:r>
        <w:t xml:space="preserve">            shall be returned for some reason.</w:t>
      </w:r>
    </w:p>
    <w:p w14:paraId="576F53CD" w14:textId="77777777" w:rsidR="00265404" w:rsidRDefault="00265404" w:rsidP="00265404">
      <w:pPr>
        <w:pStyle w:val="PL"/>
      </w:pPr>
      <w:r>
        <w:t xml:space="preserve">            The resource representations are returned in the response message body. The</w:t>
      </w:r>
    </w:p>
    <w:p w14:paraId="64EEBD48" w14:textId="77777777" w:rsidR="00265404" w:rsidRDefault="00265404" w:rsidP="00265404">
      <w:pPr>
        <w:pStyle w:val="PL"/>
      </w:pPr>
      <w:r>
        <w:t xml:space="preserve">            response message body is constructed according to the hierarchical response</w:t>
      </w:r>
    </w:p>
    <w:p w14:paraId="35E06858" w14:textId="77777777" w:rsidR="00265404" w:rsidRDefault="00265404" w:rsidP="00265404">
      <w:pPr>
        <w:pStyle w:val="PL"/>
      </w:pPr>
      <w:r>
        <w:t xml:space="preserve">            construction method (TS 32.158 [15])</w:t>
      </w:r>
    </w:p>
    <w:p w14:paraId="7D0FD51A" w14:textId="77777777" w:rsidR="00265404" w:rsidRDefault="00265404" w:rsidP="00265404">
      <w:pPr>
        <w:pStyle w:val="PL"/>
      </w:pPr>
      <w:r>
        <w:t xml:space="preserve">          content:</w:t>
      </w:r>
    </w:p>
    <w:p w14:paraId="636F3E2E" w14:textId="77777777" w:rsidR="00265404" w:rsidRDefault="00265404" w:rsidP="00265404">
      <w:pPr>
        <w:pStyle w:val="PL"/>
      </w:pPr>
      <w:r>
        <w:t xml:space="preserve">            application/json:</w:t>
      </w:r>
    </w:p>
    <w:p w14:paraId="3DB14EBE" w14:textId="77777777" w:rsidR="00265404" w:rsidRDefault="00265404" w:rsidP="00265404">
      <w:pPr>
        <w:pStyle w:val="PL"/>
      </w:pPr>
      <w:r>
        <w:t xml:space="preserve">              schema:</w:t>
      </w:r>
    </w:p>
    <w:p w14:paraId="5626954E" w14:textId="77777777" w:rsidR="00265404" w:rsidRDefault="00265404" w:rsidP="00265404">
      <w:pPr>
        <w:pStyle w:val="PL"/>
      </w:pPr>
      <w:r>
        <w:lastRenderedPageBreak/>
        <w:t xml:space="preserve">                $ref: '#/components/schemas/Resource'</w:t>
      </w:r>
    </w:p>
    <w:p w14:paraId="213AB9B7" w14:textId="77777777" w:rsidR="00265404" w:rsidRDefault="00265404" w:rsidP="00265404">
      <w:pPr>
        <w:pStyle w:val="PL"/>
      </w:pPr>
      <w:r>
        <w:t xml:space="preserve">        '204':</w:t>
      </w:r>
    </w:p>
    <w:p w14:paraId="64F355EE" w14:textId="77777777" w:rsidR="00265404" w:rsidRDefault="00265404" w:rsidP="00265404">
      <w:pPr>
        <w:pStyle w:val="PL"/>
      </w:pPr>
      <w:r>
        <w:t xml:space="preserve">          description: &gt;-</w:t>
      </w:r>
    </w:p>
    <w:p w14:paraId="66346AFE" w14:textId="77777777" w:rsidR="00265404" w:rsidRDefault="00265404" w:rsidP="00265404">
      <w:pPr>
        <w:pStyle w:val="PL"/>
      </w:pPr>
      <w:r>
        <w:t xml:space="preserve">            Success case ("204 No Content").</w:t>
      </w:r>
    </w:p>
    <w:p w14:paraId="03F982D2" w14:textId="77777777" w:rsidR="00265404" w:rsidRDefault="00265404" w:rsidP="00265404">
      <w:pPr>
        <w:pStyle w:val="PL"/>
      </w:pPr>
      <w:r>
        <w:t xml:space="preserve">            This status code is returned when there is no need to return the updated</w:t>
      </w:r>
    </w:p>
    <w:p w14:paraId="161C5F06" w14:textId="77777777" w:rsidR="00265404" w:rsidRDefault="00265404" w:rsidP="00265404">
      <w:pPr>
        <w:pStyle w:val="PL"/>
      </w:pPr>
      <w:r>
        <w:t xml:space="preserve">            resource representations.</w:t>
      </w:r>
    </w:p>
    <w:p w14:paraId="59762D83" w14:textId="77777777" w:rsidR="00265404" w:rsidRDefault="00265404" w:rsidP="00265404">
      <w:pPr>
        <w:pStyle w:val="PL"/>
      </w:pPr>
      <w:r>
        <w:t xml:space="preserve">            The response message body is empty.</w:t>
      </w:r>
    </w:p>
    <w:p w14:paraId="25BCED9B" w14:textId="77777777" w:rsidR="00265404" w:rsidRDefault="00265404" w:rsidP="00265404">
      <w:pPr>
        <w:pStyle w:val="PL"/>
      </w:pPr>
      <w:r>
        <w:t xml:space="preserve">        default:</w:t>
      </w:r>
    </w:p>
    <w:p w14:paraId="5BF4262E" w14:textId="77777777" w:rsidR="00265404" w:rsidRDefault="00265404" w:rsidP="00265404">
      <w:pPr>
        <w:pStyle w:val="PL"/>
      </w:pPr>
      <w:r>
        <w:t xml:space="preserve">          description: Error case.</w:t>
      </w:r>
    </w:p>
    <w:p w14:paraId="40698881" w14:textId="77777777" w:rsidR="00265404" w:rsidRDefault="00265404" w:rsidP="00265404">
      <w:pPr>
        <w:pStyle w:val="PL"/>
      </w:pPr>
      <w:r>
        <w:t xml:space="preserve">          content:</w:t>
      </w:r>
    </w:p>
    <w:p w14:paraId="2BA695E1" w14:textId="77777777" w:rsidR="00265404" w:rsidRDefault="00265404" w:rsidP="00265404">
      <w:pPr>
        <w:pStyle w:val="PL"/>
      </w:pPr>
      <w:r>
        <w:t xml:space="preserve">            application/json:</w:t>
      </w:r>
    </w:p>
    <w:p w14:paraId="30D0AA7C" w14:textId="77777777" w:rsidR="00265404" w:rsidRDefault="00265404" w:rsidP="00265404">
      <w:pPr>
        <w:pStyle w:val="PL"/>
      </w:pPr>
      <w:r>
        <w:t xml:space="preserve">              schema:</w:t>
      </w:r>
    </w:p>
    <w:p w14:paraId="50293767" w14:textId="77777777" w:rsidR="00265404" w:rsidRDefault="00265404" w:rsidP="00265404">
      <w:pPr>
        <w:pStyle w:val="PL"/>
      </w:pPr>
      <w:r>
        <w:t xml:space="preserve">                $ref: 'TS28623_ComDefs.yaml#/components/schemas/ErrorResponse'</w:t>
      </w:r>
    </w:p>
    <w:p w14:paraId="583F5AE2" w14:textId="77777777" w:rsidR="00265404" w:rsidRDefault="00265404" w:rsidP="00265404">
      <w:pPr>
        <w:pStyle w:val="PL"/>
      </w:pPr>
      <w:r>
        <w:t xml:space="preserve">    delete:</w:t>
      </w:r>
    </w:p>
    <w:p w14:paraId="118E8298" w14:textId="77777777" w:rsidR="00265404" w:rsidRDefault="00265404" w:rsidP="00265404">
      <w:pPr>
        <w:pStyle w:val="PL"/>
      </w:pPr>
      <w:r>
        <w:t xml:space="preserve">      summary: Deletes one resource</w:t>
      </w:r>
    </w:p>
    <w:p w14:paraId="2334C9AD" w14:textId="77777777" w:rsidR="00265404" w:rsidRDefault="00265404" w:rsidP="00265404">
      <w:pPr>
        <w:pStyle w:val="PL"/>
      </w:pPr>
      <w:r>
        <w:t xml:space="preserve">      description: &gt;-</w:t>
      </w:r>
    </w:p>
    <w:p w14:paraId="3B29BE20" w14:textId="77777777" w:rsidR="00265404" w:rsidRDefault="00265404" w:rsidP="00265404">
      <w:pPr>
        <w:pStyle w:val="PL"/>
      </w:pPr>
      <w:r>
        <w:t xml:space="preserve">        With HTTP DELETE one resource is deleted. The resources to be deleted is</w:t>
      </w:r>
    </w:p>
    <w:p w14:paraId="4B6FA804" w14:textId="77777777" w:rsidR="00265404" w:rsidRDefault="00265404" w:rsidP="00265404">
      <w:pPr>
        <w:pStyle w:val="PL"/>
      </w:pPr>
      <w:r>
        <w:t xml:space="preserve">        identified with the target URI.</w:t>
      </w:r>
    </w:p>
    <w:p w14:paraId="158D8BDB" w14:textId="77777777" w:rsidR="00265404" w:rsidRDefault="00265404" w:rsidP="00265404">
      <w:pPr>
        <w:pStyle w:val="PL"/>
      </w:pPr>
      <w:r>
        <w:t xml:space="preserve">      responses:</w:t>
      </w:r>
    </w:p>
    <w:p w14:paraId="723B0156" w14:textId="77777777" w:rsidR="00265404" w:rsidRDefault="00265404" w:rsidP="00265404">
      <w:pPr>
        <w:pStyle w:val="PL"/>
      </w:pPr>
      <w:r>
        <w:t xml:space="preserve">        '200':</w:t>
      </w:r>
    </w:p>
    <w:p w14:paraId="5CAF2398" w14:textId="77777777" w:rsidR="00265404" w:rsidRDefault="00265404" w:rsidP="00265404">
      <w:pPr>
        <w:pStyle w:val="PL"/>
      </w:pPr>
      <w:r>
        <w:t xml:space="preserve">          description: &gt;-</w:t>
      </w:r>
    </w:p>
    <w:p w14:paraId="45F57907" w14:textId="77777777" w:rsidR="00265404" w:rsidRDefault="00265404" w:rsidP="00265404">
      <w:pPr>
        <w:pStyle w:val="PL"/>
      </w:pPr>
      <w:r>
        <w:t xml:space="preserve">            Success case ("200 OK").</w:t>
      </w:r>
    </w:p>
    <w:p w14:paraId="7530D037" w14:textId="77777777" w:rsidR="00265404" w:rsidRDefault="00265404" w:rsidP="00265404">
      <w:pPr>
        <w:pStyle w:val="PL"/>
      </w:pPr>
      <w:r>
        <w:t xml:space="preserve">            This status code is returned, when the resource has been successfully deleted.</w:t>
      </w:r>
    </w:p>
    <w:p w14:paraId="6CB0C38A" w14:textId="77777777" w:rsidR="00265404" w:rsidRDefault="00265404" w:rsidP="00265404">
      <w:pPr>
        <w:pStyle w:val="PL"/>
      </w:pPr>
      <w:r>
        <w:t xml:space="preserve">            The response body is empty.</w:t>
      </w:r>
    </w:p>
    <w:p w14:paraId="544A852F" w14:textId="77777777" w:rsidR="00265404" w:rsidRDefault="00265404" w:rsidP="00265404">
      <w:pPr>
        <w:pStyle w:val="PL"/>
      </w:pPr>
      <w:r>
        <w:t xml:space="preserve">        default:</w:t>
      </w:r>
    </w:p>
    <w:p w14:paraId="49E4463F" w14:textId="77777777" w:rsidR="00265404" w:rsidRDefault="00265404" w:rsidP="00265404">
      <w:pPr>
        <w:pStyle w:val="PL"/>
      </w:pPr>
      <w:r>
        <w:t xml:space="preserve">          description: Error case.</w:t>
      </w:r>
    </w:p>
    <w:p w14:paraId="5567C77C" w14:textId="77777777" w:rsidR="00265404" w:rsidRDefault="00265404" w:rsidP="00265404">
      <w:pPr>
        <w:pStyle w:val="PL"/>
      </w:pPr>
      <w:r>
        <w:t xml:space="preserve">          content:</w:t>
      </w:r>
    </w:p>
    <w:p w14:paraId="095CCFC5" w14:textId="77777777" w:rsidR="00265404" w:rsidRDefault="00265404" w:rsidP="00265404">
      <w:pPr>
        <w:pStyle w:val="PL"/>
      </w:pPr>
      <w:r>
        <w:t xml:space="preserve">            application/json:</w:t>
      </w:r>
    </w:p>
    <w:p w14:paraId="489B6560" w14:textId="77777777" w:rsidR="00265404" w:rsidRDefault="00265404" w:rsidP="00265404">
      <w:pPr>
        <w:pStyle w:val="PL"/>
      </w:pPr>
      <w:r>
        <w:t xml:space="preserve">              schema:</w:t>
      </w:r>
    </w:p>
    <w:p w14:paraId="0C8CDF2E" w14:textId="77777777" w:rsidR="00265404" w:rsidRDefault="00265404" w:rsidP="00265404">
      <w:pPr>
        <w:pStyle w:val="PL"/>
      </w:pPr>
      <w:r>
        <w:t xml:space="preserve">                $ref: 'TS28623_ComDefs.yaml#/components/schemas/ErrorResponse'</w:t>
      </w:r>
    </w:p>
    <w:p w14:paraId="135AB03F" w14:textId="77777777" w:rsidR="00265404" w:rsidRDefault="00265404" w:rsidP="00265404">
      <w:pPr>
        <w:pStyle w:val="PL"/>
      </w:pPr>
      <w:r>
        <w:t>components:</w:t>
      </w:r>
    </w:p>
    <w:p w14:paraId="19280DC5" w14:textId="77777777" w:rsidR="00265404" w:rsidRDefault="00265404" w:rsidP="00265404">
      <w:pPr>
        <w:pStyle w:val="PL"/>
      </w:pPr>
      <w:r>
        <w:t xml:space="preserve">  schemas:</w:t>
      </w:r>
    </w:p>
    <w:p w14:paraId="30A510D7" w14:textId="77777777" w:rsidR="00265404" w:rsidRDefault="00265404" w:rsidP="00265404">
      <w:pPr>
        <w:pStyle w:val="PL"/>
      </w:pPr>
      <w:r>
        <w:t xml:space="preserve">    CmNotificationTypes:</w:t>
      </w:r>
    </w:p>
    <w:p w14:paraId="4783CC84" w14:textId="77777777" w:rsidR="00265404" w:rsidRDefault="00265404" w:rsidP="00265404">
      <w:pPr>
        <w:pStyle w:val="PL"/>
      </w:pPr>
      <w:r>
        <w:t xml:space="preserve">      type: string</w:t>
      </w:r>
    </w:p>
    <w:p w14:paraId="2649B793" w14:textId="77777777" w:rsidR="00265404" w:rsidRDefault="00265404" w:rsidP="00265404">
      <w:pPr>
        <w:pStyle w:val="PL"/>
      </w:pPr>
      <w:r>
        <w:t xml:space="preserve">      enum:</w:t>
      </w:r>
    </w:p>
    <w:p w14:paraId="75145126" w14:textId="77777777" w:rsidR="00265404" w:rsidRDefault="00265404" w:rsidP="00265404">
      <w:pPr>
        <w:pStyle w:val="PL"/>
      </w:pPr>
      <w:r>
        <w:t xml:space="preserve">        - notifyMOICreation</w:t>
      </w:r>
    </w:p>
    <w:p w14:paraId="277A1B56" w14:textId="77777777" w:rsidR="00265404" w:rsidRDefault="00265404" w:rsidP="00265404">
      <w:pPr>
        <w:pStyle w:val="PL"/>
      </w:pPr>
      <w:r>
        <w:t xml:space="preserve">        - notifyMOIDeletion</w:t>
      </w:r>
    </w:p>
    <w:p w14:paraId="127787E3" w14:textId="77777777" w:rsidR="00265404" w:rsidRDefault="00265404" w:rsidP="00265404">
      <w:pPr>
        <w:pStyle w:val="PL"/>
      </w:pPr>
      <w:r>
        <w:t xml:space="preserve">        - notifyMOIAttributeValueChanges</w:t>
      </w:r>
    </w:p>
    <w:p w14:paraId="0EA4DA8C" w14:textId="77777777" w:rsidR="00265404" w:rsidRDefault="00265404" w:rsidP="00265404">
      <w:pPr>
        <w:pStyle w:val="PL"/>
      </w:pPr>
      <w:r>
        <w:t xml:space="preserve">        - notifyMOIChanges</w:t>
      </w:r>
    </w:p>
    <w:p w14:paraId="6560E07C" w14:textId="77777777" w:rsidR="00265404" w:rsidRDefault="00265404" w:rsidP="00265404">
      <w:pPr>
        <w:pStyle w:val="PL"/>
      </w:pPr>
      <w:r>
        <w:t xml:space="preserve">    SourceIndicator:</w:t>
      </w:r>
    </w:p>
    <w:p w14:paraId="5090D4A8" w14:textId="77777777" w:rsidR="00265404" w:rsidRDefault="00265404" w:rsidP="00265404">
      <w:pPr>
        <w:pStyle w:val="PL"/>
      </w:pPr>
      <w:r>
        <w:t xml:space="preserve">      type: string</w:t>
      </w:r>
    </w:p>
    <w:p w14:paraId="5F3B022D" w14:textId="77777777" w:rsidR="00265404" w:rsidRDefault="00265404" w:rsidP="00265404">
      <w:pPr>
        <w:pStyle w:val="PL"/>
      </w:pPr>
      <w:r>
        <w:t xml:space="preserve">      enum:</w:t>
      </w:r>
    </w:p>
    <w:p w14:paraId="75CF6DAF" w14:textId="77777777" w:rsidR="00265404" w:rsidRDefault="00265404" w:rsidP="00265404">
      <w:pPr>
        <w:pStyle w:val="PL"/>
      </w:pPr>
      <w:r>
        <w:t xml:space="preserve">        - RESOURCE_OPERATION</w:t>
      </w:r>
    </w:p>
    <w:p w14:paraId="31AFBDA6" w14:textId="77777777" w:rsidR="00265404" w:rsidRDefault="00265404" w:rsidP="00265404">
      <w:pPr>
        <w:pStyle w:val="PL"/>
      </w:pPr>
      <w:r>
        <w:t xml:space="preserve">        - MANAGEMENT_OPERATION</w:t>
      </w:r>
    </w:p>
    <w:p w14:paraId="3E0B5283" w14:textId="77777777" w:rsidR="00265404" w:rsidRDefault="00265404" w:rsidP="00265404">
      <w:pPr>
        <w:pStyle w:val="PL"/>
      </w:pPr>
      <w:r>
        <w:t xml:space="preserve">        - SON_OPERATION</w:t>
      </w:r>
    </w:p>
    <w:p w14:paraId="536930D3" w14:textId="77777777" w:rsidR="00265404" w:rsidRDefault="00265404" w:rsidP="00265404">
      <w:pPr>
        <w:pStyle w:val="PL"/>
      </w:pPr>
      <w:r>
        <w:t xml:space="preserve">        - UNKNOWN</w:t>
      </w:r>
    </w:p>
    <w:p w14:paraId="0582E234" w14:textId="77777777" w:rsidR="00265404" w:rsidRDefault="00265404" w:rsidP="00265404">
      <w:pPr>
        <w:pStyle w:val="PL"/>
      </w:pPr>
      <w:r>
        <w:t xml:space="preserve">    ScopeType:</w:t>
      </w:r>
    </w:p>
    <w:p w14:paraId="092C8650" w14:textId="77777777" w:rsidR="00265404" w:rsidRDefault="00265404" w:rsidP="00265404">
      <w:pPr>
        <w:pStyle w:val="PL"/>
      </w:pPr>
      <w:r>
        <w:t xml:space="preserve">      type: string</w:t>
      </w:r>
    </w:p>
    <w:p w14:paraId="0C295EFE" w14:textId="77777777" w:rsidR="00265404" w:rsidRDefault="00265404" w:rsidP="00265404">
      <w:pPr>
        <w:pStyle w:val="PL"/>
      </w:pPr>
      <w:r>
        <w:t xml:space="preserve">      enum:</w:t>
      </w:r>
    </w:p>
    <w:p w14:paraId="2A2DE508" w14:textId="77777777" w:rsidR="00265404" w:rsidRDefault="00265404" w:rsidP="00265404">
      <w:pPr>
        <w:pStyle w:val="PL"/>
      </w:pPr>
      <w:r>
        <w:t xml:space="preserve">        - BASE_ONLY</w:t>
      </w:r>
    </w:p>
    <w:p w14:paraId="3DB82492" w14:textId="77777777" w:rsidR="00265404" w:rsidRDefault="00265404" w:rsidP="00265404">
      <w:pPr>
        <w:pStyle w:val="PL"/>
      </w:pPr>
      <w:r>
        <w:t xml:space="preserve">        - BASE_NTH_LEVEL</w:t>
      </w:r>
    </w:p>
    <w:p w14:paraId="5C5FC583" w14:textId="77777777" w:rsidR="00265404" w:rsidRDefault="00265404" w:rsidP="00265404">
      <w:pPr>
        <w:pStyle w:val="PL"/>
      </w:pPr>
      <w:r>
        <w:t xml:space="preserve">        - BASE_SUBTREE</w:t>
      </w:r>
    </w:p>
    <w:p w14:paraId="61290F93" w14:textId="77777777" w:rsidR="00265404" w:rsidRDefault="00265404" w:rsidP="00265404">
      <w:pPr>
        <w:pStyle w:val="PL"/>
      </w:pPr>
      <w:r>
        <w:t xml:space="preserve">        - BASE_ALL</w:t>
      </w:r>
    </w:p>
    <w:p w14:paraId="7F476433" w14:textId="77777777" w:rsidR="00265404" w:rsidRDefault="00265404" w:rsidP="00265404">
      <w:pPr>
        <w:pStyle w:val="PL"/>
      </w:pPr>
      <w:r>
        <w:t xml:space="preserve">    Operation:</w:t>
      </w:r>
    </w:p>
    <w:p w14:paraId="70DBE4A5" w14:textId="77777777" w:rsidR="00265404" w:rsidRDefault="00265404" w:rsidP="00265404">
      <w:pPr>
        <w:pStyle w:val="PL"/>
      </w:pPr>
      <w:r>
        <w:t xml:space="preserve">      type: string</w:t>
      </w:r>
    </w:p>
    <w:p w14:paraId="3EDF9257" w14:textId="77777777" w:rsidR="00265404" w:rsidRDefault="00265404" w:rsidP="00265404">
      <w:pPr>
        <w:pStyle w:val="PL"/>
      </w:pPr>
      <w:r>
        <w:t xml:space="preserve">      enum:</w:t>
      </w:r>
    </w:p>
    <w:p w14:paraId="21FDEBF3" w14:textId="77777777" w:rsidR="00265404" w:rsidRDefault="00265404" w:rsidP="00265404">
      <w:pPr>
        <w:pStyle w:val="PL"/>
      </w:pPr>
      <w:r>
        <w:t xml:space="preserve">        - CREATE</w:t>
      </w:r>
    </w:p>
    <w:p w14:paraId="255182AD" w14:textId="77777777" w:rsidR="00265404" w:rsidRDefault="00265404" w:rsidP="00265404">
      <w:pPr>
        <w:pStyle w:val="PL"/>
      </w:pPr>
      <w:r>
        <w:t xml:space="preserve">        - DELETE</w:t>
      </w:r>
    </w:p>
    <w:p w14:paraId="430EDF92" w14:textId="77777777" w:rsidR="00265404" w:rsidRDefault="00265404" w:rsidP="00265404">
      <w:pPr>
        <w:pStyle w:val="PL"/>
      </w:pPr>
      <w:r>
        <w:t xml:space="preserve">        - REPLACE</w:t>
      </w:r>
    </w:p>
    <w:p w14:paraId="2CA3AAC6" w14:textId="77777777" w:rsidR="00265404" w:rsidRDefault="00265404" w:rsidP="00265404">
      <w:pPr>
        <w:pStyle w:val="PL"/>
      </w:pPr>
      <w:r>
        <w:t xml:space="preserve">    PatchOperation:</w:t>
      </w:r>
    </w:p>
    <w:p w14:paraId="1DDB3364" w14:textId="77777777" w:rsidR="00265404" w:rsidRDefault="00265404" w:rsidP="00265404">
      <w:pPr>
        <w:pStyle w:val="PL"/>
      </w:pPr>
      <w:r>
        <w:t xml:space="preserve">      type: string</w:t>
      </w:r>
    </w:p>
    <w:p w14:paraId="7D4F4569" w14:textId="77777777" w:rsidR="00265404" w:rsidRDefault="00265404" w:rsidP="00265404">
      <w:pPr>
        <w:pStyle w:val="PL"/>
      </w:pPr>
      <w:r>
        <w:t xml:space="preserve">      enum:</w:t>
      </w:r>
    </w:p>
    <w:p w14:paraId="6526D54A" w14:textId="77777777" w:rsidR="00265404" w:rsidRDefault="00265404" w:rsidP="00265404">
      <w:pPr>
        <w:pStyle w:val="PL"/>
      </w:pPr>
      <w:r>
        <w:t xml:space="preserve">        - add</w:t>
      </w:r>
    </w:p>
    <w:p w14:paraId="1DD1535F" w14:textId="77777777" w:rsidR="00265404" w:rsidRDefault="00265404" w:rsidP="00265404">
      <w:pPr>
        <w:pStyle w:val="PL"/>
      </w:pPr>
      <w:r>
        <w:t xml:space="preserve">        - replace</w:t>
      </w:r>
    </w:p>
    <w:p w14:paraId="0278350A" w14:textId="77777777" w:rsidR="00265404" w:rsidRDefault="00265404" w:rsidP="00265404">
      <w:pPr>
        <w:pStyle w:val="PL"/>
      </w:pPr>
      <w:r>
        <w:t xml:space="preserve">        - remove</w:t>
      </w:r>
    </w:p>
    <w:p w14:paraId="589765B9" w14:textId="77777777" w:rsidR="00265404" w:rsidRDefault="00265404" w:rsidP="00265404">
      <w:pPr>
        <w:pStyle w:val="PL"/>
      </w:pPr>
      <w:r>
        <w:t xml:space="preserve">        - copy</w:t>
      </w:r>
    </w:p>
    <w:p w14:paraId="432640AD" w14:textId="77777777" w:rsidR="00265404" w:rsidRDefault="00265404" w:rsidP="00265404">
      <w:pPr>
        <w:pStyle w:val="PL"/>
      </w:pPr>
      <w:r>
        <w:t xml:space="preserve">        - move</w:t>
      </w:r>
    </w:p>
    <w:p w14:paraId="2D8C0EDB" w14:textId="77777777" w:rsidR="00265404" w:rsidRDefault="00265404" w:rsidP="00265404">
      <w:pPr>
        <w:pStyle w:val="PL"/>
      </w:pPr>
      <w:r>
        <w:t xml:space="preserve">        - test</w:t>
      </w:r>
    </w:p>
    <w:p w14:paraId="7122B183" w14:textId="77777777" w:rsidR="00265404" w:rsidRDefault="00265404" w:rsidP="00265404">
      <w:pPr>
        <w:pStyle w:val="PL"/>
      </w:pPr>
    </w:p>
    <w:p w14:paraId="5B00D324" w14:textId="77777777" w:rsidR="00265404" w:rsidRDefault="00265404" w:rsidP="00265404">
      <w:pPr>
        <w:pStyle w:val="PL"/>
      </w:pPr>
      <w:r>
        <w:t xml:space="preserve">    Resource:</w:t>
      </w:r>
    </w:p>
    <w:p w14:paraId="49B1034A" w14:textId="77777777" w:rsidR="00265404" w:rsidRDefault="00265404" w:rsidP="00265404">
      <w:pPr>
        <w:pStyle w:val="PL"/>
      </w:pPr>
      <w:r>
        <w:t xml:space="preserve">      oneOf:</w:t>
      </w:r>
    </w:p>
    <w:p w14:paraId="26D80759" w14:textId="77777777" w:rsidR="00265404" w:rsidRDefault="00265404" w:rsidP="00265404">
      <w:pPr>
        <w:pStyle w:val="PL"/>
      </w:pPr>
      <w:r>
        <w:t xml:space="preserve">        - type: object</w:t>
      </w:r>
    </w:p>
    <w:p w14:paraId="489EB686" w14:textId="77777777" w:rsidR="00265404" w:rsidRDefault="00265404" w:rsidP="00265404">
      <w:pPr>
        <w:pStyle w:val="PL"/>
      </w:pPr>
      <w:r>
        <w:t xml:space="preserve">          properties:</w:t>
      </w:r>
    </w:p>
    <w:p w14:paraId="0BCD20AE" w14:textId="77777777" w:rsidR="00265404" w:rsidRDefault="00265404" w:rsidP="00265404">
      <w:pPr>
        <w:pStyle w:val="PL"/>
      </w:pPr>
      <w:r>
        <w:t xml:space="preserve">            id:</w:t>
      </w:r>
    </w:p>
    <w:p w14:paraId="576B5933" w14:textId="77777777" w:rsidR="00265404" w:rsidRDefault="00265404" w:rsidP="00265404">
      <w:pPr>
        <w:pStyle w:val="PL"/>
      </w:pPr>
      <w:r>
        <w:t xml:space="preserve">              type: string</w:t>
      </w:r>
    </w:p>
    <w:p w14:paraId="4C49D6E3" w14:textId="77777777" w:rsidR="00265404" w:rsidRDefault="00265404" w:rsidP="00265404">
      <w:pPr>
        <w:pStyle w:val="PL"/>
      </w:pPr>
      <w:r>
        <w:t xml:space="preserve">            objectClass:</w:t>
      </w:r>
    </w:p>
    <w:p w14:paraId="47C5A8BE" w14:textId="77777777" w:rsidR="00265404" w:rsidRDefault="00265404" w:rsidP="00265404">
      <w:pPr>
        <w:pStyle w:val="PL"/>
      </w:pPr>
      <w:r>
        <w:t xml:space="preserve">              type: string</w:t>
      </w:r>
    </w:p>
    <w:p w14:paraId="04E7588B" w14:textId="77777777" w:rsidR="00265404" w:rsidRDefault="00265404" w:rsidP="00265404">
      <w:pPr>
        <w:pStyle w:val="PL"/>
      </w:pPr>
      <w:r>
        <w:t xml:space="preserve">            objectInstance:</w:t>
      </w:r>
    </w:p>
    <w:p w14:paraId="3A3C85F7" w14:textId="77777777" w:rsidR="00265404" w:rsidRDefault="00265404" w:rsidP="00265404">
      <w:pPr>
        <w:pStyle w:val="PL"/>
      </w:pPr>
      <w:r>
        <w:lastRenderedPageBreak/>
        <w:t xml:space="preserve">              $ref: 'TS28623_ComDefs.yaml#/components/schemas/Dn'</w:t>
      </w:r>
    </w:p>
    <w:p w14:paraId="3EEC3AC8" w14:textId="77777777" w:rsidR="00265404" w:rsidRDefault="00265404" w:rsidP="00265404">
      <w:pPr>
        <w:pStyle w:val="PL"/>
      </w:pPr>
      <w:r>
        <w:t xml:space="preserve">            attributes:</w:t>
      </w:r>
    </w:p>
    <w:p w14:paraId="0797F3A2" w14:textId="77777777" w:rsidR="00265404" w:rsidRDefault="00265404" w:rsidP="00265404">
      <w:pPr>
        <w:pStyle w:val="PL"/>
      </w:pPr>
      <w:r>
        <w:t xml:space="preserve">              type: object</w:t>
      </w:r>
    </w:p>
    <w:p w14:paraId="6B6A53AF" w14:textId="77777777" w:rsidR="00265404" w:rsidRDefault="00265404" w:rsidP="00265404">
      <w:pPr>
        <w:pStyle w:val="PL"/>
      </w:pPr>
      <w:r>
        <w:t xml:space="preserve">          additionalProperties:</w:t>
      </w:r>
    </w:p>
    <w:p w14:paraId="69194580" w14:textId="77777777" w:rsidR="00265404" w:rsidRDefault="00265404" w:rsidP="00265404">
      <w:pPr>
        <w:pStyle w:val="PL"/>
      </w:pPr>
      <w:r>
        <w:t xml:space="preserve">            type: array</w:t>
      </w:r>
    </w:p>
    <w:p w14:paraId="098C331E" w14:textId="77777777" w:rsidR="00265404" w:rsidRDefault="00265404" w:rsidP="00265404">
      <w:pPr>
        <w:pStyle w:val="PL"/>
      </w:pPr>
      <w:r>
        <w:t xml:space="preserve">            items:</w:t>
      </w:r>
    </w:p>
    <w:p w14:paraId="6291C3CA" w14:textId="77777777" w:rsidR="00265404" w:rsidRDefault="00265404" w:rsidP="00265404">
      <w:pPr>
        <w:pStyle w:val="PL"/>
      </w:pPr>
      <w:r>
        <w:t xml:space="preserve">              type: object</w:t>
      </w:r>
    </w:p>
    <w:p w14:paraId="0D10F793" w14:textId="77777777" w:rsidR="00265404" w:rsidRDefault="00265404" w:rsidP="00265404">
      <w:pPr>
        <w:pStyle w:val="PL"/>
      </w:pPr>
      <w:r>
        <w:t xml:space="preserve">          required:</w:t>
      </w:r>
    </w:p>
    <w:p w14:paraId="5EF6780D" w14:textId="77777777" w:rsidR="00265404" w:rsidRDefault="00265404" w:rsidP="00265404">
      <w:pPr>
        <w:pStyle w:val="PL"/>
      </w:pPr>
      <w:r>
        <w:t xml:space="preserve">            - id</w:t>
      </w:r>
    </w:p>
    <w:p w14:paraId="306866A9" w14:textId="77777777" w:rsidR="00265404" w:rsidRDefault="00265404" w:rsidP="00265404">
      <w:pPr>
        <w:pStyle w:val="PL"/>
      </w:pPr>
      <w:r>
        <w:t xml:space="preserve">        - anyOf:</w:t>
      </w:r>
    </w:p>
    <w:p w14:paraId="3037365D" w14:textId="77777777" w:rsidR="00265404" w:rsidRDefault="00265404" w:rsidP="00265404">
      <w:pPr>
        <w:pStyle w:val="PL"/>
      </w:pPr>
      <w:r>
        <w:t xml:space="preserve">            - $ref: 'TS28623_GenericNrm.yaml#/components/schemas/resources-genericNrm'</w:t>
      </w:r>
    </w:p>
    <w:p w14:paraId="512D66E0" w14:textId="77777777" w:rsidR="00265404" w:rsidRDefault="00265404" w:rsidP="00265404">
      <w:pPr>
        <w:pStyle w:val="PL"/>
      </w:pPr>
      <w:r>
        <w:t xml:space="preserve">            - $ref: 'TS28541_NrNrm.yaml#/components/schemas/resources-nrNrm'</w:t>
      </w:r>
    </w:p>
    <w:p w14:paraId="55D07817" w14:textId="77777777" w:rsidR="00265404" w:rsidRDefault="00265404" w:rsidP="00265404">
      <w:pPr>
        <w:pStyle w:val="PL"/>
      </w:pPr>
      <w:r>
        <w:t xml:space="preserve">            - $ref: 'TS28541_5GcNrm.yaml#/components/schemas/resources-5gcNrm'</w:t>
      </w:r>
    </w:p>
    <w:p w14:paraId="399BE698" w14:textId="77777777" w:rsidR="00265404" w:rsidRDefault="00265404" w:rsidP="00265404">
      <w:pPr>
        <w:pStyle w:val="PL"/>
      </w:pPr>
      <w:r>
        <w:t xml:space="preserve">            - $ref: 'TS28541_SliceNrm.yaml#/components/schemas/resources-sliceNrm'</w:t>
      </w:r>
    </w:p>
    <w:p w14:paraId="2CEA1FB3" w14:textId="77777777" w:rsidR="00265404" w:rsidRDefault="00265404" w:rsidP="00265404">
      <w:pPr>
        <w:pStyle w:val="PL"/>
      </w:pPr>
      <w:r>
        <w:t xml:space="preserve">            - $ref: 'TS28536_CoslaNrm.yaml#/components/schemas/resources-coslaNrm'            </w:t>
      </w:r>
    </w:p>
    <w:p w14:paraId="2CCEDEA2" w14:textId="77777777" w:rsidR="00265404" w:rsidRDefault="00265404" w:rsidP="00265404">
      <w:pPr>
        <w:pStyle w:val="PL"/>
      </w:pPr>
      <w:r>
        <w:t xml:space="preserve">    Scope:</w:t>
      </w:r>
    </w:p>
    <w:p w14:paraId="173FC711" w14:textId="77777777" w:rsidR="00265404" w:rsidRDefault="00265404" w:rsidP="00265404">
      <w:pPr>
        <w:pStyle w:val="PL"/>
      </w:pPr>
      <w:r>
        <w:t xml:space="preserve">      type: object</w:t>
      </w:r>
    </w:p>
    <w:p w14:paraId="04C4A554" w14:textId="77777777" w:rsidR="00265404" w:rsidRDefault="00265404" w:rsidP="00265404">
      <w:pPr>
        <w:pStyle w:val="PL"/>
      </w:pPr>
      <w:r>
        <w:t xml:space="preserve">      properties:</w:t>
      </w:r>
    </w:p>
    <w:p w14:paraId="07074C4E" w14:textId="77777777" w:rsidR="00265404" w:rsidRDefault="00265404" w:rsidP="00265404">
      <w:pPr>
        <w:pStyle w:val="PL"/>
      </w:pPr>
      <w:r>
        <w:t xml:space="preserve">        scopeType:</w:t>
      </w:r>
    </w:p>
    <w:p w14:paraId="3E06F612" w14:textId="77777777" w:rsidR="00265404" w:rsidRDefault="00265404" w:rsidP="00265404">
      <w:pPr>
        <w:pStyle w:val="PL"/>
      </w:pPr>
      <w:r>
        <w:t xml:space="preserve">          $ref: '#/components/schemas/ScopeType'</w:t>
      </w:r>
    </w:p>
    <w:p w14:paraId="2C1AF10C" w14:textId="77777777" w:rsidR="00265404" w:rsidRDefault="00265404" w:rsidP="00265404">
      <w:pPr>
        <w:pStyle w:val="PL"/>
      </w:pPr>
      <w:r>
        <w:t xml:space="preserve">        scopeLevel:</w:t>
      </w:r>
    </w:p>
    <w:p w14:paraId="209E3167" w14:textId="77777777" w:rsidR="00265404" w:rsidRDefault="00265404" w:rsidP="00265404">
      <w:pPr>
        <w:pStyle w:val="PL"/>
      </w:pPr>
      <w:r>
        <w:t xml:space="preserve">          type: integer</w:t>
      </w:r>
    </w:p>
    <w:p w14:paraId="6FDA004D" w14:textId="77777777" w:rsidR="00265404" w:rsidRDefault="00265404" w:rsidP="00265404">
      <w:pPr>
        <w:pStyle w:val="PL"/>
      </w:pPr>
      <w:r>
        <w:t xml:space="preserve">    CorrelatedNotification:</w:t>
      </w:r>
    </w:p>
    <w:p w14:paraId="194A798B" w14:textId="77777777" w:rsidR="00265404" w:rsidRDefault="00265404" w:rsidP="00265404">
      <w:pPr>
        <w:pStyle w:val="PL"/>
      </w:pPr>
      <w:r>
        <w:t xml:space="preserve">      type: object</w:t>
      </w:r>
    </w:p>
    <w:p w14:paraId="59258ECE" w14:textId="77777777" w:rsidR="00265404" w:rsidRDefault="00265404" w:rsidP="00265404">
      <w:pPr>
        <w:pStyle w:val="PL"/>
      </w:pPr>
      <w:r>
        <w:t xml:space="preserve">      properties:</w:t>
      </w:r>
    </w:p>
    <w:p w14:paraId="10E44F5A" w14:textId="77777777" w:rsidR="00265404" w:rsidRDefault="00265404" w:rsidP="00265404">
      <w:pPr>
        <w:pStyle w:val="PL"/>
      </w:pPr>
      <w:r>
        <w:t xml:space="preserve">        source:</w:t>
      </w:r>
    </w:p>
    <w:p w14:paraId="21C4F35C" w14:textId="77777777" w:rsidR="00265404" w:rsidRDefault="00265404" w:rsidP="00265404">
      <w:pPr>
        <w:pStyle w:val="PL"/>
      </w:pPr>
      <w:r>
        <w:t xml:space="preserve">          $ref: 'TS28623_ComDefs.yaml#/components/schemas/Dn'</w:t>
      </w:r>
    </w:p>
    <w:p w14:paraId="1BB8C4B9" w14:textId="77777777" w:rsidR="00265404" w:rsidRDefault="00265404" w:rsidP="00265404">
      <w:pPr>
        <w:pStyle w:val="PL"/>
      </w:pPr>
      <w:r>
        <w:t xml:space="preserve">        notificationIds:</w:t>
      </w:r>
    </w:p>
    <w:p w14:paraId="1A5FBECE" w14:textId="77777777" w:rsidR="00265404" w:rsidRDefault="00265404" w:rsidP="00265404">
      <w:pPr>
        <w:pStyle w:val="PL"/>
      </w:pPr>
      <w:r>
        <w:t xml:space="preserve">          type: array</w:t>
      </w:r>
    </w:p>
    <w:p w14:paraId="6627B741" w14:textId="77777777" w:rsidR="00265404" w:rsidRDefault="00265404" w:rsidP="00265404">
      <w:pPr>
        <w:pStyle w:val="PL"/>
      </w:pPr>
      <w:r>
        <w:t xml:space="preserve">          items:</w:t>
      </w:r>
    </w:p>
    <w:p w14:paraId="1CAE3153" w14:textId="77777777" w:rsidR="00265404" w:rsidRDefault="00265404" w:rsidP="00265404">
      <w:pPr>
        <w:pStyle w:val="PL"/>
      </w:pPr>
      <w:r>
        <w:t xml:space="preserve">            $ref: 'TS28623_ComDefs.yaml#/components/schemas/NotificationId'</w:t>
      </w:r>
    </w:p>
    <w:p w14:paraId="61A70887" w14:textId="77777777" w:rsidR="00265404" w:rsidRDefault="00265404" w:rsidP="00265404">
      <w:pPr>
        <w:pStyle w:val="PL"/>
      </w:pPr>
      <w:r>
        <w:t xml:space="preserve">      required:</w:t>
      </w:r>
    </w:p>
    <w:p w14:paraId="5FFF18E7" w14:textId="77777777" w:rsidR="00265404" w:rsidRDefault="00265404" w:rsidP="00265404">
      <w:pPr>
        <w:pStyle w:val="PL"/>
      </w:pPr>
      <w:r>
        <w:t xml:space="preserve">        - source</w:t>
      </w:r>
    </w:p>
    <w:p w14:paraId="586B4B68" w14:textId="77777777" w:rsidR="00265404" w:rsidRDefault="00265404" w:rsidP="00265404">
      <w:pPr>
        <w:pStyle w:val="PL"/>
      </w:pPr>
      <w:r>
        <w:t xml:space="preserve">        - notificationIds</w:t>
      </w:r>
    </w:p>
    <w:p w14:paraId="2738A76E" w14:textId="77777777" w:rsidR="00265404" w:rsidRDefault="00265404" w:rsidP="00265404">
      <w:pPr>
        <w:pStyle w:val="PL"/>
      </w:pPr>
    </w:p>
    <w:p w14:paraId="437BE7D9" w14:textId="77777777" w:rsidR="00265404" w:rsidRDefault="00265404" w:rsidP="00265404">
      <w:pPr>
        <w:pStyle w:val="PL"/>
      </w:pPr>
      <w:r>
        <w:t xml:space="preserve">    MoiChange:</w:t>
      </w:r>
    </w:p>
    <w:p w14:paraId="037A5537" w14:textId="77777777" w:rsidR="00265404" w:rsidRDefault="00265404" w:rsidP="00265404">
      <w:pPr>
        <w:pStyle w:val="PL"/>
      </w:pPr>
      <w:r>
        <w:t xml:space="preserve">      type: object</w:t>
      </w:r>
    </w:p>
    <w:p w14:paraId="0723C93E" w14:textId="77777777" w:rsidR="00265404" w:rsidRDefault="00265404" w:rsidP="00265404">
      <w:pPr>
        <w:pStyle w:val="PL"/>
      </w:pPr>
      <w:r>
        <w:t xml:space="preserve">      properties:</w:t>
      </w:r>
    </w:p>
    <w:p w14:paraId="02EC1416" w14:textId="77777777" w:rsidR="00265404" w:rsidRDefault="00265404" w:rsidP="00265404">
      <w:pPr>
        <w:pStyle w:val="PL"/>
      </w:pPr>
      <w:r>
        <w:t xml:space="preserve">        notificationId:</w:t>
      </w:r>
    </w:p>
    <w:p w14:paraId="35CB4B30" w14:textId="77777777" w:rsidR="00265404" w:rsidRDefault="00265404" w:rsidP="00265404">
      <w:pPr>
        <w:pStyle w:val="PL"/>
      </w:pPr>
      <w:r>
        <w:t xml:space="preserve">          $ref: 'TS28623_ComDefs.yaml#/components/schemas/NotificationId'</w:t>
      </w:r>
    </w:p>
    <w:p w14:paraId="531036F2" w14:textId="77777777" w:rsidR="00265404" w:rsidRDefault="00265404" w:rsidP="00265404">
      <w:pPr>
        <w:pStyle w:val="PL"/>
      </w:pPr>
      <w:r>
        <w:t xml:space="preserve">        correlatedNotifications:</w:t>
      </w:r>
    </w:p>
    <w:p w14:paraId="3018CFD6" w14:textId="77777777" w:rsidR="00265404" w:rsidRDefault="00265404" w:rsidP="00265404">
      <w:pPr>
        <w:pStyle w:val="PL"/>
      </w:pPr>
      <w:r>
        <w:t xml:space="preserve">          type: array</w:t>
      </w:r>
    </w:p>
    <w:p w14:paraId="42EA0A20" w14:textId="77777777" w:rsidR="00265404" w:rsidRDefault="00265404" w:rsidP="00265404">
      <w:pPr>
        <w:pStyle w:val="PL"/>
      </w:pPr>
      <w:r>
        <w:t xml:space="preserve">          items:</w:t>
      </w:r>
    </w:p>
    <w:p w14:paraId="27934F1C" w14:textId="77777777" w:rsidR="00265404" w:rsidRDefault="00265404" w:rsidP="00265404">
      <w:pPr>
        <w:pStyle w:val="PL"/>
      </w:pPr>
      <w:r>
        <w:t xml:space="preserve">            $ref: '#/components/schemas/CorrelatedNotification'</w:t>
      </w:r>
    </w:p>
    <w:p w14:paraId="594EA4B6" w14:textId="77777777" w:rsidR="00265404" w:rsidRDefault="00265404" w:rsidP="00265404">
      <w:pPr>
        <w:pStyle w:val="PL"/>
      </w:pPr>
      <w:r>
        <w:t xml:space="preserve">        additionalText:</w:t>
      </w:r>
    </w:p>
    <w:p w14:paraId="3911B528" w14:textId="77777777" w:rsidR="00265404" w:rsidRDefault="00265404" w:rsidP="00265404">
      <w:pPr>
        <w:pStyle w:val="PL"/>
      </w:pPr>
      <w:r>
        <w:t xml:space="preserve">          type: string</w:t>
      </w:r>
    </w:p>
    <w:p w14:paraId="775F8D9A" w14:textId="77777777" w:rsidR="00265404" w:rsidRDefault="00265404" w:rsidP="00265404">
      <w:pPr>
        <w:pStyle w:val="PL"/>
      </w:pPr>
      <w:r>
        <w:t xml:space="preserve">        sourceIndicator:</w:t>
      </w:r>
    </w:p>
    <w:p w14:paraId="27C8577D" w14:textId="77777777" w:rsidR="00265404" w:rsidRDefault="00265404" w:rsidP="00265404">
      <w:pPr>
        <w:pStyle w:val="PL"/>
      </w:pPr>
      <w:r>
        <w:t xml:space="preserve">          $ref: '#/components/schemas/SourceIndicator'</w:t>
      </w:r>
    </w:p>
    <w:p w14:paraId="4BD12AB4" w14:textId="77777777" w:rsidR="00265404" w:rsidRDefault="00265404" w:rsidP="00265404">
      <w:pPr>
        <w:pStyle w:val="PL"/>
      </w:pPr>
      <w:r>
        <w:t xml:space="preserve">        path:</w:t>
      </w:r>
    </w:p>
    <w:p w14:paraId="3260227E" w14:textId="77777777" w:rsidR="00265404" w:rsidRDefault="00265404" w:rsidP="00265404">
      <w:pPr>
        <w:pStyle w:val="PL"/>
      </w:pPr>
      <w:r>
        <w:t xml:space="preserve">          $ref: 'TS28623_ComDefs.yaml#/components/schemas/Uri'</w:t>
      </w:r>
    </w:p>
    <w:p w14:paraId="2D181337" w14:textId="77777777" w:rsidR="00265404" w:rsidRDefault="00265404" w:rsidP="00265404">
      <w:pPr>
        <w:pStyle w:val="PL"/>
      </w:pPr>
      <w:r>
        <w:t xml:space="preserve">        operation:</w:t>
      </w:r>
    </w:p>
    <w:p w14:paraId="0FA5FDD9" w14:textId="77777777" w:rsidR="00265404" w:rsidRDefault="00265404" w:rsidP="00265404">
      <w:pPr>
        <w:pStyle w:val="PL"/>
      </w:pPr>
      <w:r>
        <w:t xml:space="preserve">          $ref: '#/components/schemas/Operation'</w:t>
      </w:r>
    </w:p>
    <w:p w14:paraId="6E0831A4" w14:textId="77777777" w:rsidR="00265404" w:rsidRDefault="00265404" w:rsidP="00265404">
      <w:pPr>
        <w:pStyle w:val="PL"/>
      </w:pPr>
      <w:r>
        <w:t xml:space="preserve">        value:</w:t>
      </w:r>
    </w:p>
    <w:p w14:paraId="4B65492D" w14:textId="77777777" w:rsidR="00265404" w:rsidRDefault="00265404" w:rsidP="00265404">
      <w:pPr>
        <w:pStyle w:val="PL"/>
      </w:pPr>
      <w:r>
        <w:t xml:space="preserve">          oneOf:</w:t>
      </w:r>
    </w:p>
    <w:p w14:paraId="07B53312" w14:textId="77777777" w:rsidR="00265404" w:rsidRDefault="00265404" w:rsidP="00265404">
      <w:pPr>
        <w:pStyle w:val="PL"/>
      </w:pPr>
      <w:r>
        <w:t xml:space="preserve">            - $ref: 'TS28623_ComDefs.yaml#/components/schemas/AttributeNameValuePairSet'</w:t>
      </w:r>
    </w:p>
    <w:p w14:paraId="4D74E658" w14:textId="77777777" w:rsidR="00265404" w:rsidRDefault="00265404" w:rsidP="00265404">
      <w:pPr>
        <w:pStyle w:val="PL"/>
      </w:pPr>
      <w:r>
        <w:t xml:space="preserve">            - $ref: 'TS28623_ComDefs.yaml#/components/schemas/AttributeValueChangeSet'</w:t>
      </w:r>
    </w:p>
    <w:p w14:paraId="18B5AFA3" w14:textId="77777777" w:rsidR="00265404" w:rsidRDefault="00265404" w:rsidP="00265404">
      <w:pPr>
        <w:pStyle w:val="PL"/>
      </w:pPr>
      <w:r>
        <w:t xml:space="preserve">    NotifyMoiCreation:</w:t>
      </w:r>
    </w:p>
    <w:p w14:paraId="0D1FC8C0" w14:textId="77777777" w:rsidR="00265404" w:rsidRDefault="00265404" w:rsidP="00265404">
      <w:pPr>
        <w:pStyle w:val="PL"/>
      </w:pPr>
      <w:r>
        <w:t xml:space="preserve">      allOf:</w:t>
      </w:r>
    </w:p>
    <w:p w14:paraId="17651AA3" w14:textId="77777777" w:rsidR="00265404" w:rsidRDefault="00265404" w:rsidP="00265404">
      <w:pPr>
        <w:pStyle w:val="PL"/>
      </w:pPr>
      <w:r>
        <w:t xml:space="preserve">        - $ref: 'TS28623_ComDefs.yaml#/components/schemas/NotificationHeader'</w:t>
      </w:r>
    </w:p>
    <w:p w14:paraId="1CBB8B20" w14:textId="77777777" w:rsidR="00265404" w:rsidRDefault="00265404" w:rsidP="00265404">
      <w:pPr>
        <w:pStyle w:val="PL"/>
      </w:pPr>
      <w:r>
        <w:t xml:space="preserve">        - type: object</w:t>
      </w:r>
    </w:p>
    <w:p w14:paraId="61D50F08" w14:textId="77777777" w:rsidR="00265404" w:rsidRDefault="00265404" w:rsidP="00265404">
      <w:pPr>
        <w:pStyle w:val="PL"/>
      </w:pPr>
      <w:r>
        <w:t xml:space="preserve">          properties:</w:t>
      </w:r>
    </w:p>
    <w:p w14:paraId="45AE9FE4" w14:textId="77777777" w:rsidR="00265404" w:rsidRDefault="00265404" w:rsidP="00265404">
      <w:pPr>
        <w:pStyle w:val="PL"/>
      </w:pPr>
      <w:r>
        <w:t xml:space="preserve">            correlatedNotifications:</w:t>
      </w:r>
    </w:p>
    <w:p w14:paraId="5738BC94" w14:textId="77777777" w:rsidR="00265404" w:rsidRDefault="00265404" w:rsidP="00265404">
      <w:pPr>
        <w:pStyle w:val="PL"/>
      </w:pPr>
      <w:r>
        <w:t xml:space="preserve">              type: array</w:t>
      </w:r>
    </w:p>
    <w:p w14:paraId="36A74FEF" w14:textId="77777777" w:rsidR="00265404" w:rsidRDefault="00265404" w:rsidP="00265404">
      <w:pPr>
        <w:pStyle w:val="PL"/>
      </w:pPr>
      <w:r>
        <w:t xml:space="preserve">              items:</w:t>
      </w:r>
    </w:p>
    <w:p w14:paraId="4BB25951" w14:textId="77777777" w:rsidR="00265404" w:rsidRDefault="00265404" w:rsidP="00265404">
      <w:pPr>
        <w:pStyle w:val="PL"/>
      </w:pPr>
      <w:r>
        <w:t xml:space="preserve">                $ref: '#/components/schemas/CorrelatedNotification'</w:t>
      </w:r>
    </w:p>
    <w:p w14:paraId="14195BEF" w14:textId="77777777" w:rsidR="00265404" w:rsidRDefault="00265404" w:rsidP="00265404">
      <w:pPr>
        <w:pStyle w:val="PL"/>
      </w:pPr>
      <w:r>
        <w:t xml:space="preserve">            additionalText:</w:t>
      </w:r>
    </w:p>
    <w:p w14:paraId="2BE89BB2" w14:textId="77777777" w:rsidR="00265404" w:rsidRDefault="00265404" w:rsidP="00265404">
      <w:pPr>
        <w:pStyle w:val="PL"/>
      </w:pPr>
      <w:r>
        <w:t xml:space="preserve">              type: string</w:t>
      </w:r>
    </w:p>
    <w:p w14:paraId="15A9B42A" w14:textId="77777777" w:rsidR="00265404" w:rsidRDefault="00265404" w:rsidP="00265404">
      <w:pPr>
        <w:pStyle w:val="PL"/>
      </w:pPr>
      <w:r>
        <w:t xml:space="preserve">            sourceIndicator:</w:t>
      </w:r>
    </w:p>
    <w:p w14:paraId="2A716116" w14:textId="77777777" w:rsidR="00265404" w:rsidRDefault="00265404" w:rsidP="00265404">
      <w:pPr>
        <w:pStyle w:val="PL"/>
      </w:pPr>
      <w:r>
        <w:t xml:space="preserve">              $ref: '#/components/schemas/SourceIndicator'</w:t>
      </w:r>
    </w:p>
    <w:p w14:paraId="5AA65AD0" w14:textId="77777777" w:rsidR="00265404" w:rsidRDefault="00265404" w:rsidP="00265404">
      <w:pPr>
        <w:pStyle w:val="PL"/>
      </w:pPr>
      <w:r>
        <w:t xml:space="preserve">            attributeList:</w:t>
      </w:r>
    </w:p>
    <w:p w14:paraId="3AF6C4E4" w14:textId="77777777" w:rsidR="00265404" w:rsidRDefault="00265404" w:rsidP="00265404">
      <w:pPr>
        <w:pStyle w:val="PL"/>
      </w:pPr>
      <w:r>
        <w:t xml:space="preserve">              $ref: 'TS28623_ComDefs.yaml#/components/schemas/AttributeNameValuePairSet'</w:t>
      </w:r>
    </w:p>
    <w:p w14:paraId="27EC24D0" w14:textId="77777777" w:rsidR="00265404" w:rsidRDefault="00265404" w:rsidP="00265404">
      <w:pPr>
        <w:pStyle w:val="PL"/>
      </w:pPr>
      <w:r>
        <w:t xml:space="preserve">    NotifyMoiDeletion:</w:t>
      </w:r>
    </w:p>
    <w:p w14:paraId="294D0C11" w14:textId="77777777" w:rsidR="00265404" w:rsidRDefault="00265404" w:rsidP="00265404">
      <w:pPr>
        <w:pStyle w:val="PL"/>
      </w:pPr>
      <w:r>
        <w:t xml:space="preserve">      allOf:</w:t>
      </w:r>
    </w:p>
    <w:p w14:paraId="0BD4AD1D" w14:textId="77777777" w:rsidR="00265404" w:rsidRDefault="00265404" w:rsidP="00265404">
      <w:pPr>
        <w:pStyle w:val="PL"/>
      </w:pPr>
      <w:r>
        <w:t xml:space="preserve">        - $ref: 'TS28623_ComDefs.yaml#/components/schemas/NotificationHeader'</w:t>
      </w:r>
    </w:p>
    <w:p w14:paraId="7901E934" w14:textId="77777777" w:rsidR="00265404" w:rsidRDefault="00265404" w:rsidP="00265404">
      <w:pPr>
        <w:pStyle w:val="PL"/>
      </w:pPr>
      <w:r>
        <w:t xml:space="preserve">        - type: object</w:t>
      </w:r>
    </w:p>
    <w:p w14:paraId="595C6E85" w14:textId="77777777" w:rsidR="00265404" w:rsidRDefault="00265404" w:rsidP="00265404">
      <w:pPr>
        <w:pStyle w:val="PL"/>
      </w:pPr>
      <w:r>
        <w:t xml:space="preserve">          properties:</w:t>
      </w:r>
    </w:p>
    <w:p w14:paraId="4A08BD42" w14:textId="77777777" w:rsidR="00265404" w:rsidRDefault="00265404" w:rsidP="00265404">
      <w:pPr>
        <w:pStyle w:val="PL"/>
      </w:pPr>
      <w:r>
        <w:t xml:space="preserve">            correlatedNotifications:</w:t>
      </w:r>
    </w:p>
    <w:p w14:paraId="4C5157C1" w14:textId="77777777" w:rsidR="00265404" w:rsidRDefault="00265404" w:rsidP="00265404">
      <w:pPr>
        <w:pStyle w:val="PL"/>
      </w:pPr>
      <w:r>
        <w:t xml:space="preserve">              type: array</w:t>
      </w:r>
    </w:p>
    <w:p w14:paraId="67A06B97" w14:textId="77777777" w:rsidR="00265404" w:rsidRDefault="00265404" w:rsidP="00265404">
      <w:pPr>
        <w:pStyle w:val="PL"/>
      </w:pPr>
      <w:r>
        <w:lastRenderedPageBreak/>
        <w:t xml:space="preserve">              items:</w:t>
      </w:r>
    </w:p>
    <w:p w14:paraId="104C6FF4" w14:textId="77777777" w:rsidR="00265404" w:rsidRDefault="00265404" w:rsidP="00265404">
      <w:pPr>
        <w:pStyle w:val="PL"/>
      </w:pPr>
      <w:r>
        <w:t xml:space="preserve">                $ref: '#/components/schemas/CorrelatedNotification'</w:t>
      </w:r>
    </w:p>
    <w:p w14:paraId="5F6F8CED" w14:textId="77777777" w:rsidR="00265404" w:rsidRDefault="00265404" w:rsidP="00265404">
      <w:pPr>
        <w:pStyle w:val="PL"/>
      </w:pPr>
      <w:r>
        <w:t xml:space="preserve">            additionalText:</w:t>
      </w:r>
    </w:p>
    <w:p w14:paraId="557E3D28" w14:textId="77777777" w:rsidR="00265404" w:rsidRDefault="00265404" w:rsidP="00265404">
      <w:pPr>
        <w:pStyle w:val="PL"/>
      </w:pPr>
      <w:r>
        <w:t xml:space="preserve">              type: string</w:t>
      </w:r>
    </w:p>
    <w:p w14:paraId="66FD184C" w14:textId="77777777" w:rsidR="00265404" w:rsidRDefault="00265404" w:rsidP="00265404">
      <w:pPr>
        <w:pStyle w:val="PL"/>
      </w:pPr>
      <w:r>
        <w:t xml:space="preserve">            sourceIndicator:</w:t>
      </w:r>
    </w:p>
    <w:p w14:paraId="169A039D" w14:textId="77777777" w:rsidR="00265404" w:rsidRDefault="00265404" w:rsidP="00265404">
      <w:pPr>
        <w:pStyle w:val="PL"/>
      </w:pPr>
      <w:r>
        <w:t xml:space="preserve">              $ref: '#/components/schemas/SourceIndicator'</w:t>
      </w:r>
    </w:p>
    <w:p w14:paraId="2D895602" w14:textId="77777777" w:rsidR="00265404" w:rsidRDefault="00265404" w:rsidP="00265404">
      <w:pPr>
        <w:pStyle w:val="PL"/>
      </w:pPr>
      <w:r>
        <w:t xml:space="preserve">            attributeList:</w:t>
      </w:r>
    </w:p>
    <w:p w14:paraId="08B55881" w14:textId="77777777" w:rsidR="00265404" w:rsidRDefault="00265404" w:rsidP="00265404">
      <w:pPr>
        <w:pStyle w:val="PL"/>
      </w:pPr>
      <w:r>
        <w:t xml:space="preserve">              $ref: 'TS28623_ComDefs.yaml#/components/schemas/AttributeNameValuePairSet'</w:t>
      </w:r>
    </w:p>
    <w:p w14:paraId="3011152C" w14:textId="77777777" w:rsidR="00265404" w:rsidRDefault="00265404" w:rsidP="00265404">
      <w:pPr>
        <w:pStyle w:val="PL"/>
      </w:pPr>
      <w:r>
        <w:t xml:space="preserve">    NotifyMoiAttributeValueChanges:</w:t>
      </w:r>
    </w:p>
    <w:p w14:paraId="1A65F754" w14:textId="77777777" w:rsidR="00265404" w:rsidRDefault="00265404" w:rsidP="00265404">
      <w:pPr>
        <w:pStyle w:val="PL"/>
      </w:pPr>
      <w:r>
        <w:t xml:space="preserve">      allOf:</w:t>
      </w:r>
    </w:p>
    <w:p w14:paraId="54CE09C9" w14:textId="77777777" w:rsidR="00265404" w:rsidRDefault="00265404" w:rsidP="00265404">
      <w:pPr>
        <w:pStyle w:val="PL"/>
      </w:pPr>
      <w:r>
        <w:t xml:space="preserve">        - $ref: 'TS28623_ComDefs.yaml#/components/schemas/NotificationHeader'</w:t>
      </w:r>
    </w:p>
    <w:p w14:paraId="7F5A4DAA" w14:textId="77777777" w:rsidR="00265404" w:rsidRDefault="00265404" w:rsidP="00265404">
      <w:pPr>
        <w:pStyle w:val="PL"/>
      </w:pPr>
      <w:r>
        <w:t xml:space="preserve">        - type: object</w:t>
      </w:r>
    </w:p>
    <w:p w14:paraId="4662774E" w14:textId="77777777" w:rsidR="00265404" w:rsidRDefault="00265404" w:rsidP="00265404">
      <w:pPr>
        <w:pStyle w:val="PL"/>
      </w:pPr>
      <w:r>
        <w:t xml:space="preserve">          properties:</w:t>
      </w:r>
    </w:p>
    <w:p w14:paraId="4A87D19D" w14:textId="77777777" w:rsidR="00265404" w:rsidRDefault="00265404" w:rsidP="00265404">
      <w:pPr>
        <w:pStyle w:val="PL"/>
      </w:pPr>
      <w:r>
        <w:t xml:space="preserve">            correlatedNotifications:</w:t>
      </w:r>
    </w:p>
    <w:p w14:paraId="57814B8D" w14:textId="77777777" w:rsidR="00265404" w:rsidRDefault="00265404" w:rsidP="00265404">
      <w:pPr>
        <w:pStyle w:val="PL"/>
      </w:pPr>
      <w:r>
        <w:t xml:space="preserve">              type: array</w:t>
      </w:r>
    </w:p>
    <w:p w14:paraId="163C400F" w14:textId="77777777" w:rsidR="00265404" w:rsidRDefault="00265404" w:rsidP="00265404">
      <w:pPr>
        <w:pStyle w:val="PL"/>
      </w:pPr>
      <w:r>
        <w:t xml:space="preserve">              items:</w:t>
      </w:r>
    </w:p>
    <w:p w14:paraId="20723F24" w14:textId="77777777" w:rsidR="00265404" w:rsidRDefault="00265404" w:rsidP="00265404">
      <w:pPr>
        <w:pStyle w:val="PL"/>
      </w:pPr>
      <w:r>
        <w:t xml:space="preserve">                $ref: '#/components/schemas/CorrelatedNotification'</w:t>
      </w:r>
    </w:p>
    <w:p w14:paraId="59ED0AB0" w14:textId="77777777" w:rsidR="00265404" w:rsidRDefault="00265404" w:rsidP="00265404">
      <w:pPr>
        <w:pStyle w:val="PL"/>
      </w:pPr>
      <w:r>
        <w:t xml:space="preserve">            additionalText:</w:t>
      </w:r>
    </w:p>
    <w:p w14:paraId="75BFEE22" w14:textId="77777777" w:rsidR="00265404" w:rsidRDefault="00265404" w:rsidP="00265404">
      <w:pPr>
        <w:pStyle w:val="PL"/>
      </w:pPr>
      <w:r>
        <w:t xml:space="preserve">              type: string</w:t>
      </w:r>
    </w:p>
    <w:p w14:paraId="5F1F7347" w14:textId="77777777" w:rsidR="00265404" w:rsidRDefault="00265404" w:rsidP="00265404">
      <w:pPr>
        <w:pStyle w:val="PL"/>
      </w:pPr>
      <w:r>
        <w:t xml:space="preserve">            sourceIndicator:</w:t>
      </w:r>
    </w:p>
    <w:p w14:paraId="54965E68" w14:textId="77777777" w:rsidR="00265404" w:rsidRDefault="00265404" w:rsidP="00265404">
      <w:pPr>
        <w:pStyle w:val="PL"/>
      </w:pPr>
      <w:r>
        <w:t xml:space="preserve">              $ref: '#/components/schemas/SourceIndicator'</w:t>
      </w:r>
    </w:p>
    <w:p w14:paraId="27B0A00A" w14:textId="77777777" w:rsidR="00265404" w:rsidRDefault="00265404" w:rsidP="00265404">
      <w:pPr>
        <w:pStyle w:val="PL"/>
      </w:pPr>
      <w:r>
        <w:t xml:space="preserve">            attributeListValueChanges:</w:t>
      </w:r>
    </w:p>
    <w:p w14:paraId="3DF85475" w14:textId="77777777" w:rsidR="00265404" w:rsidRDefault="00265404" w:rsidP="00265404">
      <w:pPr>
        <w:pStyle w:val="PL"/>
      </w:pPr>
      <w:r>
        <w:t xml:space="preserve">              $ref: 'TS28623_ComDefs.yaml#/components/schemas/AttributeValueChangeSet'</w:t>
      </w:r>
    </w:p>
    <w:p w14:paraId="7ACCE883" w14:textId="77777777" w:rsidR="00265404" w:rsidRDefault="00265404" w:rsidP="00265404">
      <w:pPr>
        <w:pStyle w:val="PL"/>
      </w:pPr>
      <w:r>
        <w:t xml:space="preserve">          required:</w:t>
      </w:r>
    </w:p>
    <w:p w14:paraId="2200EBE4" w14:textId="77777777" w:rsidR="00265404" w:rsidRDefault="00265404" w:rsidP="00265404">
      <w:pPr>
        <w:pStyle w:val="PL"/>
      </w:pPr>
      <w:r>
        <w:t xml:space="preserve">            - attributeListValueChanges</w:t>
      </w:r>
    </w:p>
    <w:p w14:paraId="18665EE0" w14:textId="77777777" w:rsidR="00265404" w:rsidRDefault="00265404" w:rsidP="00265404">
      <w:pPr>
        <w:pStyle w:val="PL"/>
      </w:pPr>
      <w:r>
        <w:t xml:space="preserve">    NotifyMoiChanges:</w:t>
      </w:r>
    </w:p>
    <w:p w14:paraId="2A527112" w14:textId="77777777" w:rsidR="00265404" w:rsidRDefault="00265404" w:rsidP="00265404">
      <w:pPr>
        <w:pStyle w:val="PL"/>
      </w:pPr>
      <w:r>
        <w:t xml:space="preserve">      allOf:</w:t>
      </w:r>
    </w:p>
    <w:p w14:paraId="37C89422" w14:textId="77777777" w:rsidR="00265404" w:rsidRDefault="00265404" w:rsidP="00265404">
      <w:pPr>
        <w:pStyle w:val="PL"/>
      </w:pPr>
      <w:r>
        <w:t xml:space="preserve">        - $ref: 'TS28623_ComDefs.yaml#/components/schemas/NotificationHeader'</w:t>
      </w:r>
    </w:p>
    <w:p w14:paraId="24E7B8F7" w14:textId="77777777" w:rsidR="00265404" w:rsidRDefault="00265404" w:rsidP="00265404">
      <w:pPr>
        <w:pStyle w:val="PL"/>
      </w:pPr>
      <w:r>
        <w:t xml:space="preserve">        - type: object</w:t>
      </w:r>
    </w:p>
    <w:p w14:paraId="68AFA2AF" w14:textId="77777777" w:rsidR="00265404" w:rsidRDefault="00265404" w:rsidP="00265404">
      <w:pPr>
        <w:pStyle w:val="PL"/>
      </w:pPr>
      <w:r>
        <w:t xml:space="preserve">          properties:</w:t>
      </w:r>
    </w:p>
    <w:p w14:paraId="3501144D" w14:textId="77777777" w:rsidR="00265404" w:rsidRDefault="00265404" w:rsidP="00265404">
      <w:pPr>
        <w:pStyle w:val="PL"/>
      </w:pPr>
      <w:r>
        <w:t xml:space="preserve">            moiChanges:</w:t>
      </w:r>
    </w:p>
    <w:p w14:paraId="0574AA10" w14:textId="77777777" w:rsidR="00265404" w:rsidRDefault="00265404" w:rsidP="00265404">
      <w:pPr>
        <w:pStyle w:val="PL"/>
      </w:pPr>
      <w:r>
        <w:t xml:space="preserve">              type: array</w:t>
      </w:r>
    </w:p>
    <w:p w14:paraId="67ACE45A" w14:textId="77777777" w:rsidR="00265404" w:rsidRDefault="00265404" w:rsidP="00265404">
      <w:pPr>
        <w:pStyle w:val="PL"/>
      </w:pPr>
      <w:r>
        <w:t xml:space="preserve">              items:</w:t>
      </w:r>
    </w:p>
    <w:p w14:paraId="6EC147E7" w14:textId="77777777" w:rsidR="00265404" w:rsidRDefault="00265404" w:rsidP="00265404">
      <w:pPr>
        <w:pStyle w:val="PL"/>
      </w:pPr>
      <w:r>
        <w:t xml:space="preserve">                $ref: '#/components/schemas/MoiChange'</w:t>
      </w:r>
    </w:p>
    <w:p w14:paraId="07F068C0" w14:textId="77777777" w:rsidR="00265404" w:rsidRDefault="00265404" w:rsidP="00265404">
      <w:pPr>
        <w:pStyle w:val="PL"/>
      </w:pPr>
      <w:r>
        <w:t xml:space="preserve">          required:</w:t>
      </w:r>
    </w:p>
    <w:p w14:paraId="2CEF3CBB" w14:textId="77777777" w:rsidR="00265404" w:rsidRDefault="00265404" w:rsidP="00265404">
      <w:pPr>
        <w:pStyle w:val="PL"/>
      </w:pPr>
      <w:r>
        <w:t xml:space="preserve">            - moiChanges</w:t>
      </w:r>
    </w:p>
    <w:p w14:paraId="70F9A780" w14:textId="77777777" w:rsidR="00265404" w:rsidRDefault="00265404" w:rsidP="00265404">
      <w:pPr>
        <w:pStyle w:val="PL"/>
      </w:pPr>
      <w:r>
        <w:t xml:space="preserve">    PatchItem:</w:t>
      </w:r>
    </w:p>
    <w:p w14:paraId="349BC3F9" w14:textId="77777777" w:rsidR="00265404" w:rsidRDefault="00265404" w:rsidP="00265404">
      <w:pPr>
        <w:pStyle w:val="PL"/>
      </w:pPr>
      <w:r>
        <w:t xml:space="preserve">      type: object</w:t>
      </w:r>
    </w:p>
    <w:p w14:paraId="56BA05A4" w14:textId="77777777" w:rsidR="00265404" w:rsidRDefault="00265404" w:rsidP="00265404">
      <w:pPr>
        <w:pStyle w:val="PL"/>
      </w:pPr>
      <w:r>
        <w:t xml:space="preserve">      properties:</w:t>
      </w:r>
    </w:p>
    <w:p w14:paraId="39774AC8" w14:textId="77777777" w:rsidR="00265404" w:rsidRDefault="00265404" w:rsidP="00265404">
      <w:pPr>
        <w:pStyle w:val="PL"/>
      </w:pPr>
      <w:r>
        <w:t xml:space="preserve">        op:</w:t>
      </w:r>
    </w:p>
    <w:p w14:paraId="307CAB35" w14:textId="77777777" w:rsidR="00265404" w:rsidRDefault="00265404" w:rsidP="00265404">
      <w:pPr>
        <w:pStyle w:val="PL"/>
      </w:pPr>
      <w:r>
        <w:t xml:space="preserve">          $ref: '#/components/schemas/PatchOperation'</w:t>
      </w:r>
    </w:p>
    <w:p w14:paraId="39C0CDD8" w14:textId="77777777" w:rsidR="00265404" w:rsidRDefault="00265404" w:rsidP="00265404">
      <w:pPr>
        <w:pStyle w:val="PL"/>
      </w:pPr>
      <w:r>
        <w:t xml:space="preserve">        from:</w:t>
      </w:r>
    </w:p>
    <w:p w14:paraId="34A5BD26" w14:textId="77777777" w:rsidR="00265404" w:rsidRDefault="00265404" w:rsidP="00265404">
      <w:pPr>
        <w:pStyle w:val="PL"/>
      </w:pPr>
      <w:r>
        <w:t xml:space="preserve">          type: string</w:t>
      </w:r>
    </w:p>
    <w:p w14:paraId="555620F0" w14:textId="77777777" w:rsidR="00265404" w:rsidRDefault="00265404" w:rsidP="00265404">
      <w:pPr>
        <w:pStyle w:val="PL"/>
      </w:pPr>
      <w:r>
        <w:t xml:space="preserve">        path:</w:t>
      </w:r>
    </w:p>
    <w:p w14:paraId="643A71A0" w14:textId="77777777" w:rsidR="00265404" w:rsidRDefault="00265404" w:rsidP="00265404">
      <w:pPr>
        <w:pStyle w:val="PL"/>
      </w:pPr>
      <w:r>
        <w:t xml:space="preserve">          type: string</w:t>
      </w:r>
    </w:p>
    <w:p w14:paraId="3125EA2E" w14:textId="77777777" w:rsidR="00265404" w:rsidRDefault="00265404" w:rsidP="00265404">
      <w:pPr>
        <w:pStyle w:val="PL"/>
      </w:pPr>
      <w:r>
        <w:t xml:space="preserve">        value:</w:t>
      </w:r>
    </w:p>
    <w:p w14:paraId="1695C580" w14:textId="77777777" w:rsidR="00265404" w:rsidRDefault="00265404" w:rsidP="00265404">
      <w:pPr>
        <w:pStyle w:val="PL"/>
      </w:pPr>
      <w:r>
        <w:t xml:space="preserve">          nullable: true</w:t>
      </w:r>
    </w:p>
    <w:p w14:paraId="0AC66A5D" w14:textId="77777777" w:rsidR="00265404" w:rsidRDefault="00265404" w:rsidP="00265404">
      <w:pPr>
        <w:pStyle w:val="PL"/>
      </w:pPr>
      <w:r>
        <w:t xml:space="preserve">      required:</w:t>
      </w:r>
    </w:p>
    <w:p w14:paraId="78EB215D" w14:textId="77777777" w:rsidR="00265404" w:rsidRDefault="00265404" w:rsidP="00265404">
      <w:pPr>
        <w:pStyle w:val="PL"/>
      </w:pPr>
      <w:r>
        <w:t xml:space="preserve">        - op</w:t>
      </w:r>
    </w:p>
    <w:p w14:paraId="6F6BD3BC" w14:textId="77777777" w:rsidR="00265404" w:rsidRDefault="00265404" w:rsidP="00265404">
      <w:pPr>
        <w:pStyle w:val="PL"/>
      </w:pPr>
      <w:r>
        <w:t xml:space="preserve">        - path</w:t>
      </w:r>
    </w:p>
    <w:p w14:paraId="16A6C351" w14:textId="77777777" w:rsidR="00265404" w:rsidRPr="002A399E" w:rsidRDefault="00265404" w:rsidP="002654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9FC32F" w14:textId="0CC08226" w:rsidR="00265404" w:rsidRPr="0079795B" w:rsidRDefault="00265404" w:rsidP="0026540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sidR="00A61AA4">
        <w:rPr>
          <w:rFonts w:ascii="Arial" w:hAnsi="Arial" w:cs="Arial"/>
          <w:smallCaps/>
          <w:color w:val="548DD4" w:themeColor="text2" w:themeTint="99"/>
          <w:sz w:val="28"/>
          <w:szCs w:val="32"/>
        </w:rPr>
        <w:t>1</w:t>
      </w:r>
      <w:r w:rsidRPr="0079795B">
        <w:rPr>
          <w:rFonts w:ascii="Arial" w:hAnsi="Arial" w:cs="Arial"/>
          <w:smallCaps/>
          <w:color w:val="548DD4" w:themeColor="text2" w:themeTint="99"/>
          <w:sz w:val="28"/>
          <w:szCs w:val="32"/>
        </w:rPr>
        <w:t xml:space="preserve"> ***</w:t>
      </w:r>
    </w:p>
    <w:p w14:paraId="0A0FA3DD" w14:textId="4C29873C" w:rsidR="00265404" w:rsidRDefault="00265404" w:rsidP="0026540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sidR="00A61AA4">
        <w:rPr>
          <w:rFonts w:ascii="Arial" w:hAnsi="Arial" w:cs="Arial"/>
          <w:color w:val="548DD4" w:themeColor="text2" w:themeTint="99"/>
          <w:sz w:val="28"/>
          <w:szCs w:val="32"/>
        </w:rPr>
        <w:t>2</w:t>
      </w:r>
      <w:r>
        <w:rPr>
          <w:rFonts w:ascii="Arial" w:hAnsi="Arial" w:cs="Arial"/>
          <w:color w:val="548DD4" w:themeColor="text2" w:themeTint="99"/>
          <w:sz w:val="28"/>
          <w:szCs w:val="32"/>
        </w:rPr>
        <w:t xml:space="preserve"> ***</w:t>
      </w:r>
    </w:p>
    <w:p w14:paraId="150E1B32" w14:textId="77777777" w:rsidR="00265404" w:rsidRDefault="00265404" w:rsidP="00265404">
      <w:pPr>
        <w:rPr>
          <w:noProof/>
        </w:rPr>
      </w:pPr>
    </w:p>
    <w:p w14:paraId="143420FD" w14:textId="77777777" w:rsidR="0007097F" w:rsidRPr="007056CE" w:rsidRDefault="0007097F" w:rsidP="0007097F">
      <w:pPr>
        <w:pStyle w:val="Heading2"/>
        <w:rPr>
          <w:lang w:eastAsia="de-DE"/>
        </w:rPr>
      </w:pPr>
      <w:r>
        <w:rPr>
          <w:lang w:eastAsia="de-DE"/>
        </w:rPr>
        <w:t>A.2.1</w:t>
      </w:r>
      <w:r>
        <w:rPr>
          <w:lang w:eastAsia="de-DE"/>
        </w:rPr>
        <w:tab/>
      </w:r>
      <w:proofErr w:type="spellStart"/>
      <w:r>
        <w:rPr>
          <w:lang w:eastAsia="de-DE"/>
        </w:rPr>
        <w:t>OpenAPI</w:t>
      </w:r>
      <w:proofErr w:type="spellEnd"/>
      <w:r>
        <w:rPr>
          <w:lang w:eastAsia="de-DE"/>
        </w:rPr>
        <w:t xml:space="preserve"> document "</w:t>
      </w:r>
      <w:r w:rsidRPr="004E6D51">
        <w:rPr>
          <w:lang w:eastAsia="de-DE"/>
        </w:rPr>
        <w:t>TS28532_F</w:t>
      </w:r>
      <w:r>
        <w:rPr>
          <w:lang w:eastAsia="de-DE"/>
        </w:rPr>
        <w:t>aultMnS.yaml"</w:t>
      </w:r>
      <w:bookmarkEnd w:id="1"/>
      <w:bookmarkEnd w:id="2"/>
      <w:bookmarkEnd w:id="3"/>
      <w:bookmarkEnd w:id="4"/>
      <w:bookmarkEnd w:id="5"/>
      <w:bookmarkEnd w:id="6"/>
      <w:bookmarkEnd w:id="7"/>
      <w:bookmarkEnd w:id="8"/>
    </w:p>
    <w:p w14:paraId="4AF39113" w14:textId="77777777" w:rsidR="0007097F" w:rsidRDefault="0007097F" w:rsidP="007B3916">
      <w:pPr>
        <w:tabs>
          <w:tab w:val="left" w:pos="0"/>
          <w:tab w:val="center" w:pos="4820"/>
          <w:tab w:val="right" w:pos="9638"/>
        </w:tabs>
        <w:spacing w:after="0"/>
        <w:rPr>
          <w:rFonts w:ascii="Courier New" w:eastAsiaTheme="minorEastAsia" w:hAnsi="Courier New" w:cstheme="minorBidi"/>
          <w:sz w:val="16"/>
          <w:szCs w:val="22"/>
          <w:lang w:val="en-US"/>
        </w:rPr>
      </w:pPr>
    </w:p>
    <w:p w14:paraId="3A52DEDD" w14:textId="2B0A733C" w:rsidR="007B3916" w:rsidRPr="008F7C23" w:rsidRDefault="007B3916" w:rsidP="007B39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3C9715" w14:textId="77777777" w:rsidR="007B3916" w:rsidRDefault="007B3916" w:rsidP="007B3916">
      <w:pPr>
        <w:pStyle w:val="PL"/>
      </w:pPr>
      <w:r>
        <w:t>openapi: 3.0.1</w:t>
      </w:r>
    </w:p>
    <w:p w14:paraId="677CCF74" w14:textId="77777777" w:rsidR="007B3916" w:rsidRDefault="007B3916" w:rsidP="007B3916">
      <w:pPr>
        <w:pStyle w:val="PL"/>
      </w:pPr>
      <w:r>
        <w:t>info:</w:t>
      </w:r>
    </w:p>
    <w:p w14:paraId="3A2F7247" w14:textId="77777777" w:rsidR="007B3916" w:rsidRDefault="007B3916" w:rsidP="007B3916">
      <w:pPr>
        <w:pStyle w:val="PL"/>
      </w:pPr>
      <w:r>
        <w:t xml:space="preserve">  title: Fault Supervision MnS</w:t>
      </w:r>
    </w:p>
    <w:p w14:paraId="493FDF2A" w14:textId="77777777" w:rsidR="007B3916" w:rsidRDefault="007B3916" w:rsidP="007B3916">
      <w:pPr>
        <w:pStyle w:val="PL"/>
      </w:pPr>
      <w:r>
        <w:t xml:space="preserve">  version: 16.16.0</w:t>
      </w:r>
    </w:p>
    <w:p w14:paraId="32613223" w14:textId="77777777" w:rsidR="007B3916" w:rsidRDefault="007B3916" w:rsidP="007B3916">
      <w:pPr>
        <w:pStyle w:val="PL"/>
      </w:pPr>
      <w:r>
        <w:t xml:space="preserve">  description: &gt;-</w:t>
      </w:r>
    </w:p>
    <w:p w14:paraId="55CD476C" w14:textId="77777777" w:rsidR="007B3916" w:rsidRDefault="007B3916" w:rsidP="007B3916">
      <w:pPr>
        <w:pStyle w:val="PL"/>
      </w:pPr>
      <w:r>
        <w:t xml:space="preserve">    OAS 3.0.1 definition of the Fault Supervision MnS</w:t>
      </w:r>
    </w:p>
    <w:p w14:paraId="3F39EADA" w14:textId="77777777" w:rsidR="007B3916" w:rsidRDefault="007B3916" w:rsidP="007B3916">
      <w:pPr>
        <w:pStyle w:val="PL"/>
      </w:pPr>
      <w:r>
        <w:t xml:space="preserve">    © 2023, 3GPP Organizational Partners (ARIB, ATIS, CCSA, ETSI, TSDSI, TTA, TTC).</w:t>
      </w:r>
    </w:p>
    <w:p w14:paraId="2BF38743" w14:textId="77777777" w:rsidR="007B3916" w:rsidRDefault="007B3916" w:rsidP="007B3916">
      <w:pPr>
        <w:pStyle w:val="PL"/>
      </w:pPr>
      <w:r>
        <w:t xml:space="preserve">    All rights reserved.</w:t>
      </w:r>
    </w:p>
    <w:p w14:paraId="3898D58E" w14:textId="77777777" w:rsidR="007B3916" w:rsidRDefault="007B3916" w:rsidP="007B3916">
      <w:pPr>
        <w:pStyle w:val="PL"/>
      </w:pPr>
      <w:r>
        <w:t>externalDocs:</w:t>
      </w:r>
    </w:p>
    <w:p w14:paraId="5A45759C" w14:textId="77777777" w:rsidR="007B3916" w:rsidRDefault="007B3916" w:rsidP="007B3916">
      <w:pPr>
        <w:pStyle w:val="PL"/>
      </w:pPr>
      <w:r>
        <w:t xml:space="preserve">  description: 3GPP TS 28.532; Generic management services</w:t>
      </w:r>
    </w:p>
    <w:p w14:paraId="35BDD763" w14:textId="77777777" w:rsidR="007B3916" w:rsidRDefault="007B3916" w:rsidP="007B3916">
      <w:pPr>
        <w:pStyle w:val="PL"/>
      </w:pPr>
      <w:r>
        <w:t xml:space="preserve">  url: http://www.3gpp.org/ftp/Specs/archive/28_series/28.532/</w:t>
      </w:r>
    </w:p>
    <w:p w14:paraId="4EFCB227" w14:textId="77777777" w:rsidR="007B3916" w:rsidRDefault="007B3916" w:rsidP="007B3916">
      <w:pPr>
        <w:pStyle w:val="PL"/>
      </w:pPr>
      <w:r>
        <w:t>servers:</w:t>
      </w:r>
    </w:p>
    <w:p w14:paraId="4F4B5D0E" w14:textId="77777777" w:rsidR="007B3916" w:rsidRDefault="007B3916" w:rsidP="007B3916">
      <w:pPr>
        <w:pStyle w:val="PL"/>
      </w:pPr>
      <w:r>
        <w:t xml:space="preserve">  - url: '{MnSRoot}/FaultSupervisionMnS/{MnSversion}'</w:t>
      </w:r>
    </w:p>
    <w:p w14:paraId="193DC897" w14:textId="77777777" w:rsidR="007B3916" w:rsidRDefault="007B3916" w:rsidP="007B3916">
      <w:pPr>
        <w:pStyle w:val="PL"/>
      </w:pPr>
      <w:r>
        <w:lastRenderedPageBreak/>
        <w:t xml:space="preserve">    variables:</w:t>
      </w:r>
    </w:p>
    <w:p w14:paraId="72450EE9" w14:textId="77777777" w:rsidR="007B3916" w:rsidRDefault="007B3916" w:rsidP="007B3916">
      <w:pPr>
        <w:pStyle w:val="PL"/>
      </w:pPr>
      <w:r>
        <w:t xml:space="preserve">      MnSRoot:</w:t>
      </w:r>
    </w:p>
    <w:p w14:paraId="5E59FA7A" w14:textId="77777777" w:rsidR="007B3916" w:rsidRDefault="007B3916" w:rsidP="007B3916">
      <w:pPr>
        <w:pStyle w:val="PL"/>
      </w:pPr>
      <w:r>
        <w:t xml:space="preserve">        description: See subclause 4.4.3 of TS 32.158</w:t>
      </w:r>
    </w:p>
    <w:p w14:paraId="3CEB01A6" w14:textId="77777777" w:rsidR="007B3916" w:rsidRDefault="007B3916" w:rsidP="007B3916">
      <w:pPr>
        <w:pStyle w:val="PL"/>
      </w:pPr>
      <w:r>
        <w:t xml:space="preserve">        default: http://example.com/3GPPManagement</w:t>
      </w:r>
    </w:p>
    <w:p w14:paraId="1EAB034A" w14:textId="77777777" w:rsidR="007B3916" w:rsidRDefault="007B3916" w:rsidP="007B3916">
      <w:pPr>
        <w:pStyle w:val="PL"/>
      </w:pPr>
      <w:r>
        <w:t xml:space="preserve">      MnSversion:</w:t>
      </w:r>
    </w:p>
    <w:p w14:paraId="21A9FA63" w14:textId="77777777" w:rsidR="007B3916" w:rsidRDefault="007B3916" w:rsidP="007B3916">
      <w:pPr>
        <w:pStyle w:val="PL"/>
        <w:rPr>
          <w:ins w:id="17" w:author="scottma"/>
        </w:rPr>
      </w:pPr>
      <w:ins w:id="18" w:author="scottma">
        <w:r>
          <w:t xml:space="preserve">        description: Version number of the Fault Supervision MnS Producer definition</w:t>
        </w:r>
      </w:ins>
    </w:p>
    <w:p w14:paraId="10F76CE7" w14:textId="77777777" w:rsidR="007B3916" w:rsidRDefault="007B3916" w:rsidP="007B3916">
      <w:pPr>
        <w:pStyle w:val="PL"/>
        <w:rPr>
          <w:ins w:id="19" w:author="scottma"/>
        </w:rPr>
      </w:pPr>
      <w:ins w:id="20" w:author="scottma">
        <w:r>
          <w:t xml:space="preserve">        default: 16.16.0</w:t>
        </w:r>
      </w:ins>
    </w:p>
    <w:p w14:paraId="7F199196" w14:textId="77777777" w:rsidR="007B3916" w:rsidRDefault="007B3916" w:rsidP="007B3916">
      <w:pPr>
        <w:pStyle w:val="PL"/>
        <w:rPr>
          <w:del w:id="21" w:author="scottma"/>
        </w:rPr>
      </w:pPr>
      <w:del w:id="22" w:author="scottma">
        <w:r>
          <w:delText xml:space="preserve">        description: Version number of the OpenAPI definition</w:delText>
        </w:r>
      </w:del>
    </w:p>
    <w:p w14:paraId="12F32620" w14:textId="77777777" w:rsidR="007B3916" w:rsidRDefault="007B3916" w:rsidP="007B3916">
      <w:pPr>
        <w:pStyle w:val="PL"/>
        <w:rPr>
          <w:del w:id="23" w:author="scottma"/>
        </w:rPr>
      </w:pPr>
      <w:del w:id="24" w:author="scottma">
        <w:r>
          <w:delText xml:space="preserve">        default: XXX</w:delText>
        </w:r>
      </w:del>
    </w:p>
    <w:p w14:paraId="150A4C34" w14:textId="77777777" w:rsidR="007B3916" w:rsidRDefault="007B3916" w:rsidP="007B3916">
      <w:pPr>
        <w:pStyle w:val="PL"/>
      </w:pPr>
      <w:r>
        <w:t>paths:</w:t>
      </w:r>
    </w:p>
    <w:p w14:paraId="471A31AB" w14:textId="77777777" w:rsidR="007B3916" w:rsidRDefault="007B3916" w:rsidP="007B3916">
      <w:pPr>
        <w:pStyle w:val="PL"/>
      </w:pPr>
      <w:r>
        <w:t xml:space="preserve">  /alarms:</w:t>
      </w:r>
    </w:p>
    <w:p w14:paraId="52F05199" w14:textId="77777777" w:rsidR="007B3916" w:rsidRDefault="007B3916" w:rsidP="007B3916">
      <w:pPr>
        <w:pStyle w:val="PL"/>
      </w:pPr>
      <w:r>
        <w:t xml:space="preserve">    get:</w:t>
      </w:r>
    </w:p>
    <w:p w14:paraId="68774AAC" w14:textId="77777777" w:rsidR="007B3916" w:rsidRDefault="007B3916" w:rsidP="007B3916">
      <w:pPr>
        <w:pStyle w:val="PL"/>
      </w:pPr>
      <w:r>
        <w:t xml:space="preserve">      summary: Retrieve multiple alarms</w:t>
      </w:r>
    </w:p>
    <w:p w14:paraId="43789E7F" w14:textId="77777777" w:rsidR="007B3916" w:rsidRDefault="007B3916" w:rsidP="007B3916">
      <w:pPr>
        <w:pStyle w:val="PL"/>
      </w:pPr>
      <w:r>
        <w:t xml:space="preserve">      description: &gt;-</w:t>
      </w:r>
    </w:p>
    <w:p w14:paraId="05654B34" w14:textId="77777777" w:rsidR="007B3916" w:rsidRDefault="007B3916" w:rsidP="007B3916">
      <w:pPr>
        <w:pStyle w:val="PL"/>
      </w:pPr>
      <w:r>
        <w:t xml:space="preserve">        Retrieves the alarms identified by alarmAckState, baseObjectInstance</w:t>
      </w:r>
    </w:p>
    <w:p w14:paraId="1A02ADEF" w14:textId="77777777" w:rsidR="007B3916" w:rsidRDefault="007B3916" w:rsidP="007B3916">
      <w:pPr>
        <w:pStyle w:val="PL"/>
      </w:pPr>
      <w:r>
        <w:t xml:space="preserve">        and filter.</w:t>
      </w:r>
    </w:p>
    <w:p w14:paraId="73D76B75" w14:textId="77777777" w:rsidR="007B3916" w:rsidRDefault="007B3916" w:rsidP="007B3916">
      <w:pPr>
        <w:pStyle w:val="PL"/>
      </w:pPr>
      <w:r>
        <w:t xml:space="preserve">      parameters:</w:t>
      </w:r>
    </w:p>
    <w:p w14:paraId="2A426C34" w14:textId="77777777" w:rsidR="007B3916" w:rsidRDefault="007B3916" w:rsidP="007B3916">
      <w:pPr>
        <w:pStyle w:val="PL"/>
      </w:pPr>
      <w:r>
        <w:t xml:space="preserve">        - name: alarmAckState</w:t>
      </w:r>
    </w:p>
    <w:p w14:paraId="513DD4BE" w14:textId="77777777" w:rsidR="007B3916" w:rsidRDefault="007B3916" w:rsidP="007B3916">
      <w:pPr>
        <w:pStyle w:val="PL"/>
      </w:pPr>
      <w:r>
        <w:t xml:space="preserve">          in: query</w:t>
      </w:r>
    </w:p>
    <w:p w14:paraId="4C174C4C" w14:textId="77777777" w:rsidR="007B3916" w:rsidRDefault="007B3916" w:rsidP="007B3916">
      <w:pPr>
        <w:pStyle w:val="PL"/>
      </w:pPr>
      <w:r>
        <w:t xml:space="preserve">          required: false</w:t>
      </w:r>
    </w:p>
    <w:p w14:paraId="34D6E031" w14:textId="77777777" w:rsidR="007B3916" w:rsidRDefault="007B3916" w:rsidP="007B3916">
      <w:pPr>
        <w:pStyle w:val="PL"/>
      </w:pPr>
      <w:r>
        <w:t xml:space="preserve">          schema:</w:t>
      </w:r>
    </w:p>
    <w:p w14:paraId="326396D0" w14:textId="77777777" w:rsidR="007B3916" w:rsidRDefault="007B3916" w:rsidP="007B3916">
      <w:pPr>
        <w:pStyle w:val="PL"/>
      </w:pPr>
      <w:r>
        <w:t xml:space="preserve">            $ref: '#/components/schemas/AlarmAckState'</w:t>
      </w:r>
    </w:p>
    <w:p w14:paraId="319D6954" w14:textId="77777777" w:rsidR="007B3916" w:rsidRDefault="007B3916" w:rsidP="007B3916">
      <w:pPr>
        <w:pStyle w:val="PL"/>
      </w:pPr>
      <w:r>
        <w:t xml:space="preserve">        - name: baseObjectInstance</w:t>
      </w:r>
    </w:p>
    <w:p w14:paraId="7EDE8517" w14:textId="77777777" w:rsidR="007B3916" w:rsidRDefault="007B3916" w:rsidP="007B3916">
      <w:pPr>
        <w:pStyle w:val="PL"/>
      </w:pPr>
      <w:r>
        <w:t xml:space="preserve">          in: query</w:t>
      </w:r>
    </w:p>
    <w:p w14:paraId="39A4D1CB" w14:textId="77777777" w:rsidR="007B3916" w:rsidRDefault="007B3916" w:rsidP="007B3916">
      <w:pPr>
        <w:pStyle w:val="PL"/>
      </w:pPr>
      <w:r>
        <w:t xml:space="preserve">          required: false</w:t>
      </w:r>
    </w:p>
    <w:p w14:paraId="03113E21" w14:textId="77777777" w:rsidR="007B3916" w:rsidRDefault="007B3916" w:rsidP="007B3916">
      <w:pPr>
        <w:pStyle w:val="PL"/>
      </w:pPr>
      <w:r>
        <w:t xml:space="preserve">          schema:</w:t>
      </w:r>
    </w:p>
    <w:p w14:paraId="4789223F" w14:textId="77777777" w:rsidR="007B3916" w:rsidRDefault="007B3916" w:rsidP="007B3916">
      <w:pPr>
        <w:pStyle w:val="PL"/>
      </w:pPr>
      <w:r>
        <w:t xml:space="preserve">            $ref: 'TS28623_ComDefs.yaml#/components/schemas/Dn'</w:t>
      </w:r>
    </w:p>
    <w:p w14:paraId="72F3B5CF" w14:textId="77777777" w:rsidR="007B3916" w:rsidRDefault="007B3916" w:rsidP="007B3916">
      <w:pPr>
        <w:pStyle w:val="PL"/>
      </w:pPr>
      <w:r>
        <w:t xml:space="preserve">        - name: filter</w:t>
      </w:r>
    </w:p>
    <w:p w14:paraId="0A92BEC3" w14:textId="77777777" w:rsidR="007B3916" w:rsidRDefault="007B3916" w:rsidP="007B3916">
      <w:pPr>
        <w:pStyle w:val="PL"/>
      </w:pPr>
      <w:r>
        <w:t xml:space="preserve">          in: query</w:t>
      </w:r>
    </w:p>
    <w:p w14:paraId="3AACFC5B" w14:textId="77777777" w:rsidR="007B3916" w:rsidRDefault="007B3916" w:rsidP="007B3916">
      <w:pPr>
        <w:pStyle w:val="PL"/>
      </w:pPr>
      <w:r>
        <w:t xml:space="preserve">          required: false</w:t>
      </w:r>
    </w:p>
    <w:p w14:paraId="195A0DC5" w14:textId="77777777" w:rsidR="007B3916" w:rsidRDefault="007B3916" w:rsidP="007B3916">
      <w:pPr>
        <w:pStyle w:val="PL"/>
      </w:pPr>
      <w:r>
        <w:t xml:space="preserve">          schema:</w:t>
      </w:r>
    </w:p>
    <w:p w14:paraId="2ECF08D2" w14:textId="77777777" w:rsidR="007B3916" w:rsidRDefault="007B3916" w:rsidP="007B3916">
      <w:pPr>
        <w:pStyle w:val="PL"/>
      </w:pPr>
      <w:r>
        <w:t xml:space="preserve">            $ref: 'TS28623_ComDefs.yaml#/components/schemas/Filter'</w:t>
      </w:r>
    </w:p>
    <w:p w14:paraId="57923A5A" w14:textId="77777777" w:rsidR="007B3916" w:rsidRDefault="007B3916" w:rsidP="007B3916">
      <w:pPr>
        <w:pStyle w:val="PL"/>
      </w:pPr>
      <w:r>
        <w:t xml:space="preserve">      responses:</w:t>
      </w:r>
    </w:p>
    <w:p w14:paraId="1FD57546" w14:textId="77777777" w:rsidR="007B3916" w:rsidRDefault="007B3916" w:rsidP="007B3916">
      <w:pPr>
        <w:pStyle w:val="PL"/>
      </w:pPr>
      <w:r>
        <w:t xml:space="preserve">        '200':</w:t>
      </w:r>
    </w:p>
    <w:p w14:paraId="5B00CB74" w14:textId="77777777" w:rsidR="007B3916" w:rsidRDefault="007B3916" w:rsidP="007B3916">
      <w:pPr>
        <w:pStyle w:val="PL"/>
      </w:pPr>
      <w:r>
        <w:t xml:space="preserve">          description: &gt;-</w:t>
      </w:r>
    </w:p>
    <w:p w14:paraId="488A16DA" w14:textId="77777777" w:rsidR="007B3916" w:rsidRDefault="007B3916" w:rsidP="007B3916">
      <w:pPr>
        <w:pStyle w:val="PL"/>
      </w:pPr>
      <w:r>
        <w:t xml:space="preserve">            Success case ("200 OK").</w:t>
      </w:r>
    </w:p>
    <w:p w14:paraId="749B90BE" w14:textId="77777777" w:rsidR="007B3916" w:rsidRDefault="007B3916" w:rsidP="007B3916">
      <w:pPr>
        <w:pStyle w:val="PL"/>
      </w:pPr>
      <w:r>
        <w:t xml:space="preserve">            Returns the alarms identified in the request. The alarmId is the key</w:t>
      </w:r>
    </w:p>
    <w:p w14:paraId="0F0CCA47" w14:textId="77777777" w:rsidR="007B3916" w:rsidRDefault="007B3916" w:rsidP="007B3916">
      <w:pPr>
        <w:pStyle w:val="PL"/>
      </w:pPr>
      <w:r>
        <w:t xml:space="preserve">            of the map.</w:t>
      </w:r>
    </w:p>
    <w:p w14:paraId="78B8C601" w14:textId="77777777" w:rsidR="007B3916" w:rsidRDefault="007B3916" w:rsidP="007B3916">
      <w:pPr>
        <w:pStyle w:val="PL"/>
      </w:pPr>
      <w:r>
        <w:t xml:space="preserve">          content:</w:t>
      </w:r>
    </w:p>
    <w:p w14:paraId="639107C0" w14:textId="77777777" w:rsidR="007B3916" w:rsidRDefault="007B3916" w:rsidP="007B3916">
      <w:pPr>
        <w:pStyle w:val="PL"/>
      </w:pPr>
      <w:r>
        <w:t xml:space="preserve">            application/json:</w:t>
      </w:r>
    </w:p>
    <w:p w14:paraId="4DE34676" w14:textId="77777777" w:rsidR="007B3916" w:rsidRDefault="007B3916" w:rsidP="007B3916">
      <w:pPr>
        <w:pStyle w:val="PL"/>
      </w:pPr>
      <w:r>
        <w:t xml:space="preserve">              schema:</w:t>
      </w:r>
    </w:p>
    <w:p w14:paraId="2313046C" w14:textId="77777777" w:rsidR="007B3916" w:rsidRDefault="007B3916" w:rsidP="007B3916">
      <w:pPr>
        <w:pStyle w:val="PL"/>
      </w:pPr>
      <w:r>
        <w:t xml:space="preserve">                type: object</w:t>
      </w:r>
    </w:p>
    <w:p w14:paraId="2B9D57C3" w14:textId="77777777" w:rsidR="007B3916" w:rsidRDefault="007B3916" w:rsidP="007B3916">
      <w:pPr>
        <w:pStyle w:val="PL"/>
      </w:pPr>
      <w:r>
        <w:t xml:space="preserve">                additionalProperties:</w:t>
      </w:r>
    </w:p>
    <w:p w14:paraId="4E3C93FA" w14:textId="77777777" w:rsidR="007B3916" w:rsidRDefault="007B3916" w:rsidP="007B3916">
      <w:pPr>
        <w:pStyle w:val="PL"/>
      </w:pPr>
      <w:r>
        <w:t xml:space="preserve">                  type: object</w:t>
      </w:r>
    </w:p>
    <w:p w14:paraId="0505CA3F" w14:textId="77777777" w:rsidR="007B3916" w:rsidRDefault="007B3916" w:rsidP="007B3916">
      <w:pPr>
        <w:pStyle w:val="PL"/>
      </w:pPr>
      <w:r>
        <w:t xml:space="preserve">                  allOf:</w:t>
      </w:r>
    </w:p>
    <w:p w14:paraId="4A2C7FFE" w14:textId="77777777" w:rsidR="007B3916" w:rsidRDefault="007B3916" w:rsidP="007B3916">
      <w:pPr>
        <w:pStyle w:val="PL"/>
      </w:pPr>
      <w:r>
        <w:t xml:space="preserve">                      - type: object</w:t>
      </w:r>
    </w:p>
    <w:p w14:paraId="28371A74" w14:textId="77777777" w:rsidR="007B3916" w:rsidRDefault="007B3916" w:rsidP="007B3916">
      <w:pPr>
        <w:pStyle w:val="PL"/>
      </w:pPr>
      <w:r>
        <w:t xml:space="preserve">                        properties:</w:t>
      </w:r>
    </w:p>
    <w:p w14:paraId="64FE8C2F" w14:textId="77777777" w:rsidR="007B3916" w:rsidRDefault="007B3916" w:rsidP="007B3916">
      <w:pPr>
        <w:pStyle w:val="PL"/>
      </w:pPr>
      <w:r>
        <w:t xml:space="preserve">                          lastNotificationHeader:</w:t>
      </w:r>
    </w:p>
    <w:p w14:paraId="1454E22F" w14:textId="77777777" w:rsidR="007B3916" w:rsidRDefault="007B3916" w:rsidP="007B3916">
      <w:pPr>
        <w:pStyle w:val="PL"/>
      </w:pPr>
      <w:r>
        <w:t xml:space="preserve">                            $ref: 'TS28623_ComDefs.yaml#/components/schemas/NotificationHeader'</w:t>
      </w:r>
    </w:p>
    <w:p w14:paraId="1775E943" w14:textId="77777777" w:rsidR="007B3916" w:rsidRDefault="007B3916" w:rsidP="007B3916">
      <w:pPr>
        <w:pStyle w:val="PL"/>
      </w:pPr>
      <w:r>
        <w:t xml:space="preserve">                      - $ref: '#/components/schemas/AlarmRecord'</w:t>
      </w:r>
    </w:p>
    <w:p w14:paraId="21826E0F" w14:textId="77777777" w:rsidR="007B3916" w:rsidRDefault="007B3916" w:rsidP="007B3916">
      <w:pPr>
        <w:pStyle w:val="PL"/>
      </w:pPr>
      <w:r>
        <w:t xml:space="preserve">                      - type: object</w:t>
      </w:r>
    </w:p>
    <w:p w14:paraId="23C4EA33" w14:textId="77777777" w:rsidR="007B3916" w:rsidRDefault="007B3916" w:rsidP="007B3916">
      <w:pPr>
        <w:pStyle w:val="PL"/>
      </w:pPr>
      <w:r>
        <w:t xml:space="preserve">                        properties:</w:t>
      </w:r>
    </w:p>
    <w:p w14:paraId="54597B92" w14:textId="77777777" w:rsidR="007B3916" w:rsidRDefault="007B3916" w:rsidP="007B3916">
      <w:pPr>
        <w:pStyle w:val="PL"/>
      </w:pPr>
      <w:r>
        <w:t xml:space="preserve">                          comments:</w:t>
      </w:r>
    </w:p>
    <w:p w14:paraId="07E6701A" w14:textId="77777777" w:rsidR="007B3916" w:rsidRDefault="007B3916" w:rsidP="007B3916">
      <w:pPr>
        <w:pStyle w:val="PL"/>
      </w:pPr>
      <w:r>
        <w:t xml:space="preserve">                            $ref: '#/components/schemas/Comments'</w:t>
      </w:r>
    </w:p>
    <w:p w14:paraId="2E6743AD" w14:textId="77777777" w:rsidR="007B3916" w:rsidRDefault="007B3916" w:rsidP="007B3916">
      <w:pPr>
        <w:pStyle w:val="PL"/>
      </w:pPr>
      <w:r>
        <w:t xml:space="preserve">        default:</w:t>
      </w:r>
    </w:p>
    <w:p w14:paraId="4A9C2075" w14:textId="77777777" w:rsidR="007B3916" w:rsidRDefault="007B3916" w:rsidP="007B3916">
      <w:pPr>
        <w:pStyle w:val="PL"/>
      </w:pPr>
      <w:r>
        <w:t xml:space="preserve">          description: Response in case of error.</w:t>
      </w:r>
    </w:p>
    <w:p w14:paraId="629615D3" w14:textId="77777777" w:rsidR="007B3916" w:rsidRDefault="007B3916" w:rsidP="007B3916">
      <w:pPr>
        <w:pStyle w:val="PL"/>
      </w:pPr>
      <w:r>
        <w:t xml:space="preserve">          content:</w:t>
      </w:r>
    </w:p>
    <w:p w14:paraId="32D01A04" w14:textId="77777777" w:rsidR="007B3916" w:rsidRDefault="007B3916" w:rsidP="007B3916">
      <w:pPr>
        <w:pStyle w:val="PL"/>
      </w:pPr>
      <w:r>
        <w:t xml:space="preserve">            application/json:</w:t>
      </w:r>
    </w:p>
    <w:p w14:paraId="7482E78A" w14:textId="77777777" w:rsidR="007B3916" w:rsidRDefault="007B3916" w:rsidP="007B3916">
      <w:pPr>
        <w:pStyle w:val="PL"/>
      </w:pPr>
      <w:r>
        <w:t xml:space="preserve">              schema:</w:t>
      </w:r>
    </w:p>
    <w:p w14:paraId="5CF97C09" w14:textId="77777777" w:rsidR="007B3916" w:rsidRDefault="007B3916" w:rsidP="007B3916">
      <w:pPr>
        <w:pStyle w:val="PL"/>
      </w:pPr>
      <w:r>
        <w:t xml:space="preserve">                $ref: 'TS28623_ComDefs.yaml#/components/schemas/ErrorResponse'</w:t>
      </w:r>
    </w:p>
    <w:p w14:paraId="6A185C7A" w14:textId="77777777" w:rsidR="007B3916" w:rsidRDefault="007B3916" w:rsidP="007B3916">
      <w:pPr>
        <w:pStyle w:val="PL"/>
      </w:pPr>
      <w:r>
        <w:t xml:space="preserve">    patch:</w:t>
      </w:r>
    </w:p>
    <w:p w14:paraId="43A0B426" w14:textId="77777777" w:rsidR="007B3916" w:rsidRDefault="007B3916" w:rsidP="007B3916">
      <w:pPr>
        <w:pStyle w:val="PL"/>
      </w:pPr>
      <w:r>
        <w:t xml:space="preserve">      summary: 'Clear, acknowledge or unacknowledge multiple alarms'</w:t>
      </w:r>
    </w:p>
    <w:p w14:paraId="072BEB00" w14:textId="77777777" w:rsidR="007B3916" w:rsidRDefault="007B3916" w:rsidP="007B3916">
      <w:pPr>
        <w:pStyle w:val="PL"/>
      </w:pPr>
      <w:r>
        <w:t xml:space="preserve">      description: &gt;-</w:t>
      </w:r>
    </w:p>
    <w:p w14:paraId="3AE326A2" w14:textId="77777777" w:rsidR="007B3916" w:rsidRDefault="007B3916" w:rsidP="007B3916">
      <w:pPr>
        <w:pStyle w:val="PL"/>
      </w:pPr>
      <w:r>
        <w:t xml:space="preserve">        Clears, acknowledges or unacknowledges multiple alarms using patch. Depending</w:t>
      </w:r>
    </w:p>
    <w:p w14:paraId="374DE134" w14:textId="77777777" w:rsidR="007B3916" w:rsidRDefault="007B3916" w:rsidP="007B3916">
      <w:pPr>
        <w:pStyle w:val="PL"/>
      </w:pPr>
      <w:r>
        <w:t xml:space="preserve">        on which action is to be performed, different merge patch documents need</w:t>
      </w:r>
    </w:p>
    <w:p w14:paraId="41C56540" w14:textId="77777777" w:rsidR="007B3916" w:rsidRDefault="007B3916" w:rsidP="007B3916">
      <w:pPr>
        <w:pStyle w:val="PL"/>
      </w:pPr>
      <w:r>
        <w:t xml:space="preserve">        to be used.</w:t>
      </w:r>
    </w:p>
    <w:p w14:paraId="4CCA2E87" w14:textId="77777777" w:rsidR="007B3916" w:rsidRDefault="007B3916" w:rsidP="007B3916">
      <w:pPr>
        <w:pStyle w:val="PL"/>
      </w:pPr>
      <w:r>
        <w:t xml:space="preserve">      requestBody:</w:t>
      </w:r>
    </w:p>
    <w:p w14:paraId="0367C890" w14:textId="77777777" w:rsidR="007B3916" w:rsidRDefault="007B3916" w:rsidP="007B3916">
      <w:pPr>
        <w:pStyle w:val="PL"/>
      </w:pPr>
      <w:r>
        <w:t xml:space="preserve">        description: &gt;-</w:t>
      </w:r>
    </w:p>
    <w:p w14:paraId="3F85F5C8" w14:textId="77777777" w:rsidR="007B3916" w:rsidRDefault="007B3916" w:rsidP="007B3916">
      <w:pPr>
        <w:pStyle w:val="PL"/>
      </w:pPr>
      <w:r>
        <w:t xml:space="preserve">          Patch documents for acknowledging and unacknowledging, or clearing multiple</w:t>
      </w:r>
    </w:p>
    <w:p w14:paraId="1132DFB6" w14:textId="77777777" w:rsidR="007B3916" w:rsidRDefault="007B3916" w:rsidP="007B3916">
      <w:pPr>
        <w:pStyle w:val="PL"/>
      </w:pPr>
      <w:r>
        <w:t xml:space="preserve">          alarms. The keys in the map are the alarmIds to be patched.</w:t>
      </w:r>
    </w:p>
    <w:p w14:paraId="67BD0BBA" w14:textId="77777777" w:rsidR="007B3916" w:rsidRDefault="007B3916" w:rsidP="007B3916">
      <w:pPr>
        <w:pStyle w:val="PL"/>
      </w:pPr>
      <w:r>
        <w:t xml:space="preserve">        content:</w:t>
      </w:r>
    </w:p>
    <w:p w14:paraId="5A77CAC4" w14:textId="77777777" w:rsidR="007B3916" w:rsidRDefault="007B3916" w:rsidP="007B3916">
      <w:pPr>
        <w:pStyle w:val="PL"/>
      </w:pPr>
      <w:r>
        <w:t xml:space="preserve">          application/merge-patch+json:</w:t>
      </w:r>
    </w:p>
    <w:p w14:paraId="40AAA622" w14:textId="77777777" w:rsidR="007B3916" w:rsidRDefault="007B3916" w:rsidP="007B3916">
      <w:pPr>
        <w:pStyle w:val="PL"/>
      </w:pPr>
      <w:r>
        <w:t xml:space="preserve">            schema:</w:t>
      </w:r>
    </w:p>
    <w:p w14:paraId="6DB43386" w14:textId="77777777" w:rsidR="007B3916" w:rsidRDefault="007B3916" w:rsidP="007B3916">
      <w:pPr>
        <w:pStyle w:val="PL"/>
      </w:pPr>
      <w:r>
        <w:t xml:space="preserve">              oneOf:</w:t>
      </w:r>
    </w:p>
    <w:p w14:paraId="35299F54" w14:textId="77777777" w:rsidR="007B3916" w:rsidRDefault="007B3916" w:rsidP="007B3916">
      <w:pPr>
        <w:pStyle w:val="PL"/>
      </w:pPr>
      <w:r>
        <w:t xml:space="preserve">                - type: object</w:t>
      </w:r>
    </w:p>
    <w:p w14:paraId="18D238E7" w14:textId="77777777" w:rsidR="007B3916" w:rsidRDefault="007B3916" w:rsidP="007B3916">
      <w:pPr>
        <w:pStyle w:val="PL"/>
      </w:pPr>
      <w:r>
        <w:t xml:space="preserve">                  additionalProperties:</w:t>
      </w:r>
    </w:p>
    <w:p w14:paraId="53DDB229" w14:textId="77777777" w:rsidR="007B3916" w:rsidRDefault="007B3916" w:rsidP="007B3916">
      <w:pPr>
        <w:pStyle w:val="PL"/>
      </w:pPr>
      <w:r>
        <w:t xml:space="preserve">                    $ref: '#/components/schemas/MergePatchAcknowledgeAlarm'</w:t>
      </w:r>
    </w:p>
    <w:p w14:paraId="7B08AA3B" w14:textId="77777777" w:rsidR="007B3916" w:rsidRDefault="007B3916" w:rsidP="007B3916">
      <w:pPr>
        <w:pStyle w:val="PL"/>
      </w:pPr>
      <w:r>
        <w:t xml:space="preserve">                - type: object</w:t>
      </w:r>
    </w:p>
    <w:p w14:paraId="16778363" w14:textId="77777777" w:rsidR="007B3916" w:rsidRDefault="007B3916" w:rsidP="007B3916">
      <w:pPr>
        <w:pStyle w:val="PL"/>
      </w:pPr>
      <w:r>
        <w:lastRenderedPageBreak/>
        <w:t xml:space="preserve">                  additionalProperties:</w:t>
      </w:r>
    </w:p>
    <w:p w14:paraId="01F81A73" w14:textId="77777777" w:rsidR="007B3916" w:rsidRDefault="007B3916" w:rsidP="007B3916">
      <w:pPr>
        <w:pStyle w:val="PL"/>
      </w:pPr>
      <w:r>
        <w:t xml:space="preserve">                    $ref: '#/components/schemas/MergePatchClearAlarm'</w:t>
      </w:r>
    </w:p>
    <w:p w14:paraId="261B6B12" w14:textId="77777777" w:rsidR="007B3916" w:rsidRDefault="007B3916" w:rsidP="007B3916">
      <w:pPr>
        <w:pStyle w:val="PL"/>
      </w:pPr>
      <w:r>
        <w:t xml:space="preserve">      responses:</w:t>
      </w:r>
    </w:p>
    <w:p w14:paraId="04E75B5A" w14:textId="77777777" w:rsidR="007B3916" w:rsidRDefault="007B3916" w:rsidP="007B3916">
      <w:pPr>
        <w:pStyle w:val="PL"/>
      </w:pPr>
      <w:r>
        <w:t xml:space="preserve">        '204':</w:t>
      </w:r>
    </w:p>
    <w:p w14:paraId="3AA82C97" w14:textId="77777777" w:rsidR="007B3916" w:rsidRDefault="007B3916" w:rsidP="007B3916">
      <w:pPr>
        <w:pStyle w:val="PL"/>
      </w:pPr>
      <w:r>
        <w:t xml:space="preserve">          description: &gt;-</w:t>
      </w:r>
    </w:p>
    <w:p w14:paraId="60C36CBA" w14:textId="77777777" w:rsidR="007B3916" w:rsidRDefault="007B3916" w:rsidP="007B3916">
      <w:pPr>
        <w:pStyle w:val="PL"/>
      </w:pPr>
      <w:r>
        <w:t xml:space="preserve">            Success case ("204 No content").</w:t>
      </w:r>
    </w:p>
    <w:p w14:paraId="442F0D89" w14:textId="77777777" w:rsidR="007B3916" w:rsidRDefault="007B3916" w:rsidP="007B3916">
      <w:pPr>
        <w:pStyle w:val="PL"/>
      </w:pPr>
      <w:r>
        <w:t xml:space="preserve">            The response message body is empty.</w:t>
      </w:r>
    </w:p>
    <w:p w14:paraId="5C27252C" w14:textId="77777777" w:rsidR="007B3916" w:rsidRDefault="007B3916" w:rsidP="007B3916">
      <w:pPr>
        <w:pStyle w:val="PL"/>
      </w:pPr>
      <w:r>
        <w:t xml:space="preserve">        default:</w:t>
      </w:r>
    </w:p>
    <w:p w14:paraId="64C9F21B" w14:textId="77777777" w:rsidR="007B3916" w:rsidRDefault="007B3916" w:rsidP="007B3916">
      <w:pPr>
        <w:pStyle w:val="PL"/>
      </w:pPr>
      <w:r>
        <w:t xml:space="preserve">          description: Response in case of error.</w:t>
      </w:r>
    </w:p>
    <w:p w14:paraId="3259EFF1" w14:textId="77777777" w:rsidR="007B3916" w:rsidRDefault="007B3916" w:rsidP="007B3916">
      <w:pPr>
        <w:pStyle w:val="PL"/>
      </w:pPr>
      <w:r>
        <w:t xml:space="preserve">          content:</w:t>
      </w:r>
    </w:p>
    <w:p w14:paraId="3F56CD3D" w14:textId="77777777" w:rsidR="007B3916" w:rsidRDefault="007B3916" w:rsidP="007B3916">
      <w:pPr>
        <w:pStyle w:val="PL"/>
      </w:pPr>
      <w:r>
        <w:t xml:space="preserve">            application/json:</w:t>
      </w:r>
    </w:p>
    <w:p w14:paraId="000C6B17" w14:textId="77777777" w:rsidR="007B3916" w:rsidRDefault="007B3916" w:rsidP="007B3916">
      <w:pPr>
        <w:pStyle w:val="PL"/>
      </w:pPr>
      <w:r>
        <w:t xml:space="preserve">              schema:</w:t>
      </w:r>
    </w:p>
    <w:p w14:paraId="7775013B" w14:textId="77777777" w:rsidR="007B3916" w:rsidRDefault="007B3916" w:rsidP="007B3916">
      <w:pPr>
        <w:pStyle w:val="PL"/>
      </w:pPr>
      <w:r>
        <w:t xml:space="preserve">                type: array</w:t>
      </w:r>
    </w:p>
    <w:p w14:paraId="5EBD3742" w14:textId="77777777" w:rsidR="007B3916" w:rsidRDefault="007B3916" w:rsidP="007B3916">
      <w:pPr>
        <w:pStyle w:val="PL"/>
      </w:pPr>
      <w:r>
        <w:t xml:space="preserve">                items:</w:t>
      </w:r>
    </w:p>
    <w:p w14:paraId="1BFDCC26" w14:textId="77777777" w:rsidR="007B3916" w:rsidRDefault="007B3916" w:rsidP="007B3916">
      <w:pPr>
        <w:pStyle w:val="PL"/>
      </w:pPr>
      <w:r>
        <w:t xml:space="preserve">                  $ref: '#/components/schemas/FailedAlarm'</w:t>
      </w:r>
    </w:p>
    <w:p w14:paraId="728D9A3B" w14:textId="77777777" w:rsidR="007B3916" w:rsidRDefault="007B3916" w:rsidP="007B3916">
      <w:pPr>
        <w:pStyle w:val="PL"/>
      </w:pPr>
      <w:r>
        <w:t xml:space="preserve">  /alarms/alarmCount:</w:t>
      </w:r>
    </w:p>
    <w:p w14:paraId="3D62ADC3" w14:textId="77777777" w:rsidR="007B3916" w:rsidRDefault="007B3916" w:rsidP="007B3916">
      <w:pPr>
        <w:pStyle w:val="PL"/>
      </w:pPr>
      <w:r>
        <w:t xml:space="preserve">    get:</w:t>
      </w:r>
    </w:p>
    <w:p w14:paraId="0DB0F413" w14:textId="77777777" w:rsidR="007B3916" w:rsidRDefault="007B3916" w:rsidP="007B3916">
      <w:pPr>
        <w:pStyle w:val="PL"/>
      </w:pPr>
      <w:r>
        <w:t xml:space="preserve">      summary: Get the alarm count per perceived severity</w:t>
      </w:r>
    </w:p>
    <w:p w14:paraId="58903566" w14:textId="77777777" w:rsidR="007B3916" w:rsidRDefault="007B3916" w:rsidP="007B3916">
      <w:pPr>
        <w:pStyle w:val="PL"/>
      </w:pPr>
      <w:r>
        <w:t xml:space="preserve">      parameters:</w:t>
      </w:r>
    </w:p>
    <w:p w14:paraId="2F5D623F" w14:textId="77777777" w:rsidR="007B3916" w:rsidRDefault="007B3916" w:rsidP="007B3916">
      <w:pPr>
        <w:pStyle w:val="PL"/>
      </w:pPr>
      <w:r>
        <w:t xml:space="preserve">        - name: alarmAckState</w:t>
      </w:r>
    </w:p>
    <w:p w14:paraId="2C8EDCB6" w14:textId="77777777" w:rsidR="007B3916" w:rsidRDefault="007B3916" w:rsidP="007B3916">
      <w:pPr>
        <w:pStyle w:val="PL"/>
      </w:pPr>
      <w:r>
        <w:t xml:space="preserve">          in: query</w:t>
      </w:r>
    </w:p>
    <w:p w14:paraId="7FB5F314" w14:textId="77777777" w:rsidR="007B3916" w:rsidRDefault="007B3916" w:rsidP="007B3916">
      <w:pPr>
        <w:pStyle w:val="PL"/>
      </w:pPr>
      <w:r>
        <w:t xml:space="preserve">          required: false</w:t>
      </w:r>
    </w:p>
    <w:p w14:paraId="023B329E" w14:textId="77777777" w:rsidR="007B3916" w:rsidRDefault="007B3916" w:rsidP="007B3916">
      <w:pPr>
        <w:pStyle w:val="PL"/>
      </w:pPr>
      <w:r>
        <w:t xml:space="preserve">          schema:</w:t>
      </w:r>
    </w:p>
    <w:p w14:paraId="34117DB0" w14:textId="77777777" w:rsidR="007B3916" w:rsidRDefault="007B3916" w:rsidP="007B3916">
      <w:pPr>
        <w:pStyle w:val="PL"/>
      </w:pPr>
      <w:r>
        <w:t xml:space="preserve">            $ref: '#/components/schemas/AlarmAckState'</w:t>
      </w:r>
    </w:p>
    <w:p w14:paraId="1E0F9BD0" w14:textId="77777777" w:rsidR="007B3916" w:rsidRDefault="007B3916" w:rsidP="007B3916">
      <w:pPr>
        <w:pStyle w:val="PL"/>
      </w:pPr>
      <w:r>
        <w:t xml:space="preserve">        - name: filter</w:t>
      </w:r>
    </w:p>
    <w:p w14:paraId="57D940FE" w14:textId="77777777" w:rsidR="007B3916" w:rsidRDefault="007B3916" w:rsidP="007B3916">
      <w:pPr>
        <w:pStyle w:val="PL"/>
      </w:pPr>
      <w:r>
        <w:t xml:space="preserve">          in: query</w:t>
      </w:r>
    </w:p>
    <w:p w14:paraId="449F4696" w14:textId="77777777" w:rsidR="007B3916" w:rsidRDefault="007B3916" w:rsidP="007B3916">
      <w:pPr>
        <w:pStyle w:val="PL"/>
      </w:pPr>
      <w:r>
        <w:t xml:space="preserve">          required: false</w:t>
      </w:r>
    </w:p>
    <w:p w14:paraId="2D63BB11" w14:textId="77777777" w:rsidR="007B3916" w:rsidRDefault="007B3916" w:rsidP="007B3916">
      <w:pPr>
        <w:pStyle w:val="PL"/>
      </w:pPr>
      <w:r>
        <w:t xml:space="preserve">          schema:</w:t>
      </w:r>
    </w:p>
    <w:p w14:paraId="660C3518" w14:textId="77777777" w:rsidR="007B3916" w:rsidRDefault="007B3916" w:rsidP="007B3916">
      <w:pPr>
        <w:pStyle w:val="PL"/>
      </w:pPr>
      <w:r>
        <w:t xml:space="preserve">            type: string</w:t>
      </w:r>
    </w:p>
    <w:p w14:paraId="7D5DC337" w14:textId="77777777" w:rsidR="007B3916" w:rsidRDefault="007B3916" w:rsidP="007B3916">
      <w:pPr>
        <w:pStyle w:val="PL"/>
      </w:pPr>
      <w:r>
        <w:t xml:space="preserve">      responses:</w:t>
      </w:r>
    </w:p>
    <w:p w14:paraId="11170B98" w14:textId="77777777" w:rsidR="007B3916" w:rsidRDefault="007B3916" w:rsidP="007B3916">
      <w:pPr>
        <w:pStyle w:val="PL"/>
      </w:pPr>
      <w:r>
        <w:t xml:space="preserve">        '200':</w:t>
      </w:r>
    </w:p>
    <w:p w14:paraId="3C248E60" w14:textId="77777777" w:rsidR="007B3916" w:rsidRDefault="007B3916" w:rsidP="007B3916">
      <w:pPr>
        <w:pStyle w:val="PL"/>
      </w:pPr>
      <w:r>
        <w:t xml:space="preserve">          description: &gt;-</w:t>
      </w:r>
    </w:p>
    <w:p w14:paraId="6176CFA4" w14:textId="77777777" w:rsidR="007B3916" w:rsidRDefault="007B3916" w:rsidP="007B3916">
      <w:pPr>
        <w:pStyle w:val="PL"/>
      </w:pPr>
      <w:r>
        <w:t xml:space="preserve">            Success case ("200 OK").</w:t>
      </w:r>
    </w:p>
    <w:p w14:paraId="2608AD75" w14:textId="77777777" w:rsidR="007B3916" w:rsidRDefault="007B3916" w:rsidP="007B3916">
      <w:pPr>
        <w:pStyle w:val="PL"/>
      </w:pPr>
      <w:r>
        <w:t xml:space="preserve">            The alarm count per perceived severity is returned.</w:t>
      </w:r>
    </w:p>
    <w:p w14:paraId="35F3240B" w14:textId="77777777" w:rsidR="007B3916" w:rsidRDefault="007B3916" w:rsidP="007B3916">
      <w:pPr>
        <w:pStyle w:val="PL"/>
      </w:pPr>
      <w:r>
        <w:t xml:space="preserve">          content:</w:t>
      </w:r>
    </w:p>
    <w:p w14:paraId="4BBA78DC" w14:textId="77777777" w:rsidR="007B3916" w:rsidRDefault="007B3916" w:rsidP="007B3916">
      <w:pPr>
        <w:pStyle w:val="PL"/>
      </w:pPr>
      <w:r>
        <w:t xml:space="preserve">            application/json:</w:t>
      </w:r>
    </w:p>
    <w:p w14:paraId="4BBB78F9" w14:textId="77777777" w:rsidR="007B3916" w:rsidRDefault="007B3916" w:rsidP="007B3916">
      <w:pPr>
        <w:pStyle w:val="PL"/>
      </w:pPr>
      <w:r>
        <w:t xml:space="preserve">              schema:</w:t>
      </w:r>
    </w:p>
    <w:p w14:paraId="721CB541" w14:textId="77777777" w:rsidR="007B3916" w:rsidRDefault="007B3916" w:rsidP="007B3916">
      <w:pPr>
        <w:pStyle w:val="PL"/>
      </w:pPr>
      <w:r>
        <w:t xml:space="preserve">                $ref: '#/components/schemas/AlarmCount'</w:t>
      </w:r>
    </w:p>
    <w:p w14:paraId="526285C8" w14:textId="77777777" w:rsidR="007B3916" w:rsidRDefault="007B3916" w:rsidP="007B3916">
      <w:pPr>
        <w:pStyle w:val="PL"/>
      </w:pPr>
      <w:r>
        <w:t xml:space="preserve">        default:</w:t>
      </w:r>
    </w:p>
    <w:p w14:paraId="28B33D92" w14:textId="77777777" w:rsidR="007B3916" w:rsidRDefault="007B3916" w:rsidP="007B3916">
      <w:pPr>
        <w:pStyle w:val="PL"/>
      </w:pPr>
      <w:r>
        <w:t xml:space="preserve">          description: Response in case of error. The error case needs rework.</w:t>
      </w:r>
    </w:p>
    <w:p w14:paraId="7F4DE3CD" w14:textId="77777777" w:rsidR="007B3916" w:rsidRDefault="007B3916" w:rsidP="007B3916">
      <w:pPr>
        <w:pStyle w:val="PL"/>
      </w:pPr>
      <w:r>
        <w:t xml:space="preserve">          content:</w:t>
      </w:r>
    </w:p>
    <w:p w14:paraId="6A29208A" w14:textId="77777777" w:rsidR="007B3916" w:rsidRDefault="007B3916" w:rsidP="007B3916">
      <w:pPr>
        <w:pStyle w:val="PL"/>
      </w:pPr>
      <w:r>
        <w:t xml:space="preserve">            application/json:</w:t>
      </w:r>
    </w:p>
    <w:p w14:paraId="46D22BB8" w14:textId="77777777" w:rsidR="007B3916" w:rsidRDefault="007B3916" w:rsidP="007B3916">
      <w:pPr>
        <w:pStyle w:val="PL"/>
      </w:pPr>
      <w:r>
        <w:t xml:space="preserve">              schema:</w:t>
      </w:r>
    </w:p>
    <w:p w14:paraId="07E406AB" w14:textId="77777777" w:rsidR="007B3916" w:rsidRDefault="007B3916" w:rsidP="007B3916">
      <w:pPr>
        <w:pStyle w:val="PL"/>
      </w:pPr>
      <w:r>
        <w:t xml:space="preserve">                $ref: 'TS28623_ComDefs.yaml#/components/schemas/ErrorResponse'</w:t>
      </w:r>
    </w:p>
    <w:p w14:paraId="51E072E9" w14:textId="77777777" w:rsidR="007B3916" w:rsidRDefault="007B3916" w:rsidP="007B3916">
      <w:pPr>
        <w:pStyle w:val="PL"/>
      </w:pPr>
      <w:r>
        <w:t xml:space="preserve">  /alarms/{alarmId}:</w:t>
      </w:r>
    </w:p>
    <w:p w14:paraId="2AA5359A" w14:textId="77777777" w:rsidR="007B3916" w:rsidRDefault="007B3916" w:rsidP="007B3916">
      <w:pPr>
        <w:pStyle w:val="PL"/>
      </w:pPr>
      <w:r>
        <w:t xml:space="preserve">    patch:</w:t>
      </w:r>
    </w:p>
    <w:p w14:paraId="1F06306F" w14:textId="77777777" w:rsidR="007B3916" w:rsidRDefault="007B3916" w:rsidP="007B3916">
      <w:pPr>
        <w:pStyle w:val="PL"/>
      </w:pPr>
      <w:r>
        <w:t xml:space="preserve">      summary: 'Clear, acknowledge or unacknowledge a single alarm'</w:t>
      </w:r>
    </w:p>
    <w:p w14:paraId="4B7CE3D9" w14:textId="77777777" w:rsidR="007B3916" w:rsidRDefault="007B3916" w:rsidP="007B3916">
      <w:pPr>
        <w:pStyle w:val="PL"/>
      </w:pPr>
      <w:r>
        <w:t xml:space="preserve">      description: &gt;-</w:t>
      </w:r>
    </w:p>
    <w:p w14:paraId="113DC74A" w14:textId="77777777" w:rsidR="007B3916" w:rsidRDefault="007B3916" w:rsidP="007B3916">
      <w:pPr>
        <w:pStyle w:val="PL"/>
      </w:pPr>
      <w:r>
        <w:t xml:space="preserve">        Clears, acknowledges or unacknowldeges a single alarm by patching the alarm</w:t>
      </w:r>
    </w:p>
    <w:p w14:paraId="0A1311FE" w14:textId="77777777" w:rsidR="007B3916" w:rsidRDefault="007B3916" w:rsidP="007B3916">
      <w:pPr>
        <w:pStyle w:val="PL"/>
      </w:pPr>
      <w:r>
        <w:t xml:space="preserve">        information. A conditional acknowledge request based on the perceived</w:t>
      </w:r>
    </w:p>
    <w:p w14:paraId="18A5E1EB" w14:textId="77777777" w:rsidR="007B3916" w:rsidRDefault="007B3916" w:rsidP="007B3916">
      <w:pPr>
        <w:pStyle w:val="PL"/>
      </w:pPr>
      <w:r>
        <w:t xml:space="preserve">        severity is not supported.</w:t>
      </w:r>
    </w:p>
    <w:p w14:paraId="2ED8A108" w14:textId="77777777" w:rsidR="007B3916" w:rsidRDefault="007B3916" w:rsidP="007B3916">
      <w:pPr>
        <w:pStyle w:val="PL"/>
      </w:pPr>
      <w:r>
        <w:t xml:space="preserve">      parameters:</w:t>
      </w:r>
    </w:p>
    <w:p w14:paraId="47A66D46" w14:textId="77777777" w:rsidR="007B3916" w:rsidRDefault="007B3916" w:rsidP="007B3916">
      <w:pPr>
        <w:pStyle w:val="PL"/>
      </w:pPr>
      <w:r>
        <w:t xml:space="preserve">        - name: alarmId</w:t>
      </w:r>
    </w:p>
    <w:p w14:paraId="56BAE734" w14:textId="77777777" w:rsidR="007B3916" w:rsidRDefault="007B3916" w:rsidP="007B3916">
      <w:pPr>
        <w:pStyle w:val="PL"/>
      </w:pPr>
      <w:r>
        <w:t xml:space="preserve">          in: path</w:t>
      </w:r>
    </w:p>
    <w:p w14:paraId="5B448863" w14:textId="77777777" w:rsidR="007B3916" w:rsidRDefault="007B3916" w:rsidP="007B3916">
      <w:pPr>
        <w:pStyle w:val="PL"/>
      </w:pPr>
      <w:r>
        <w:t xml:space="preserve">          description: Identifies the alarm to be patched.</w:t>
      </w:r>
    </w:p>
    <w:p w14:paraId="6F311747" w14:textId="77777777" w:rsidR="007B3916" w:rsidRDefault="007B3916" w:rsidP="007B3916">
      <w:pPr>
        <w:pStyle w:val="PL"/>
      </w:pPr>
      <w:r>
        <w:t xml:space="preserve">          required: true</w:t>
      </w:r>
    </w:p>
    <w:p w14:paraId="4956EC6A" w14:textId="77777777" w:rsidR="007B3916" w:rsidRDefault="007B3916" w:rsidP="007B3916">
      <w:pPr>
        <w:pStyle w:val="PL"/>
      </w:pPr>
      <w:r>
        <w:t xml:space="preserve">          schema:</w:t>
      </w:r>
    </w:p>
    <w:p w14:paraId="26B86E75" w14:textId="77777777" w:rsidR="007B3916" w:rsidRDefault="007B3916" w:rsidP="007B3916">
      <w:pPr>
        <w:pStyle w:val="PL"/>
      </w:pPr>
      <w:r>
        <w:t xml:space="preserve">            type: string</w:t>
      </w:r>
    </w:p>
    <w:p w14:paraId="0C725114" w14:textId="77777777" w:rsidR="007B3916" w:rsidRDefault="007B3916" w:rsidP="007B3916">
      <w:pPr>
        <w:pStyle w:val="PL"/>
      </w:pPr>
      <w:r>
        <w:t xml:space="preserve">      requestBody:</w:t>
      </w:r>
    </w:p>
    <w:p w14:paraId="189D2630" w14:textId="77777777" w:rsidR="007B3916" w:rsidRDefault="007B3916" w:rsidP="007B3916">
      <w:pPr>
        <w:pStyle w:val="PL"/>
      </w:pPr>
      <w:r>
        <w:t xml:space="preserve">        required: true</w:t>
      </w:r>
    </w:p>
    <w:p w14:paraId="5FCEC292" w14:textId="77777777" w:rsidR="007B3916" w:rsidRDefault="007B3916" w:rsidP="007B3916">
      <w:pPr>
        <w:pStyle w:val="PL"/>
      </w:pPr>
      <w:r>
        <w:t xml:space="preserve">        content:</w:t>
      </w:r>
    </w:p>
    <w:p w14:paraId="1A0B51A7" w14:textId="77777777" w:rsidR="007B3916" w:rsidRDefault="007B3916" w:rsidP="007B3916">
      <w:pPr>
        <w:pStyle w:val="PL"/>
      </w:pPr>
      <w:r>
        <w:t xml:space="preserve">          application/merge-patch+json:</w:t>
      </w:r>
    </w:p>
    <w:p w14:paraId="3F483BC0" w14:textId="77777777" w:rsidR="007B3916" w:rsidRDefault="007B3916" w:rsidP="007B3916">
      <w:pPr>
        <w:pStyle w:val="PL"/>
      </w:pPr>
      <w:r>
        <w:t xml:space="preserve">            schema:</w:t>
      </w:r>
    </w:p>
    <w:p w14:paraId="5129048C" w14:textId="77777777" w:rsidR="007B3916" w:rsidRDefault="007B3916" w:rsidP="007B3916">
      <w:pPr>
        <w:pStyle w:val="PL"/>
      </w:pPr>
      <w:r>
        <w:t xml:space="preserve">              oneOf:</w:t>
      </w:r>
    </w:p>
    <w:p w14:paraId="2DA059DC" w14:textId="77777777" w:rsidR="007B3916" w:rsidRDefault="007B3916" w:rsidP="007B3916">
      <w:pPr>
        <w:pStyle w:val="PL"/>
      </w:pPr>
      <w:r>
        <w:t xml:space="preserve">                - $ref: '#/components/schemas/MergePatchAcknowledgeAlarm'</w:t>
      </w:r>
    </w:p>
    <w:p w14:paraId="7BA40F15" w14:textId="77777777" w:rsidR="007B3916" w:rsidRDefault="007B3916" w:rsidP="007B3916">
      <w:pPr>
        <w:pStyle w:val="PL"/>
      </w:pPr>
      <w:r>
        <w:t xml:space="preserve">                - $ref: '#/components/schemas/MergePatchClearAlarm'</w:t>
      </w:r>
    </w:p>
    <w:p w14:paraId="5FE38161" w14:textId="77777777" w:rsidR="007B3916" w:rsidRDefault="007B3916" w:rsidP="007B3916">
      <w:pPr>
        <w:pStyle w:val="PL"/>
      </w:pPr>
      <w:r>
        <w:t xml:space="preserve">      responses:</w:t>
      </w:r>
    </w:p>
    <w:p w14:paraId="35E73DAE" w14:textId="77777777" w:rsidR="007B3916" w:rsidRDefault="007B3916" w:rsidP="007B3916">
      <w:pPr>
        <w:pStyle w:val="PL"/>
      </w:pPr>
      <w:r>
        <w:t xml:space="preserve">        '204':</w:t>
      </w:r>
    </w:p>
    <w:p w14:paraId="03361514" w14:textId="77777777" w:rsidR="007B3916" w:rsidRDefault="007B3916" w:rsidP="007B3916">
      <w:pPr>
        <w:pStyle w:val="PL"/>
      </w:pPr>
      <w:r>
        <w:t xml:space="preserve">          description: &gt;-</w:t>
      </w:r>
    </w:p>
    <w:p w14:paraId="4CD36413" w14:textId="77777777" w:rsidR="007B3916" w:rsidRDefault="007B3916" w:rsidP="007B3916">
      <w:pPr>
        <w:pStyle w:val="PL"/>
      </w:pPr>
      <w:r>
        <w:t xml:space="preserve">            Success case (204 No content).</w:t>
      </w:r>
    </w:p>
    <w:p w14:paraId="64B31581" w14:textId="77777777" w:rsidR="007B3916" w:rsidRDefault="007B3916" w:rsidP="007B3916">
      <w:pPr>
        <w:pStyle w:val="PL"/>
      </w:pPr>
      <w:r>
        <w:t xml:space="preserve">            The response message body is absent.</w:t>
      </w:r>
    </w:p>
    <w:p w14:paraId="454CD639" w14:textId="77777777" w:rsidR="007B3916" w:rsidRDefault="007B3916" w:rsidP="007B3916">
      <w:pPr>
        <w:pStyle w:val="PL"/>
      </w:pPr>
      <w:r>
        <w:t xml:space="preserve">        default:</w:t>
      </w:r>
    </w:p>
    <w:p w14:paraId="2FC312D0" w14:textId="77777777" w:rsidR="007B3916" w:rsidRDefault="007B3916" w:rsidP="007B3916">
      <w:pPr>
        <w:pStyle w:val="PL"/>
      </w:pPr>
      <w:r>
        <w:t xml:space="preserve">          description: Response in case of error.</w:t>
      </w:r>
    </w:p>
    <w:p w14:paraId="69B581B0" w14:textId="77777777" w:rsidR="007B3916" w:rsidRDefault="007B3916" w:rsidP="007B3916">
      <w:pPr>
        <w:pStyle w:val="PL"/>
      </w:pPr>
      <w:r>
        <w:t xml:space="preserve">          content:</w:t>
      </w:r>
    </w:p>
    <w:p w14:paraId="733D2BC1" w14:textId="77777777" w:rsidR="007B3916" w:rsidRDefault="007B3916" w:rsidP="007B3916">
      <w:pPr>
        <w:pStyle w:val="PL"/>
      </w:pPr>
      <w:r>
        <w:t xml:space="preserve">            application/json:</w:t>
      </w:r>
    </w:p>
    <w:p w14:paraId="0CC47DC2" w14:textId="77777777" w:rsidR="007B3916" w:rsidRDefault="007B3916" w:rsidP="007B3916">
      <w:pPr>
        <w:pStyle w:val="PL"/>
      </w:pPr>
      <w:r>
        <w:t xml:space="preserve">              schema:</w:t>
      </w:r>
    </w:p>
    <w:p w14:paraId="69192BA7" w14:textId="77777777" w:rsidR="007B3916" w:rsidRDefault="007B3916" w:rsidP="007B3916">
      <w:pPr>
        <w:pStyle w:val="PL"/>
      </w:pPr>
      <w:r>
        <w:t xml:space="preserve">                $ref: 'TS28623_ComDefs.yaml#/components/schemas/ErrorResponse'</w:t>
      </w:r>
    </w:p>
    <w:p w14:paraId="05AC9E02" w14:textId="77777777" w:rsidR="007B3916" w:rsidRDefault="007B3916" w:rsidP="007B3916">
      <w:pPr>
        <w:pStyle w:val="PL"/>
      </w:pPr>
      <w:r>
        <w:t xml:space="preserve">  /alarms/{alarmId}/comments:</w:t>
      </w:r>
    </w:p>
    <w:p w14:paraId="4A365B43" w14:textId="77777777" w:rsidR="007B3916" w:rsidRDefault="007B3916" w:rsidP="007B3916">
      <w:pPr>
        <w:pStyle w:val="PL"/>
      </w:pPr>
      <w:r>
        <w:lastRenderedPageBreak/>
        <w:t xml:space="preserve">    post:</w:t>
      </w:r>
    </w:p>
    <w:p w14:paraId="2257FD72" w14:textId="77777777" w:rsidR="007B3916" w:rsidRDefault="007B3916" w:rsidP="007B3916">
      <w:pPr>
        <w:pStyle w:val="PL"/>
      </w:pPr>
      <w:r>
        <w:t xml:space="preserve">      summary: Add a comment to a single alarm</w:t>
      </w:r>
    </w:p>
    <w:p w14:paraId="24A2CBAB" w14:textId="77777777" w:rsidR="007B3916" w:rsidRDefault="007B3916" w:rsidP="007B3916">
      <w:pPr>
        <w:pStyle w:val="PL"/>
      </w:pPr>
      <w:r>
        <w:t xml:space="preserve">      description: &gt;-</w:t>
      </w:r>
    </w:p>
    <w:p w14:paraId="146C1D04" w14:textId="77777777" w:rsidR="007B3916" w:rsidRDefault="007B3916" w:rsidP="007B3916">
      <w:pPr>
        <w:pStyle w:val="PL"/>
      </w:pPr>
      <w:r>
        <w:t xml:space="preserve">        Adds a comment to an alarm identified by alarmId. The id of the new comment</w:t>
      </w:r>
    </w:p>
    <w:p w14:paraId="12A1D748" w14:textId="77777777" w:rsidR="007B3916" w:rsidRDefault="007B3916" w:rsidP="007B3916">
      <w:pPr>
        <w:pStyle w:val="PL"/>
      </w:pPr>
      <w:r>
        <w:t xml:space="preserve">        is allocated by the producer.</w:t>
      </w:r>
    </w:p>
    <w:p w14:paraId="65CC9ACE" w14:textId="77777777" w:rsidR="007B3916" w:rsidRDefault="007B3916" w:rsidP="007B3916">
      <w:pPr>
        <w:pStyle w:val="PL"/>
      </w:pPr>
      <w:r>
        <w:t xml:space="preserve">      parameters:</w:t>
      </w:r>
    </w:p>
    <w:p w14:paraId="755BACC5" w14:textId="77777777" w:rsidR="007B3916" w:rsidRDefault="007B3916" w:rsidP="007B3916">
      <w:pPr>
        <w:pStyle w:val="PL"/>
      </w:pPr>
      <w:r>
        <w:t xml:space="preserve">        - name: alarmId</w:t>
      </w:r>
    </w:p>
    <w:p w14:paraId="58FFFCE6" w14:textId="77777777" w:rsidR="007B3916" w:rsidRDefault="007B3916" w:rsidP="007B3916">
      <w:pPr>
        <w:pStyle w:val="PL"/>
      </w:pPr>
      <w:r>
        <w:t xml:space="preserve">          in: path</w:t>
      </w:r>
    </w:p>
    <w:p w14:paraId="6F95DCCB" w14:textId="77777777" w:rsidR="007B3916" w:rsidRDefault="007B3916" w:rsidP="007B3916">
      <w:pPr>
        <w:pStyle w:val="PL"/>
      </w:pPr>
      <w:r>
        <w:t xml:space="preserve">          description: Identifies the alarm to which the comment shall be added.</w:t>
      </w:r>
    </w:p>
    <w:p w14:paraId="63443E65" w14:textId="77777777" w:rsidR="007B3916" w:rsidRDefault="007B3916" w:rsidP="007B3916">
      <w:pPr>
        <w:pStyle w:val="PL"/>
      </w:pPr>
      <w:r>
        <w:t xml:space="preserve">          required: true</w:t>
      </w:r>
    </w:p>
    <w:p w14:paraId="4C1AA333" w14:textId="77777777" w:rsidR="007B3916" w:rsidRDefault="007B3916" w:rsidP="007B3916">
      <w:pPr>
        <w:pStyle w:val="PL"/>
      </w:pPr>
      <w:r>
        <w:t xml:space="preserve">          schema:</w:t>
      </w:r>
    </w:p>
    <w:p w14:paraId="34F3B4B1" w14:textId="77777777" w:rsidR="007B3916" w:rsidRDefault="007B3916" w:rsidP="007B3916">
      <w:pPr>
        <w:pStyle w:val="PL"/>
      </w:pPr>
      <w:r>
        <w:t xml:space="preserve">            type: string</w:t>
      </w:r>
    </w:p>
    <w:p w14:paraId="0467C9FD" w14:textId="77777777" w:rsidR="007B3916" w:rsidRDefault="007B3916" w:rsidP="007B3916">
      <w:pPr>
        <w:pStyle w:val="PL"/>
      </w:pPr>
      <w:r>
        <w:t xml:space="preserve">      requestBody:</w:t>
      </w:r>
    </w:p>
    <w:p w14:paraId="1CBCA0AA" w14:textId="77777777" w:rsidR="007B3916" w:rsidRDefault="007B3916" w:rsidP="007B3916">
      <w:pPr>
        <w:pStyle w:val="PL"/>
      </w:pPr>
      <w:r>
        <w:t xml:space="preserve">        required: true</w:t>
      </w:r>
    </w:p>
    <w:p w14:paraId="0B6C649D" w14:textId="77777777" w:rsidR="007B3916" w:rsidRDefault="007B3916" w:rsidP="007B3916">
      <w:pPr>
        <w:pStyle w:val="PL"/>
      </w:pPr>
      <w:r>
        <w:t xml:space="preserve">        content:</w:t>
      </w:r>
    </w:p>
    <w:p w14:paraId="585CA01E" w14:textId="77777777" w:rsidR="007B3916" w:rsidRDefault="007B3916" w:rsidP="007B3916">
      <w:pPr>
        <w:pStyle w:val="PL"/>
      </w:pPr>
      <w:r>
        <w:t xml:space="preserve">          application/json:</w:t>
      </w:r>
    </w:p>
    <w:p w14:paraId="74778ADE" w14:textId="77777777" w:rsidR="007B3916" w:rsidRDefault="007B3916" w:rsidP="007B3916">
      <w:pPr>
        <w:pStyle w:val="PL"/>
      </w:pPr>
      <w:r>
        <w:t xml:space="preserve">            schema:</w:t>
      </w:r>
    </w:p>
    <w:p w14:paraId="29175D09" w14:textId="77777777" w:rsidR="007B3916" w:rsidRDefault="007B3916" w:rsidP="007B3916">
      <w:pPr>
        <w:pStyle w:val="PL"/>
      </w:pPr>
      <w:r>
        <w:t xml:space="preserve">              $ref: '#/components/schemas/Comment'</w:t>
      </w:r>
    </w:p>
    <w:p w14:paraId="0058FBD0" w14:textId="77777777" w:rsidR="007B3916" w:rsidRDefault="007B3916" w:rsidP="007B3916">
      <w:pPr>
        <w:pStyle w:val="PL"/>
      </w:pPr>
      <w:r>
        <w:t xml:space="preserve">      responses:</w:t>
      </w:r>
    </w:p>
    <w:p w14:paraId="70C1105C" w14:textId="77777777" w:rsidR="007B3916" w:rsidRDefault="007B3916" w:rsidP="007B3916">
      <w:pPr>
        <w:pStyle w:val="PL"/>
      </w:pPr>
      <w:r>
        <w:t xml:space="preserve">        '201':</w:t>
      </w:r>
    </w:p>
    <w:p w14:paraId="399D834C" w14:textId="77777777" w:rsidR="007B3916" w:rsidRDefault="007B3916" w:rsidP="007B3916">
      <w:pPr>
        <w:pStyle w:val="PL"/>
      </w:pPr>
      <w:r>
        <w:t xml:space="preserve">          description: &gt;-</w:t>
      </w:r>
    </w:p>
    <w:p w14:paraId="6AC2D5CB" w14:textId="77777777" w:rsidR="007B3916" w:rsidRDefault="007B3916" w:rsidP="007B3916">
      <w:pPr>
        <w:pStyle w:val="PL"/>
      </w:pPr>
      <w:r>
        <w:t xml:space="preserve">            Success case (201 Created).</w:t>
      </w:r>
    </w:p>
    <w:p w14:paraId="4F90CF1F" w14:textId="77777777" w:rsidR="007B3916" w:rsidRDefault="007B3916" w:rsidP="007B3916">
      <w:pPr>
        <w:pStyle w:val="PL"/>
      </w:pPr>
      <w:r>
        <w:t xml:space="preserve">            The representation of the newly created comment resource shall be returned.</w:t>
      </w:r>
    </w:p>
    <w:p w14:paraId="0166B434" w14:textId="77777777" w:rsidR="007B3916" w:rsidRDefault="007B3916" w:rsidP="007B3916">
      <w:pPr>
        <w:pStyle w:val="PL"/>
      </w:pPr>
      <w:r>
        <w:t xml:space="preserve">          content:</w:t>
      </w:r>
    </w:p>
    <w:p w14:paraId="5C1BDD7F" w14:textId="77777777" w:rsidR="007B3916" w:rsidRDefault="007B3916" w:rsidP="007B3916">
      <w:pPr>
        <w:pStyle w:val="PL"/>
      </w:pPr>
      <w:r>
        <w:t xml:space="preserve">            application/json:</w:t>
      </w:r>
    </w:p>
    <w:p w14:paraId="340D2A3B" w14:textId="77777777" w:rsidR="007B3916" w:rsidRDefault="007B3916" w:rsidP="007B3916">
      <w:pPr>
        <w:pStyle w:val="PL"/>
      </w:pPr>
      <w:r>
        <w:t xml:space="preserve">              schema:</w:t>
      </w:r>
    </w:p>
    <w:p w14:paraId="7819D73F" w14:textId="77777777" w:rsidR="007B3916" w:rsidRDefault="007B3916" w:rsidP="007B3916">
      <w:pPr>
        <w:pStyle w:val="PL"/>
      </w:pPr>
      <w:r>
        <w:t xml:space="preserve">                $ref: '#/components/schemas/Comment'</w:t>
      </w:r>
    </w:p>
    <w:p w14:paraId="12638679" w14:textId="77777777" w:rsidR="007B3916" w:rsidRDefault="007B3916" w:rsidP="007B3916">
      <w:pPr>
        <w:pStyle w:val="PL"/>
      </w:pPr>
      <w:r>
        <w:t xml:space="preserve">          headers:</w:t>
      </w:r>
    </w:p>
    <w:p w14:paraId="0F2A89BB" w14:textId="77777777" w:rsidR="007B3916" w:rsidRDefault="007B3916" w:rsidP="007B3916">
      <w:pPr>
        <w:pStyle w:val="PL"/>
      </w:pPr>
      <w:r>
        <w:t xml:space="preserve">            Location:</w:t>
      </w:r>
    </w:p>
    <w:p w14:paraId="6DF28021" w14:textId="77777777" w:rsidR="007B3916" w:rsidRDefault="007B3916" w:rsidP="007B3916">
      <w:pPr>
        <w:pStyle w:val="PL"/>
      </w:pPr>
      <w:r>
        <w:t xml:space="preserve">              description: URI of the newly created comment resource.</w:t>
      </w:r>
    </w:p>
    <w:p w14:paraId="0B2A70D8" w14:textId="77777777" w:rsidR="007B3916" w:rsidRDefault="007B3916" w:rsidP="007B3916">
      <w:pPr>
        <w:pStyle w:val="PL"/>
      </w:pPr>
      <w:r>
        <w:t xml:space="preserve">              required: true</w:t>
      </w:r>
    </w:p>
    <w:p w14:paraId="7637D5DF" w14:textId="77777777" w:rsidR="007B3916" w:rsidRDefault="007B3916" w:rsidP="007B3916">
      <w:pPr>
        <w:pStyle w:val="PL"/>
      </w:pPr>
      <w:r>
        <w:t xml:space="preserve">              schema:</w:t>
      </w:r>
    </w:p>
    <w:p w14:paraId="5714D02F" w14:textId="77777777" w:rsidR="007B3916" w:rsidRDefault="007B3916" w:rsidP="007B3916">
      <w:pPr>
        <w:pStyle w:val="PL"/>
      </w:pPr>
      <w:r>
        <w:t xml:space="preserve">                type: string</w:t>
      </w:r>
    </w:p>
    <w:p w14:paraId="548384CC" w14:textId="77777777" w:rsidR="007B3916" w:rsidRDefault="007B3916" w:rsidP="007B3916">
      <w:pPr>
        <w:pStyle w:val="PL"/>
      </w:pPr>
      <w:r>
        <w:t xml:space="preserve">        default:</w:t>
      </w:r>
    </w:p>
    <w:p w14:paraId="548A6B43" w14:textId="77777777" w:rsidR="007B3916" w:rsidRDefault="007B3916" w:rsidP="007B3916">
      <w:pPr>
        <w:pStyle w:val="PL"/>
      </w:pPr>
      <w:r>
        <w:t xml:space="preserve">          description: Error case.</w:t>
      </w:r>
    </w:p>
    <w:p w14:paraId="5D41CB6B" w14:textId="77777777" w:rsidR="007B3916" w:rsidRDefault="007B3916" w:rsidP="007B3916">
      <w:pPr>
        <w:pStyle w:val="PL"/>
      </w:pPr>
      <w:r>
        <w:t xml:space="preserve">          content:</w:t>
      </w:r>
    </w:p>
    <w:p w14:paraId="4025BF28" w14:textId="77777777" w:rsidR="007B3916" w:rsidRDefault="007B3916" w:rsidP="007B3916">
      <w:pPr>
        <w:pStyle w:val="PL"/>
      </w:pPr>
      <w:r>
        <w:t xml:space="preserve">            application/json:</w:t>
      </w:r>
    </w:p>
    <w:p w14:paraId="032341F8" w14:textId="77777777" w:rsidR="007B3916" w:rsidRDefault="007B3916" w:rsidP="007B3916">
      <w:pPr>
        <w:pStyle w:val="PL"/>
      </w:pPr>
      <w:r>
        <w:t xml:space="preserve">              schema:</w:t>
      </w:r>
    </w:p>
    <w:p w14:paraId="7AA671CD" w14:textId="77777777" w:rsidR="007B3916" w:rsidRDefault="007B3916" w:rsidP="007B3916">
      <w:pPr>
        <w:pStyle w:val="PL"/>
      </w:pPr>
      <w:r>
        <w:t xml:space="preserve">                $ref: 'TS28623_ComDefs.yaml#/components/schemas/ErrorResponse'</w:t>
      </w:r>
    </w:p>
    <w:p w14:paraId="5E68B3D8" w14:textId="77777777" w:rsidR="007B3916" w:rsidRDefault="007B3916" w:rsidP="007B3916">
      <w:pPr>
        <w:pStyle w:val="PL"/>
      </w:pPr>
    </w:p>
    <w:p w14:paraId="71C8454D" w14:textId="77777777" w:rsidR="007B3916" w:rsidRDefault="007B3916" w:rsidP="007B3916">
      <w:pPr>
        <w:pStyle w:val="PL"/>
      </w:pPr>
      <w:r>
        <w:t xml:space="preserve">  /subscriptions:</w:t>
      </w:r>
    </w:p>
    <w:p w14:paraId="2B178107" w14:textId="77777777" w:rsidR="007B3916" w:rsidRDefault="007B3916" w:rsidP="007B3916">
      <w:pPr>
        <w:pStyle w:val="PL"/>
      </w:pPr>
      <w:r>
        <w:t xml:space="preserve">    post:</w:t>
      </w:r>
    </w:p>
    <w:p w14:paraId="3FBDAC4E" w14:textId="77777777" w:rsidR="007B3916" w:rsidRDefault="007B3916" w:rsidP="007B3916">
      <w:pPr>
        <w:pStyle w:val="PL"/>
      </w:pPr>
      <w:r>
        <w:t xml:space="preserve">      summary: Create a subscription</w:t>
      </w:r>
    </w:p>
    <w:p w14:paraId="6A88001A" w14:textId="77777777" w:rsidR="007B3916" w:rsidRDefault="007B3916" w:rsidP="007B3916">
      <w:pPr>
        <w:pStyle w:val="PL"/>
      </w:pPr>
      <w:r>
        <w:t xml:space="preserve">      description: &gt;-</w:t>
      </w:r>
    </w:p>
    <w:p w14:paraId="7E78E87E" w14:textId="77777777" w:rsidR="007B3916" w:rsidRDefault="007B3916" w:rsidP="007B3916">
      <w:pPr>
        <w:pStyle w:val="PL"/>
      </w:pPr>
      <w:r>
        <w:t xml:space="preserve">        To create a subscription the representation of the subscription is</w:t>
      </w:r>
    </w:p>
    <w:p w14:paraId="7F7C1E0F" w14:textId="77777777" w:rsidR="007B3916" w:rsidRDefault="007B3916" w:rsidP="007B3916">
      <w:pPr>
        <w:pStyle w:val="PL"/>
      </w:pPr>
      <w:r>
        <w:t xml:space="preserve">        POSTed on the /subscriptions collection resource.</w:t>
      </w:r>
    </w:p>
    <w:p w14:paraId="579A220E" w14:textId="77777777" w:rsidR="007B3916" w:rsidRDefault="007B3916" w:rsidP="007B3916">
      <w:pPr>
        <w:pStyle w:val="PL"/>
      </w:pPr>
      <w:r>
        <w:t xml:space="preserve">      requestBody:</w:t>
      </w:r>
    </w:p>
    <w:p w14:paraId="4F194F9F" w14:textId="77777777" w:rsidR="007B3916" w:rsidRDefault="007B3916" w:rsidP="007B3916">
      <w:pPr>
        <w:pStyle w:val="PL"/>
      </w:pPr>
      <w:r>
        <w:t xml:space="preserve">        required: true</w:t>
      </w:r>
    </w:p>
    <w:p w14:paraId="19106D1E" w14:textId="77777777" w:rsidR="007B3916" w:rsidRDefault="007B3916" w:rsidP="007B3916">
      <w:pPr>
        <w:pStyle w:val="PL"/>
      </w:pPr>
      <w:r>
        <w:t xml:space="preserve">        content:</w:t>
      </w:r>
    </w:p>
    <w:p w14:paraId="2636D006" w14:textId="77777777" w:rsidR="007B3916" w:rsidRDefault="007B3916" w:rsidP="007B3916">
      <w:pPr>
        <w:pStyle w:val="PL"/>
      </w:pPr>
      <w:r>
        <w:t xml:space="preserve">          application/json:</w:t>
      </w:r>
    </w:p>
    <w:p w14:paraId="1FD72B88" w14:textId="77777777" w:rsidR="007B3916" w:rsidRDefault="007B3916" w:rsidP="007B3916">
      <w:pPr>
        <w:pStyle w:val="PL"/>
      </w:pPr>
      <w:r>
        <w:t xml:space="preserve">            schema:</w:t>
      </w:r>
    </w:p>
    <w:p w14:paraId="1CADC079" w14:textId="77777777" w:rsidR="007B3916" w:rsidRDefault="007B3916" w:rsidP="007B3916">
      <w:pPr>
        <w:pStyle w:val="PL"/>
      </w:pPr>
      <w:r>
        <w:t xml:space="preserve">              $ref: '#/components/schemas/Subscription'</w:t>
      </w:r>
    </w:p>
    <w:p w14:paraId="50BDA10C" w14:textId="77777777" w:rsidR="007B3916" w:rsidRDefault="007B3916" w:rsidP="007B3916">
      <w:pPr>
        <w:pStyle w:val="PL"/>
      </w:pPr>
      <w:r>
        <w:t xml:space="preserve">      responses:</w:t>
      </w:r>
    </w:p>
    <w:p w14:paraId="15D820F4" w14:textId="77777777" w:rsidR="007B3916" w:rsidRDefault="007B3916" w:rsidP="007B3916">
      <w:pPr>
        <w:pStyle w:val="PL"/>
      </w:pPr>
      <w:r>
        <w:t xml:space="preserve">        '201':</w:t>
      </w:r>
    </w:p>
    <w:p w14:paraId="1F74F115" w14:textId="77777777" w:rsidR="007B3916" w:rsidRDefault="007B3916" w:rsidP="007B3916">
      <w:pPr>
        <w:pStyle w:val="PL"/>
      </w:pPr>
      <w:r>
        <w:t xml:space="preserve">          description: &gt;-</w:t>
      </w:r>
    </w:p>
    <w:p w14:paraId="64516E32" w14:textId="77777777" w:rsidR="007B3916" w:rsidRDefault="007B3916" w:rsidP="007B3916">
      <w:pPr>
        <w:pStyle w:val="PL"/>
      </w:pPr>
      <w:r>
        <w:t xml:space="preserve">            Success case ("201 Created").</w:t>
      </w:r>
    </w:p>
    <w:p w14:paraId="22FD5D84" w14:textId="77777777" w:rsidR="007B3916" w:rsidRDefault="007B3916" w:rsidP="007B3916">
      <w:pPr>
        <w:pStyle w:val="PL"/>
      </w:pPr>
      <w:r>
        <w:t xml:space="preserve">            The representation of the newly created subscription resource shall</w:t>
      </w:r>
    </w:p>
    <w:p w14:paraId="6CF95343" w14:textId="77777777" w:rsidR="007B3916" w:rsidRDefault="007B3916" w:rsidP="007B3916">
      <w:pPr>
        <w:pStyle w:val="PL"/>
      </w:pPr>
      <w:r>
        <w:t xml:space="preserve">            be returned.</w:t>
      </w:r>
    </w:p>
    <w:p w14:paraId="33FC2807" w14:textId="77777777" w:rsidR="007B3916" w:rsidRDefault="007B3916" w:rsidP="007B3916">
      <w:pPr>
        <w:pStyle w:val="PL"/>
      </w:pPr>
      <w:r>
        <w:t xml:space="preserve">          content:</w:t>
      </w:r>
    </w:p>
    <w:p w14:paraId="6B986397" w14:textId="77777777" w:rsidR="007B3916" w:rsidRDefault="007B3916" w:rsidP="007B3916">
      <w:pPr>
        <w:pStyle w:val="PL"/>
      </w:pPr>
      <w:r>
        <w:t xml:space="preserve">            application/json:</w:t>
      </w:r>
    </w:p>
    <w:p w14:paraId="503189E5" w14:textId="77777777" w:rsidR="007B3916" w:rsidRDefault="007B3916" w:rsidP="007B3916">
      <w:pPr>
        <w:pStyle w:val="PL"/>
      </w:pPr>
      <w:r>
        <w:t xml:space="preserve">              schema:</w:t>
      </w:r>
    </w:p>
    <w:p w14:paraId="178401B7" w14:textId="77777777" w:rsidR="007B3916" w:rsidRDefault="007B3916" w:rsidP="007B3916">
      <w:pPr>
        <w:pStyle w:val="PL"/>
      </w:pPr>
      <w:r>
        <w:t xml:space="preserve">                $ref: '#/components/schemas/Subscription'</w:t>
      </w:r>
    </w:p>
    <w:p w14:paraId="3E42960F" w14:textId="77777777" w:rsidR="007B3916" w:rsidRDefault="007B3916" w:rsidP="007B3916">
      <w:pPr>
        <w:pStyle w:val="PL"/>
      </w:pPr>
      <w:r>
        <w:t xml:space="preserve">          headers:</w:t>
      </w:r>
    </w:p>
    <w:p w14:paraId="1B83895B" w14:textId="77777777" w:rsidR="007B3916" w:rsidRDefault="007B3916" w:rsidP="007B3916">
      <w:pPr>
        <w:pStyle w:val="PL"/>
      </w:pPr>
      <w:r>
        <w:t xml:space="preserve">            Location:</w:t>
      </w:r>
    </w:p>
    <w:p w14:paraId="20391B9D" w14:textId="77777777" w:rsidR="007B3916" w:rsidRDefault="007B3916" w:rsidP="007B3916">
      <w:pPr>
        <w:pStyle w:val="PL"/>
      </w:pPr>
      <w:r>
        <w:t xml:space="preserve">              description: URI of the newly created subscription resource</w:t>
      </w:r>
    </w:p>
    <w:p w14:paraId="49E50850" w14:textId="77777777" w:rsidR="007B3916" w:rsidRDefault="007B3916" w:rsidP="007B3916">
      <w:pPr>
        <w:pStyle w:val="PL"/>
      </w:pPr>
      <w:r>
        <w:t xml:space="preserve">              required: true</w:t>
      </w:r>
    </w:p>
    <w:p w14:paraId="727CBA54" w14:textId="77777777" w:rsidR="007B3916" w:rsidRDefault="007B3916" w:rsidP="007B3916">
      <w:pPr>
        <w:pStyle w:val="PL"/>
      </w:pPr>
      <w:r>
        <w:t xml:space="preserve">              schema:</w:t>
      </w:r>
    </w:p>
    <w:p w14:paraId="36051D7B" w14:textId="77777777" w:rsidR="007B3916" w:rsidRDefault="007B3916" w:rsidP="007B3916">
      <w:pPr>
        <w:pStyle w:val="PL"/>
      </w:pPr>
      <w:r>
        <w:t xml:space="preserve">                type: string</w:t>
      </w:r>
    </w:p>
    <w:p w14:paraId="7D48BFFC" w14:textId="77777777" w:rsidR="007B3916" w:rsidRDefault="007B3916" w:rsidP="007B3916">
      <w:pPr>
        <w:pStyle w:val="PL"/>
      </w:pPr>
      <w:r>
        <w:t xml:space="preserve">        default:</w:t>
      </w:r>
    </w:p>
    <w:p w14:paraId="6AFA319D" w14:textId="77777777" w:rsidR="007B3916" w:rsidRDefault="007B3916" w:rsidP="007B3916">
      <w:pPr>
        <w:pStyle w:val="PL"/>
      </w:pPr>
      <w:r>
        <w:t xml:space="preserve">          description: Error case.</w:t>
      </w:r>
    </w:p>
    <w:p w14:paraId="1B4E32AC" w14:textId="77777777" w:rsidR="007B3916" w:rsidRDefault="007B3916" w:rsidP="007B3916">
      <w:pPr>
        <w:pStyle w:val="PL"/>
      </w:pPr>
      <w:r>
        <w:t xml:space="preserve">          content:</w:t>
      </w:r>
    </w:p>
    <w:p w14:paraId="21FAB3D9" w14:textId="77777777" w:rsidR="007B3916" w:rsidRDefault="007B3916" w:rsidP="007B3916">
      <w:pPr>
        <w:pStyle w:val="PL"/>
      </w:pPr>
      <w:r>
        <w:t xml:space="preserve">            application/json:</w:t>
      </w:r>
    </w:p>
    <w:p w14:paraId="29D24AA0" w14:textId="77777777" w:rsidR="007B3916" w:rsidRDefault="007B3916" w:rsidP="007B3916">
      <w:pPr>
        <w:pStyle w:val="PL"/>
      </w:pPr>
      <w:r>
        <w:t xml:space="preserve">              schema:</w:t>
      </w:r>
    </w:p>
    <w:p w14:paraId="038597D9" w14:textId="77777777" w:rsidR="007B3916" w:rsidRDefault="007B3916" w:rsidP="007B3916">
      <w:pPr>
        <w:pStyle w:val="PL"/>
      </w:pPr>
      <w:r>
        <w:t xml:space="preserve">                $ref: 'TS28623_ComDefs.yaml#/components/schemas/ErrorResponse'</w:t>
      </w:r>
    </w:p>
    <w:p w14:paraId="371F0A64" w14:textId="77777777" w:rsidR="007B3916" w:rsidRDefault="007B3916" w:rsidP="007B3916">
      <w:pPr>
        <w:pStyle w:val="PL"/>
      </w:pPr>
      <w:r>
        <w:t xml:space="preserve">      callbacks:</w:t>
      </w:r>
    </w:p>
    <w:p w14:paraId="3CDE7EC3" w14:textId="77777777" w:rsidR="007B3916" w:rsidRDefault="007B3916" w:rsidP="007B3916">
      <w:pPr>
        <w:pStyle w:val="PL"/>
      </w:pPr>
      <w:r>
        <w:t xml:space="preserve">        notifyNewAlarm:</w:t>
      </w:r>
    </w:p>
    <w:p w14:paraId="3EB1CFEA" w14:textId="77777777" w:rsidR="007B3916" w:rsidRDefault="007B3916" w:rsidP="007B3916">
      <w:pPr>
        <w:pStyle w:val="PL"/>
      </w:pPr>
      <w:r>
        <w:t xml:space="preserve">          '{request.body#/consumerReference}':</w:t>
      </w:r>
    </w:p>
    <w:p w14:paraId="46820C04" w14:textId="77777777" w:rsidR="007B3916" w:rsidRDefault="007B3916" w:rsidP="007B3916">
      <w:pPr>
        <w:pStyle w:val="PL"/>
      </w:pPr>
      <w:r>
        <w:t xml:space="preserve">            post:</w:t>
      </w:r>
    </w:p>
    <w:p w14:paraId="0613BE4A" w14:textId="77777777" w:rsidR="007B3916" w:rsidRDefault="007B3916" w:rsidP="007B3916">
      <w:pPr>
        <w:pStyle w:val="PL"/>
      </w:pPr>
      <w:r>
        <w:lastRenderedPageBreak/>
        <w:t xml:space="preserve">              requestBody:</w:t>
      </w:r>
    </w:p>
    <w:p w14:paraId="3E77BF46" w14:textId="77777777" w:rsidR="007B3916" w:rsidRDefault="007B3916" w:rsidP="007B3916">
      <w:pPr>
        <w:pStyle w:val="PL"/>
      </w:pPr>
      <w:r>
        <w:t xml:space="preserve">                required: true</w:t>
      </w:r>
    </w:p>
    <w:p w14:paraId="12F1C895" w14:textId="77777777" w:rsidR="007B3916" w:rsidRDefault="007B3916" w:rsidP="007B3916">
      <w:pPr>
        <w:pStyle w:val="PL"/>
      </w:pPr>
      <w:r>
        <w:t xml:space="preserve">                content:</w:t>
      </w:r>
    </w:p>
    <w:p w14:paraId="60A8C209" w14:textId="77777777" w:rsidR="007B3916" w:rsidRDefault="007B3916" w:rsidP="007B3916">
      <w:pPr>
        <w:pStyle w:val="PL"/>
      </w:pPr>
      <w:r>
        <w:t xml:space="preserve">                  application/json:</w:t>
      </w:r>
    </w:p>
    <w:p w14:paraId="4528BF2B" w14:textId="77777777" w:rsidR="007B3916" w:rsidRDefault="007B3916" w:rsidP="007B3916">
      <w:pPr>
        <w:pStyle w:val="PL"/>
      </w:pPr>
      <w:r>
        <w:t xml:space="preserve">                    schema:</w:t>
      </w:r>
    </w:p>
    <w:p w14:paraId="473A9DAD" w14:textId="77777777" w:rsidR="007B3916" w:rsidRDefault="007B3916" w:rsidP="007B3916">
      <w:pPr>
        <w:pStyle w:val="PL"/>
      </w:pPr>
      <w:r>
        <w:t xml:space="preserve">                      oneOf:</w:t>
      </w:r>
    </w:p>
    <w:p w14:paraId="2EBFD382" w14:textId="77777777" w:rsidR="007B3916" w:rsidRDefault="007B3916" w:rsidP="007B3916">
      <w:pPr>
        <w:pStyle w:val="PL"/>
      </w:pPr>
      <w:r>
        <w:t xml:space="preserve">                        - $ref: '#/components/schemas/NotifyNewAlarm'</w:t>
      </w:r>
    </w:p>
    <w:p w14:paraId="1021FE04" w14:textId="77777777" w:rsidR="007B3916" w:rsidRDefault="007B3916" w:rsidP="007B3916">
      <w:pPr>
        <w:pStyle w:val="PL"/>
      </w:pPr>
      <w:r>
        <w:t xml:space="preserve">                        - $ref: '#/components/schemas/NotifyNewSecAlarm'</w:t>
      </w:r>
    </w:p>
    <w:p w14:paraId="031AA67D" w14:textId="77777777" w:rsidR="007B3916" w:rsidRDefault="007B3916" w:rsidP="007B3916">
      <w:pPr>
        <w:pStyle w:val="PL"/>
      </w:pPr>
      <w:r>
        <w:t xml:space="preserve">              responses:</w:t>
      </w:r>
    </w:p>
    <w:p w14:paraId="3071C461" w14:textId="77777777" w:rsidR="007B3916" w:rsidRDefault="007B3916" w:rsidP="007B3916">
      <w:pPr>
        <w:pStyle w:val="PL"/>
      </w:pPr>
      <w:r>
        <w:t xml:space="preserve">                '204':</w:t>
      </w:r>
    </w:p>
    <w:p w14:paraId="17879536" w14:textId="77777777" w:rsidR="007B3916" w:rsidRDefault="007B3916" w:rsidP="007B3916">
      <w:pPr>
        <w:pStyle w:val="PL"/>
      </w:pPr>
      <w:r>
        <w:t xml:space="preserve">                  description: &gt;-</w:t>
      </w:r>
    </w:p>
    <w:p w14:paraId="4773E62C" w14:textId="77777777" w:rsidR="007B3916" w:rsidRDefault="007B3916" w:rsidP="007B3916">
      <w:pPr>
        <w:pStyle w:val="PL"/>
      </w:pPr>
      <w:r>
        <w:t xml:space="preserve">                    Success case ("204 No Content").</w:t>
      </w:r>
    </w:p>
    <w:p w14:paraId="4452109B" w14:textId="77777777" w:rsidR="007B3916" w:rsidRDefault="007B3916" w:rsidP="007B3916">
      <w:pPr>
        <w:pStyle w:val="PL"/>
      </w:pPr>
      <w:r>
        <w:t xml:space="preserve">                    The notification is successfully delivered. The response message</w:t>
      </w:r>
    </w:p>
    <w:p w14:paraId="1B53F65C" w14:textId="77777777" w:rsidR="007B3916" w:rsidRDefault="007B3916" w:rsidP="007B3916">
      <w:pPr>
        <w:pStyle w:val="PL"/>
      </w:pPr>
      <w:r>
        <w:t xml:space="preserve">                    body is absent.</w:t>
      </w:r>
    </w:p>
    <w:p w14:paraId="7F1ED80C" w14:textId="77777777" w:rsidR="007B3916" w:rsidRDefault="007B3916" w:rsidP="007B3916">
      <w:pPr>
        <w:pStyle w:val="PL"/>
      </w:pPr>
      <w:r>
        <w:t xml:space="preserve">                default:</w:t>
      </w:r>
    </w:p>
    <w:p w14:paraId="5D534024" w14:textId="77777777" w:rsidR="007B3916" w:rsidRDefault="007B3916" w:rsidP="007B3916">
      <w:pPr>
        <w:pStyle w:val="PL"/>
      </w:pPr>
      <w:r>
        <w:t xml:space="preserve">                  description: Error case.</w:t>
      </w:r>
    </w:p>
    <w:p w14:paraId="5DD0819D" w14:textId="77777777" w:rsidR="007B3916" w:rsidRDefault="007B3916" w:rsidP="007B3916">
      <w:pPr>
        <w:pStyle w:val="PL"/>
      </w:pPr>
      <w:r>
        <w:t xml:space="preserve">                  content:</w:t>
      </w:r>
    </w:p>
    <w:p w14:paraId="23094A64" w14:textId="77777777" w:rsidR="007B3916" w:rsidRDefault="007B3916" w:rsidP="007B3916">
      <w:pPr>
        <w:pStyle w:val="PL"/>
      </w:pPr>
      <w:r>
        <w:t xml:space="preserve">                    application/json:</w:t>
      </w:r>
    </w:p>
    <w:p w14:paraId="36779673" w14:textId="77777777" w:rsidR="007B3916" w:rsidRDefault="007B3916" w:rsidP="007B3916">
      <w:pPr>
        <w:pStyle w:val="PL"/>
      </w:pPr>
      <w:r>
        <w:t xml:space="preserve">                      schema:</w:t>
      </w:r>
    </w:p>
    <w:p w14:paraId="24D3957E" w14:textId="77777777" w:rsidR="007B3916" w:rsidRDefault="007B3916" w:rsidP="007B3916">
      <w:pPr>
        <w:pStyle w:val="PL"/>
      </w:pPr>
      <w:r>
        <w:t xml:space="preserve">                        $ref: 'TS28623_ComDefs.yaml#/components/schemas/ErrorResponse'</w:t>
      </w:r>
    </w:p>
    <w:p w14:paraId="641AC2D6" w14:textId="77777777" w:rsidR="007B3916" w:rsidRDefault="007B3916" w:rsidP="007B3916">
      <w:pPr>
        <w:pStyle w:val="PL"/>
      </w:pPr>
      <w:r>
        <w:t xml:space="preserve">        notifyClearedAlarm:</w:t>
      </w:r>
    </w:p>
    <w:p w14:paraId="71B17131" w14:textId="77777777" w:rsidR="007B3916" w:rsidRDefault="007B3916" w:rsidP="007B3916">
      <w:pPr>
        <w:pStyle w:val="PL"/>
      </w:pPr>
      <w:r>
        <w:t xml:space="preserve">          '{request.body#/consumerReference}':</w:t>
      </w:r>
    </w:p>
    <w:p w14:paraId="3F5062C1" w14:textId="77777777" w:rsidR="007B3916" w:rsidRDefault="007B3916" w:rsidP="007B3916">
      <w:pPr>
        <w:pStyle w:val="PL"/>
      </w:pPr>
      <w:r>
        <w:t xml:space="preserve">            post:</w:t>
      </w:r>
    </w:p>
    <w:p w14:paraId="09E96CFE" w14:textId="77777777" w:rsidR="007B3916" w:rsidRDefault="007B3916" w:rsidP="007B3916">
      <w:pPr>
        <w:pStyle w:val="PL"/>
      </w:pPr>
      <w:r>
        <w:t xml:space="preserve">              requestBody:</w:t>
      </w:r>
    </w:p>
    <w:p w14:paraId="5B070ECF" w14:textId="77777777" w:rsidR="007B3916" w:rsidRDefault="007B3916" w:rsidP="007B3916">
      <w:pPr>
        <w:pStyle w:val="PL"/>
      </w:pPr>
      <w:r>
        <w:t xml:space="preserve">                required: true</w:t>
      </w:r>
    </w:p>
    <w:p w14:paraId="38D0006E" w14:textId="77777777" w:rsidR="007B3916" w:rsidRDefault="007B3916" w:rsidP="007B3916">
      <w:pPr>
        <w:pStyle w:val="PL"/>
      </w:pPr>
      <w:r>
        <w:t xml:space="preserve">                content:</w:t>
      </w:r>
    </w:p>
    <w:p w14:paraId="1EAD3EA6" w14:textId="77777777" w:rsidR="007B3916" w:rsidRDefault="007B3916" w:rsidP="007B3916">
      <w:pPr>
        <w:pStyle w:val="PL"/>
      </w:pPr>
      <w:r>
        <w:t xml:space="preserve">                  application/json:</w:t>
      </w:r>
    </w:p>
    <w:p w14:paraId="7749331A" w14:textId="77777777" w:rsidR="007B3916" w:rsidRDefault="007B3916" w:rsidP="007B3916">
      <w:pPr>
        <w:pStyle w:val="PL"/>
      </w:pPr>
      <w:r>
        <w:t xml:space="preserve">                    schema:</w:t>
      </w:r>
    </w:p>
    <w:p w14:paraId="4E3A739E" w14:textId="77777777" w:rsidR="007B3916" w:rsidRDefault="007B3916" w:rsidP="007B3916">
      <w:pPr>
        <w:pStyle w:val="PL"/>
      </w:pPr>
      <w:r>
        <w:t xml:space="preserve">                      $ref: '#/components/schemas/NotifyClearedAlarm'</w:t>
      </w:r>
    </w:p>
    <w:p w14:paraId="337241F3" w14:textId="77777777" w:rsidR="007B3916" w:rsidRDefault="007B3916" w:rsidP="007B3916">
      <w:pPr>
        <w:pStyle w:val="PL"/>
      </w:pPr>
      <w:r>
        <w:t xml:space="preserve">              responses:</w:t>
      </w:r>
    </w:p>
    <w:p w14:paraId="4158E10B" w14:textId="77777777" w:rsidR="007B3916" w:rsidRDefault="007B3916" w:rsidP="007B3916">
      <w:pPr>
        <w:pStyle w:val="PL"/>
      </w:pPr>
      <w:r>
        <w:t xml:space="preserve">                '204':</w:t>
      </w:r>
    </w:p>
    <w:p w14:paraId="09BE2DB4" w14:textId="77777777" w:rsidR="007B3916" w:rsidRDefault="007B3916" w:rsidP="007B3916">
      <w:pPr>
        <w:pStyle w:val="PL"/>
      </w:pPr>
      <w:r>
        <w:t xml:space="preserve">                  description: &gt;-</w:t>
      </w:r>
    </w:p>
    <w:p w14:paraId="5FEC0989" w14:textId="77777777" w:rsidR="007B3916" w:rsidRDefault="007B3916" w:rsidP="007B3916">
      <w:pPr>
        <w:pStyle w:val="PL"/>
      </w:pPr>
      <w:r>
        <w:t xml:space="preserve">                    Success case ("204 No Content").</w:t>
      </w:r>
    </w:p>
    <w:p w14:paraId="7D36C0FB" w14:textId="77777777" w:rsidR="007B3916" w:rsidRDefault="007B3916" w:rsidP="007B3916">
      <w:pPr>
        <w:pStyle w:val="PL"/>
      </w:pPr>
      <w:r>
        <w:t xml:space="preserve">                    The notification is successfully delivered. The response message</w:t>
      </w:r>
    </w:p>
    <w:p w14:paraId="389652D2" w14:textId="77777777" w:rsidR="007B3916" w:rsidRDefault="007B3916" w:rsidP="007B3916">
      <w:pPr>
        <w:pStyle w:val="PL"/>
      </w:pPr>
      <w:r>
        <w:t xml:space="preserve">                    body is absent.</w:t>
      </w:r>
    </w:p>
    <w:p w14:paraId="79F42305" w14:textId="77777777" w:rsidR="007B3916" w:rsidRDefault="007B3916" w:rsidP="007B3916">
      <w:pPr>
        <w:pStyle w:val="PL"/>
      </w:pPr>
      <w:r>
        <w:t xml:space="preserve">                default:</w:t>
      </w:r>
    </w:p>
    <w:p w14:paraId="25F063C4" w14:textId="77777777" w:rsidR="007B3916" w:rsidRDefault="007B3916" w:rsidP="007B3916">
      <w:pPr>
        <w:pStyle w:val="PL"/>
      </w:pPr>
      <w:r>
        <w:t xml:space="preserve">                  description: Error case.</w:t>
      </w:r>
    </w:p>
    <w:p w14:paraId="12300DE1" w14:textId="77777777" w:rsidR="007B3916" w:rsidRDefault="007B3916" w:rsidP="007B3916">
      <w:pPr>
        <w:pStyle w:val="PL"/>
      </w:pPr>
      <w:r>
        <w:t xml:space="preserve">                  content:</w:t>
      </w:r>
    </w:p>
    <w:p w14:paraId="589122A4" w14:textId="77777777" w:rsidR="007B3916" w:rsidRDefault="007B3916" w:rsidP="007B3916">
      <w:pPr>
        <w:pStyle w:val="PL"/>
      </w:pPr>
      <w:r>
        <w:t xml:space="preserve">                    application/json:</w:t>
      </w:r>
    </w:p>
    <w:p w14:paraId="52EAC65E" w14:textId="77777777" w:rsidR="007B3916" w:rsidRDefault="007B3916" w:rsidP="007B3916">
      <w:pPr>
        <w:pStyle w:val="PL"/>
      </w:pPr>
      <w:r>
        <w:t xml:space="preserve">                      schema:</w:t>
      </w:r>
    </w:p>
    <w:p w14:paraId="13C8E75B" w14:textId="77777777" w:rsidR="007B3916" w:rsidRDefault="007B3916" w:rsidP="007B3916">
      <w:pPr>
        <w:pStyle w:val="PL"/>
      </w:pPr>
      <w:r>
        <w:t xml:space="preserve">                        $ref: 'TS28623_ComDefs.yaml#/components/schemas/ErrorResponse'</w:t>
      </w:r>
    </w:p>
    <w:p w14:paraId="1D60546B" w14:textId="77777777" w:rsidR="007B3916" w:rsidRDefault="007B3916" w:rsidP="007B3916">
      <w:pPr>
        <w:pStyle w:val="PL"/>
      </w:pPr>
      <w:r>
        <w:t xml:space="preserve">        notifyChangedAlarm:</w:t>
      </w:r>
    </w:p>
    <w:p w14:paraId="139355DB" w14:textId="77777777" w:rsidR="007B3916" w:rsidRDefault="007B3916" w:rsidP="007B3916">
      <w:pPr>
        <w:pStyle w:val="PL"/>
      </w:pPr>
      <w:r>
        <w:t xml:space="preserve">          '{request.body#/consumerReference}':</w:t>
      </w:r>
    </w:p>
    <w:p w14:paraId="165162E4" w14:textId="77777777" w:rsidR="007B3916" w:rsidRDefault="007B3916" w:rsidP="007B3916">
      <w:pPr>
        <w:pStyle w:val="PL"/>
      </w:pPr>
      <w:r>
        <w:t xml:space="preserve">            post:</w:t>
      </w:r>
    </w:p>
    <w:p w14:paraId="4B4B7E5F" w14:textId="77777777" w:rsidR="007B3916" w:rsidRDefault="007B3916" w:rsidP="007B3916">
      <w:pPr>
        <w:pStyle w:val="PL"/>
      </w:pPr>
      <w:r>
        <w:t xml:space="preserve">              requestBody:</w:t>
      </w:r>
    </w:p>
    <w:p w14:paraId="2A3BEF89" w14:textId="77777777" w:rsidR="007B3916" w:rsidRDefault="007B3916" w:rsidP="007B3916">
      <w:pPr>
        <w:pStyle w:val="PL"/>
      </w:pPr>
      <w:r>
        <w:t xml:space="preserve">                required: true</w:t>
      </w:r>
    </w:p>
    <w:p w14:paraId="58611942" w14:textId="77777777" w:rsidR="007B3916" w:rsidRDefault="007B3916" w:rsidP="007B3916">
      <w:pPr>
        <w:pStyle w:val="PL"/>
      </w:pPr>
      <w:r>
        <w:t xml:space="preserve">                content:</w:t>
      </w:r>
    </w:p>
    <w:p w14:paraId="2012E58D" w14:textId="77777777" w:rsidR="007B3916" w:rsidRDefault="007B3916" w:rsidP="007B3916">
      <w:pPr>
        <w:pStyle w:val="PL"/>
      </w:pPr>
      <w:r>
        <w:t xml:space="preserve">                  application/json:</w:t>
      </w:r>
    </w:p>
    <w:p w14:paraId="0FFD0D45" w14:textId="77777777" w:rsidR="007B3916" w:rsidRDefault="007B3916" w:rsidP="007B3916">
      <w:pPr>
        <w:pStyle w:val="PL"/>
      </w:pPr>
      <w:r>
        <w:t xml:space="preserve">                    schema:</w:t>
      </w:r>
    </w:p>
    <w:p w14:paraId="79F2C8A2" w14:textId="77777777" w:rsidR="007B3916" w:rsidRDefault="007B3916" w:rsidP="007B3916">
      <w:pPr>
        <w:pStyle w:val="PL"/>
      </w:pPr>
      <w:r>
        <w:t xml:space="preserve">                      $ref: '#/components/schemas/NotifyChangedAlarm'</w:t>
      </w:r>
    </w:p>
    <w:p w14:paraId="7207F45F" w14:textId="77777777" w:rsidR="007B3916" w:rsidRDefault="007B3916" w:rsidP="007B3916">
      <w:pPr>
        <w:pStyle w:val="PL"/>
      </w:pPr>
      <w:r>
        <w:t xml:space="preserve">              responses:</w:t>
      </w:r>
    </w:p>
    <w:p w14:paraId="3636D4BA" w14:textId="77777777" w:rsidR="007B3916" w:rsidRDefault="007B3916" w:rsidP="007B3916">
      <w:pPr>
        <w:pStyle w:val="PL"/>
      </w:pPr>
      <w:r>
        <w:t xml:space="preserve">                '204':</w:t>
      </w:r>
    </w:p>
    <w:p w14:paraId="708BB2EB" w14:textId="77777777" w:rsidR="007B3916" w:rsidRDefault="007B3916" w:rsidP="007B3916">
      <w:pPr>
        <w:pStyle w:val="PL"/>
      </w:pPr>
      <w:r>
        <w:t xml:space="preserve">                  description: &gt;-</w:t>
      </w:r>
    </w:p>
    <w:p w14:paraId="3A5BC8EC" w14:textId="77777777" w:rsidR="007B3916" w:rsidRDefault="007B3916" w:rsidP="007B3916">
      <w:pPr>
        <w:pStyle w:val="PL"/>
      </w:pPr>
      <w:r>
        <w:t xml:space="preserve">                    Success case ("204 No Content").</w:t>
      </w:r>
    </w:p>
    <w:p w14:paraId="6E37E0C5" w14:textId="77777777" w:rsidR="007B3916" w:rsidRDefault="007B3916" w:rsidP="007B3916">
      <w:pPr>
        <w:pStyle w:val="PL"/>
      </w:pPr>
      <w:r>
        <w:t xml:space="preserve">                    The notification is successfully delivered. The response message</w:t>
      </w:r>
    </w:p>
    <w:p w14:paraId="70B6DA01" w14:textId="77777777" w:rsidR="007B3916" w:rsidRDefault="007B3916" w:rsidP="007B3916">
      <w:pPr>
        <w:pStyle w:val="PL"/>
      </w:pPr>
      <w:r>
        <w:t xml:space="preserve">                    body is absent.</w:t>
      </w:r>
    </w:p>
    <w:p w14:paraId="31D63CB2" w14:textId="77777777" w:rsidR="007B3916" w:rsidRDefault="007B3916" w:rsidP="007B3916">
      <w:pPr>
        <w:pStyle w:val="PL"/>
      </w:pPr>
      <w:r>
        <w:t xml:space="preserve">                default:</w:t>
      </w:r>
    </w:p>
    <w:p w14:paraId="02E33489" w14:textId="77777777" w:rsidR="007B3916" w:rsidRDefault="007B3916" w:rsidP="007B3916">
      <w:pPr>
        <w:pStyle w:val="PL"/>
      </w:pPr>
      <w:r>
        <w:t xml:space="preserve">                  description: Error case.</w:t>
      </w:r>
    </w:p>
    <w:p w14:paraId="61632444" w14:textId="77777777" w:rsidR="007B3916" w:rsidRDefault="007B3916" w:rsidP="007B3916">
      <w:pPr>
        <w:pStyle w:val="PL"/>
      </w:pPr>
      <w:r>
        <w:t xml:space="preserve">                  content:</w:t>
      </w:r>
    </w:p>
    <w:p w14:paraId="33731CE6" w14:textId="77777777" w:rsidR="007B3916" w:rsidRDefault="007B3916" w:rsidP="007B3916">
      <w:pPr>
        <w:pStyle w:val="PL"/>
      </w:pPr>
      <w:r>
        <w:t xml:space="preserve">                    application/json:</w:t>
      </w:r>
    </w:p>
    <w:p w14:paraId="62286604" w14:textId="77777777" w:rsidR="007B3916" w:rsidRDefault="007B3916" w:rsidP="007B3916">
      <w:pPr>
        <w:pStyle w:val="PL"/>
      </w:pPr>
      <w:r>
        <w:t xml:space="preserve">                      schema:</w:t>
      </w:r>
    </w:p>
    <w:p w14:paraId="42DE85B7" w14:textId="77777777" w:rsidR="007B3916" w:rsidRDefault="007B3916" w:rsidP="007B3916">
      <w:pPr>
        <w:pStyle w:val="PL"/>
      </w:pPr>
      <w:r>
        <w:t xml:space="preserve">                        $ref: 'TS28623_ComDefs.yaml#/components/schemas/ErrorResponse'</w:t>
      </w:r>
    </w:p>
    <w:p w14:paraId="6DBC8449" w14:textId="77777777" w:rsidR="007B3916" w:rsidRDefault="007B3916" w:rsidP="007B3916">
      <w:pPr>
        <w:pStyle w:val="PL"/>
      </w:pPr>
      <w:r>
        <w:t xml:space="preserve">        notifyChangedAlarmGeneral:</w:t>
      </w:r>
    </w:p>
    <w:p w14:paraId="742BD74F" w14:textId="77777777" w:rsidR="007B3916" w:rsidRDefault="007B3916" w:rsidP="007B3916">
      <w:pPr>
        <w:pStyle w:val="PL"/>
      </w:pPr>
      <w:r>
        <w:t xml:space="preserve">          '{request.body#/consumerReference}':</w:t>
      </w:r>
    </w:p>
    <w:p w14:paraId="50EFD607" w14:textId="77777777" w:rsidR="007B3916" w:rsidRDefault="007B3916" w:rsidP="007B3916">
      <w:pPr>
        <w:pStyle w:val="PL"/>
      </w:pPr>
      <w:r>
        <w:t xml:space="preserve">            post:</w:t>
      </w:r>
    </w:p>
    <w:p w14:paraId="1BF2ACC7" w14:textId="77777777" w:rsidR="007B3916" w:rsidRDefault="007B3916" w:rsidP="007B3916">
      <w:pPr>
        <w:pStyle w:val="PL"/>
      </w:pPr>
      <w:r>
        <w:t xml:space="preserve">              requestBody:</w:t>
      </w:r>
    </w:p>
    <w:p w14:paraId="47DB06CA" w14:textId="77777777" w:rsidR="007B3916" w:rsidRDefault="007B3916" w:rsidP="007B3916">
      <w:pPr>
        <w:pStyle w:val="PL"/>
      </w:pPr>
      <w:r>
        <w:t xml:space="preserve">                required: true</w:t>
      </w:r>
    </w:p>
    <w:p w14:paraId="38A04B93" w14:textId="77777777" w:rsidR="007B3916" w:rsidRDefault="007B3916" w:rsidP="007B3916">
      <w:pPr>
        <w:pStyle w:val="PL"/>
      </w:pPr>
      <w:r>
        <w:t xml:space="preserve">                content:</w:t>
      </w:r>
    </w:p>
    <w:p w14:paraId="78801839" w14:textId="77777777" w:rsidR="007B3916" w:rsidRDefault="007B3916" w:rsidP="007B3916">
      <w:pPr>
        <w:pStyle w:val="PL"/>
      </w:pPr>
      <w:r>
        <w:t xml:space="preserve">                  application/json:</w:t>
      </w:r>
    </w:p>
    <w:p w14:paraId="652E2A08" w14:textId="77777777" w:rsidR="007B3916" w:rsidRDefault="007B3916" w:rsidP="007B3916">
      <w:pPr>
        <w:pStyle w:val="PL"/>
      </w:pPr>
      <w:r>
        <w:t xml:space="preserve">                    schema:</w:t>
      </w:r>
    </w:p>
    <w:p w14:paraId="370F6154" w14:textId="77777777" w:rsidR="007B3916" w:rsidRDefault="007B3916" w:rsidP="007B3916">
      <w:pPr>
        <w:pStyle w:val="PL"/>
      </w:pPr>
      <w:r>
        <w:t xml:space="preserve">                      oneOf:</w:t>
      </w:r>
    </w:p>
    <w:p w14:paraId="6415A6FC" w14:textId="77777777" w:rsidR="007B3916" w:rsidRDefault="007B3916" w:rsidP="007B3916">
      <w:pPr>
        <w:pStyle w:val="PL"/>
      </w:pPr>
      <w:r>
        <w:t xml:space="preserve">                        - $ref: '#/components/schemas/NotifyChangedAlarmGeneral'</w:t>
      </w:r>
    </w:p>
    <w:p w14:paraId="2DB3F8B9" w14:textId="77777777" w:rsidR="007B3916" w:rsidRDefault="007B3916" w:rsidP="007B3916">
      <w:pPr>
        <w:pStyle w:val="PL"/>
      </w:pPr>
      <w:r>
        <w:t xml:space="preserve">                        - $ref: '#/components/schemas/NotifyChangedSecAlarmGeneral'</w:t>
      </w:r>
    </w:p>
    <w:p w14:paraId="6C59AF9D" w14:textId="77777777" w:rsidR="007B3916" w:rsidRDefault="007B3916" w:rsidP="007B3916">
      <w:pPr>
        <w:pStyle w:val="PL"/>
      </w:pPr>
      <w:r>
        <w:t xml:space="preserve">              responses:</w:t>
      </w:r>
    </w:p>
    <w:p w14:paraId="47B31524" w14:textId="77777777" w:rsidR="007B3916" w:rsidRDefault="007B3916" w:rsidP="007B3916">
      <w:pPr>
        <w:pStyle w:val="PL"/>
      </w:pPr>
      <w:r>
        <w:t xml:space="preserve">                '204':</w:t>
      </w:r>
    </w:p>
    <w:p w14:paraId="3C3EF0B4" w14:textId="77777777" w:rsidR="007B3916" w:rsidRDefault="007B3916" w:rsidP="007B3916">
      <w:pPr>
        <w:pStyle w:val="PL"/>
      </w:pPr>
      <w:r>
        <w:t xml:space="preserve">                  description: &gt;-</w:t>
      </w:r>
    </w:p>
    <w:p w14:paraId="55A4EF13" w14:textId="77777777" w:rsidR="007B3916" w:rsidRDefault="007B3916" w:rsidP="007B3916">
      <w:pPr>
        <w:pStyle w:val="PL"/>
      </w:pPr>
      <w:r>
        <w:t xml:space="preserve">                    Success case ("204 No Content").</w:t>
      </w:r>
    </w:p>
    <w:p w14:paraId="337482E5" w14:textId="77777777" w:rsidR="007B3916" w:rsidRDefault="007B3916" w:rsidP="007B3916">
      <w:pPr>
        <w:pStyle w:val="PL"/>
      </w:pPr>
      <w:r>
        <w:t xml:space="preserve">                    The notification is successfully delivered. The response message</w:t>
      </w:r>
    </w:p>
    <w:p w14:paraId="17CE609D" w14:textId="77777777" w:rsidR="007B3916" w:rsidRDefault="007B3916" w:rsidP="007B3916">
      <w:pPr>
        <w:pStyle w:val="PL"/>
      </w:pPr>
      <w:r>
        <w:lastRenderedPageBreak/>
        <w:t xml:space="preserve">                    body is absent.</w:t>
      </w:r>
    </w:p>
    <w:p w14:paraId="635D1D35" w14:textId="77777777" w:rsidR="007B3916" w:rsidRDefault="007B3916" w:rsidP="007B3916">
      <w:pPr>
        <w:pStyle w:val="PL"/>
      </w:pPr>
      <w:r>
        <w:t xml:space="preserve">                default:</w:t>
      </w:r>
    </w:p>
    <w:p w14:paraId="0636609C" w14:textId="77777777" w:rsidR="007B3916" w:rsidRDefault="007B3916" w:rsidP="007B3916">
      <w:pPr>
        <w:pStyle w:val="PL"/>
      </w:pPr>
      <w:r>
        <w:t xml:space="preserve">                  description: Error case.</w:t>
      </w:r>
    </w:p>
    <w:p w14:paraId="6F24F8CA" w14:textId="77777777" w:rsidR="007B3916" w:rsidRDefault="007B3916" w:rsidP="007B3916">
      <w:pPr>
        <w:pStyle w:val="PL"/>
      </w:pPr>
      <w:r>
        <w:t xml:space="preserve">                  content:</w:t>
      </w:r>
    </w:p>
    <w:p w14:paraId="78695F75" w14:textId="77777777" w:rsidR="007B3916" w:rsidRDefault="007B3916" w:rsidP="007B3916">
      <w:pPr>
        <w:pStyle w:val="PL"/>
      </w:pPr>
      <w:r>
        <w:t xml:space="preserve">                    application/json:</w:t>
      </w:r>
    </w:p>
    <w:p w14:paraId="7D7FF1ED" w14:textId="77777777" w:rsidR="007B3916" w:rsidRDefault="007B3916" w:rsidP="007B3916">
      <w:pPr>
        <w:pStyle w:val="PL"/>
      </w:pPr>
      <w:r>
        <w:t xml:space="preserve">                      schema:</w:t>
      </w:r>
    </w:p>
    <w:p w14:paraId="30711CFD" w14:textId="77777777" w:rsidR="007B3916" w:rsidRDefault="007B3916" w:rsidP="007B3916">
      <w:pPr>
        <w:pStyle w:val="PL"/>
      </w:pPr>
      <w:r>
        <w:t xml:space="preserve">                        $ref: 'TS28623_ComDefs.yaml#/components/schemas/ErrorResponse'</w:t>
      </w:r>
    </w:p>
    <w:p w14:paraId="7E71F48B" w14:textId="77777777" w:rsidR="007B3916" w:rsidRDefault="007B3916" w:rsidP="007B3916">
      <w:pPr>
        <w:pStyle w:val="PL"/>
      </w:pPr>
      <w:r>
        <w:t xml:space="preserve">        notifyCorrelatedNotificationChanged:</w:t>
      </w:r>
    </w:p>
    <w:p w14:paraId="74BF6224" w14:textId="77777777" w:rsidR="007B3916" w:rsidRDefault="007B3916" w:rsidP="007B3916">
      <w:pPr>
        <w:pStyle w:val="PL"/>
      </w:pPr>
      <w:r>
        <w:t xml:space="preserve">          '{request.body#/consumerReference}':</w:t>
      </w:r>
    </w:p>
    <w:p w14:paraId="6D2503C6" w14:textId="77777777" w:rsidR="007B3916" w:rsidRDefault="007B3916" w:rsidP="007B3916">
      <w:pPr>
        <w:pStyle w:val="PL"/>
      </w:pPr>
      <w:r>
        <w:t xml:space="preserve">            post:</w:t>
      </w:r>
    </w:p>
    <w:p w14:paraId="400EB725" w14:textId="77777777" w:rsidR="007B3916" w:rsidRDefault="007B3916" w:rsidP="007B3916">
      <w:pPr>
        <w:pStyle w:val="PL"/>
      </w:pPr>
      <w:r>
        <w:t xml:space="preserve">              requestBody:</w:t>
      </w:r>
    </w:p>
    <w:p w14:paraId="0F94D5CB" w14:textId="77777777" w:rsidR="007B3916" w:rsidRDefault="007B3916" w:rsidP="007B3916">
      <w:pPr>
        <w:pStyle w:val="PL"/>
      </w:pPr>
      <w:r>
        <w:t xml:space="preserve">                required: true</w:t>
      </w:r>
    </w:p>
    <w:p w14:paraId="5BDA8DEF" w14:textId="77777777" w:rsidR="007B3916" w:rsidRDefault="007B3916" w:rsidP="007B3916">
      <w:pPr>
        <w:pStyle w:val="PL"/>
      </w:pPr>
      <w:r>
        <w:t xml:space="preserve">                content:</w:t>
      </w:r>
    </w:p>
    <w:p w14:paraId="6A83E4B6" w14:textId="77777777" w:rsidR="007B3916" w:rsidRDefault="007B3916" w:rsidP="007B3916">
      <w:pPr>
        <w:pStyle w:val="PL"/>
      </w:pPr>
      <w:r>
        <w:t xml:space="preserve">                  application/json:</w:t>
      </w:r>
    </w:p>
    <w:p w14:paraId="60EA009E" w14:textId="77777777" w:rsidR="007B3916" w:rsidRDefault="007B3916" w:rsidP="007B3916">
      <w:pPr>
        <w:pStyle w:val="PL"/>
      </w:pPr>
      <w:r>
        <w:t xml:space="preserve">                    schema:</w:t>
      </w:r>
    </w:p>
    <w:p w14:paraId="0C2699D3" w14:textId="77777777" w:rsidR="007B3916" w:rsidRDefault="007B3916" w:rsidP="007B3916">
      <w:pPr>
        <w:pStyle w:val="PL"/>
      </w:pPr>
      <w:r>
        <w:t xml:space="preserve">                      $ref: '#/components/schemas/NotifyCorrelatedNotificationChanged'</w:t>
      </w:r>
    </w:p>
    <w:p w14:paraId="3FE7E0C2" w14:textId="77777777" w:rsidR="007B3916" w:rsidRDefault="007B3916" w:rsidP="007B3916">
      <w:pPr>
        <w:pStyle w:val="PL"/>
      </w:pPr>
      <w:r>
        <w:t xml:space="preserve">              responses:</w:t>
      </w:r>
    </w:p>
    <w:p w14:paraId="3DA659A7" w14:textId="77777777" w:rsidR="007B3916" w:rsidRDefault="007B3916" w:rsidP="007B3916">
      <w:pPr>
        <w:pStyle w:val="PL"/>
      </w:pPr>
      <w:r>
        <w:t xml:space="preserve">                '204':</w:t>
      </w:r>
    </w:p>
    <w:p w14:paraId="31CA3A14" w14:textId="77777777" w:rsidR="007B3916" w:rsidRDefault="007B3916" w:rsidP="007B3916">
      <w:pPr>
        <w:pStyle w:val="PL"/>
      </w:pPr>
      <w:r>
        <w:t xml:space="preserve">                  description: &gt;-</w:t>
      </w:r>
    </w:p>
    <w:p w14:paraId="3622E603" w14:textId="77777777" w:rsidR="007B3916" w:rsidRDefault="007B3916" w:rsidP="007B3916">
      <w:pPr>
        <w:pStyle w:val="PL"/>
      </w:pPr>
      <w:r>
        <w:t xml:space="preserve">                    Success case ("204 No Content").</w:t>
      </w:r>
    </w:p>
    <w:p w14:paraId="73DEC546" w14:textId="77777777" w:rsidR="007B3916" w:rsidRDefault="007B3916" w:rsidP="007B3916">
      <w:pPr>
        <w:pStyle w:val="PL"/>
      </w:pPr>
      <w:r>
        <w:t xml:space="preserve">                    The notification is successfully delivered. The response message</w:t>
      </w:r>
    </w:p>
    <w:p w14:paraId="4442F382" w14:textId="77777777" w:rsidR="007B3916" w:rsidRDefault="007B3916" w:rsidP="007B3916">
      <w:pPr>
        <w:pStyle w:val="PL"/>
      </w:pPr>
      <w:r>
        <w:t xml:space="preserve">                    body is absent.</w:t>
      </w:r>
    </w:p>
    <w:p w14:paraId="57849D6A" w14:textId="77777777" w:rsidR="007B3916" w:rsidRDefault="007B3916" w:rsidP="007B3916">
      <w:pPr>
        <w:pStyle w:val="PL"/>
      </w:pPr>
      <w:r>
        <w:t xml:space="preserve">                default:</w:t>
      </w:r>
    </w:p>
    <w:p w14:paraId="1597C786" w14:textId="77777777" w:rsidR="007B3916" w:rsidRDefault="007B3916" w:rsidP="007B3916">
      <w:pPr>
        <w:pStyle w:val="PL"/>
      </w:pPr>
      <w:r>
        <w:t xml:space="preserve">                  description: Error case.</w:t>
      </w:r>
    </w:p>
    <w:p w14:paraId="7ACE1540" w14:textId="77777777" w:rsidR="007B3916" w:rsidRDefault="007B3916" w:rsidP="007B3916">
      <w:pPr>
        <w:pStyle w:val="PL"/>
      </w:pPr>
      <w:r>
        <w:t xml:space="preserve">                  content:</w:t>
      </w:r>
    </w:p>
    <w:p w14:paraId="4F123395" w14:textId="77777777" w:rsidR="007B3916" w:rsidRDefault="007B3916" w:rsidP="007B3916">
      <w:pPr>
        <w:pStyle w:val="PL"/>
      </w:pPr>
      <w:r>
        <w:t xml:space="preserve">                    application/json:</w:t>
      </w:r>
    </w:p>
    <w:p w14:paraId="0851B45F" w14:textId="77777777" w:rsidR="007B3916" w:rsidRDefault="007B3916" w:rsidP="007B3916">
      <w:pPr>
        <w:pStyle w:val="PL"/>
      </w:pPr>
      <w:r>
        <w:t xml:space="preserve">                      schema:</w:t>
      </w:r>
    </w:p>
    <w:p w14:paraId="418160CD" w14:textId="77777777" w:rsidR="007B3916" w:rsidRDefault="007B3916" w:rsidP="007B3916">
      <w:pPr>
        <w:pStyle w:val="PL"/>
      </w:pPr>
      <w:r>
        <w:t xml:space="preserve">                        $ref: 'TS28623_ComDefs.yaml#/components/schemas/ErrorResponse'</w:t>
      </w:r>
    </w:p>
    <w:p w14:paraId="1B6B6C78" w14:textId="77777777" w:rsidR="007B3916" w:rsidRDefault="007B3916" w:rsidP="007B3916">
      <w:pPr>
        <w:pStyle w:val="PL"/>
      </w:pPr>
      <w:r>
        <w:t xml:space="preserve">        notifyAckStateChanged:</w:t>
      </w:r>
    </w:p>
    <w:p w14:paraId="032D02D3" w14:textId="77777777" w:rsidR="007B3916" w:rsidRDefault="007B3916" w:rsidP="007B3916">
      <w:pPr>
        <w:pStyle w:val="PL"/>
      </w:pPr>
      <w:r>
        <w:t xml:space="preserve">          '{request.body#/consumerReference}':</w:t>
      </w:r>
    </w:p>
    <w:p w14:paraId="70D21A36" w14:textId="77777777" w:rsidR="007B3916" w:rsidRDefault="007B3916" w:rsidP="007B3916">
      <w:pPr>
        <w:pStyle w:val="PL"/>
      </w:pPr>
      <w:r>
        <w:t xml:space="preserve">            post:</w:t>
      </w:r>
    </w:p>
    <w:p w14:paraId="47448759" w14:textId="77777777" w:rsidR="007B3916" w:rsidRDefault="007B3916" w:rsidP="007B3916">
      <w:pPr>
        <w:pStyle w:val="PL"/>
      </w:pPr>
      <w:r>
        <w:t xml:space="preserve">              requestBody:</w:t>
      </w:r>
    </w:p>
    <w:p w14:paraId="2B094A4F" w14:textId="77777777" w:rsidR="007B3916" w:rsidRDefault="007B3916" w:rsidP="007B3916">
      <w:pPr>
        <w:pStyle w:val="PL"/>
      </w:pPr>
      <w:r>
        <w:t xml:space="preserve">                required: true</w:t>
      </w:r>
    </w:p>
    <w:p w14:paraId="1E747E89" w14:textId="77777777" w:rsidR="007B3916" w:rsidRDefault="007B3916" w:rsidP="007B3916">
      <w:pPr>
        <w:pStyle w:val="PL"/>
      </w:pPr>
      <w:r>
        <w:t xml:space="preserve">                content:</w:t>
      </w:r>
    </w:p>
    <w:p w14:paraId="76270C55" w14:textId="77777777" w:rsidR="007B3916" w:rsidRDefault="007B3916" w:rsidP="007B3916">
      <w:pPr>
        <w:pStyle w:val="PL"/>
      </w:pPr>
      <w:r>
        <w:t xml:space="preserve">                  application/json:</w:t>
      </w:r>
    </w:p>
    <w:p w14:paraId="53110C6B" w14:textId="77777777" w:rsidR="007B3916" w:rsidRDefault="007B3916" w:rsidP="007B3916">
      <w:pPr>
        <w:pStyle w:val="PL"/>
      </w:pPr>
      <w:r>
        <w:t xml:space="preserve">                    schema:</w:t>
      </w:r>
    </w:p>
    <w:p w14:paraId="5016424E" w14:textId="77777777" w:rsidR="007B3916" w:rsidRDefault="007B3916" w:rsidP="007B3916">
      <w:pPr>
        <w:pStyle w:val="PL"/>
      </w:pPr>
      <w:r>
        <w:t xml:space="preserve">                      $ref: '#/components/schemas/NotifyAckStateChanged'</w:t>
      </w:r>
    </w:p>
    <w:p w14:paraId="00FA9796" w14:textId="77777777" w:rsidR="007B3916" w:rsidRDefault="007B3916" w:rsidP="007B3916">
      <w:pPr>
        <w:pStyle w:val="PL"/>
      </w:pPr>
      <w:r>
        <w:t xml:space="preserve">              responses:</w:t>
      </w:r>
    </w:p>
    <w:p w14:paraId="28960287" w14:textId="77777777" w:rsidR="007B3916" w:rsidRDefault="007B3916" w:rsidP="007B3916">
      <w:pPr>
        <w:pStyle w:val="PL"/>
      </w:pPr>
      <w:r>
        <w:t xml:space="preserve">                '204':</w:t>
      </w:r>
    </w:p>
    <w:p w14:paraId="1DEBAEE4" w14:textId="77777777" w:rsidR="007B3916" w:rsidRDefault="007B3916" w:rsidP="007B3916">
      <w:pPr>
        <w:pStyle w:val="PL"/>
      </w:pPr>
      <w:r>
        <w:t xml:space="preserve">                  description: &gt;-</w:t>
      </w:r>
    </w:p>
    <w:p w14:paraId="75A1287E" w14:textId="77777777" w:rsidR="007B3916" w:rsidRDefault="007B3916" w:rsidP="007B3916">
      <w:pPr>
        <w:pStyle w:val="PL"/>
      </w:pPr>
      <w:r>
        <w:t xml:space="preserve">                    Success case ("204 No Content").</w:t>
      </w:r>
    </w:p>
    <w:p w14:paraId="429B7328" w14:textId="77777777" w:rsidR="007B3916" w:rsidRDefault="007B3916" w:rsidP="007B3916">
      <w:pPr>
        <w:pStyle w:val="PL"/>
      </w:pPr>
      <w:r>
        <w:t xml:space="preserve">                    The notification is successfully delivered. The response message</w:t>
      </w:r>
    </w:p>
    <w:p w14:paraId="609D8DAF" w14:textId="77777777" w:rsidR="007B3916" w:rsidRDefault="007B3916" w:rsidP="007B3916">
      <w:pPr>
        <w:pStyle w:val="PL"/>
      </w:pPr>
      <w:r>
        <w:t xml:space="preserve">                    body is absent.</w:t>
      </w:r>
    </w:p>
    <w:p w14:paraId="17516FB5" w14:textId="77777777" w:rsidR="007B3916" w:rsidRDefault="007B3916" w:rsidP="007B3916">
      <w:pPr>
        <w:pStyle w:val="PL"/>
      </w:pPr>
      <w:r>
        <w:t xml:space="preserve">                default:</w:t>
      </w:r>
    </w:p>
    <w:p w14:paraId="2A373345" w14:textId="77777777" w:rsidR="007B3916" w:rsidRDefault="007B3916" w:rsidP="007B3916">
      <w:pPr>
        <w:pStyle w:val="PL"/>
      </w:pPr>
      <w:r>
        <w:t xml:space="preserve">                  description: Error case.</w:t>
      </w:r>
    </w:p>
    <w:p w14:paraId="22B6A09B" w14:textId="77777777" w:rsidR="007B3916" w:rsidRDefault="007B3916" w:rsidP="007B3916">
      <w:pPr>
        <w:pStyle w:val="PL"/>
      </w:pPr>
      <w:r>
        <w:t xml:space="preserve">                  content:</w:t>
      </w:r>
    </w:p>
    <w:p w14:paraId="533C192C" w14:textId="77777777" w:rsidR="007B3916" w:rsidRDefault="007B3916" w:rsidP="007B3916">
      <w:pPr>
        <w:pStyle w:val="PL"/>
      </w:pPr>
      <w:r>
        <w:t xml:space="preserve">                    application/json:</w:t>
      </w:r>
    </w:p>
    <w:p w14:paraId="439E9609" w14:textId="77777777" w:rsidR="007B3916" w:rsidRDefault="007B3916" w:rsidP="007B3916">
      <w:pPr>
        <w:pStyle w:val="PL"/>
      </w:pPr>
      <w:r>
        <w:t xml:space="preserve">                      schema:</w:t>
      </w:r>
    </w:p>
    <w:p w14:paraId="35EEA412" w14:textId="77777777" w:rsidR="007B3916" w:rsidRDefault="007B3916" w:rsidP="007B3916">
      <w:pPr>
        <w:pStyle w:val="PL"/>
      </w:pPr>
      <w:r>
        <w:t xml:space="preserve">                        $ref: 'TS28623_ComDefs.yaml#/components/schemas/ErrorResponse'</w:t>
      </w:r>
    </w:p>
    <w:p w14:paraId="1F192759" w14:textId="77777777" w:rsidR="007B3916" w:rsidRDefault="007B3916" w:rsidP="007B3916">
      <w:pPr>
        <w:pStyle w:val="PL"/>
      </w:pPr>
      <w:r>
        <w:t xml:space="preserve">        notifyComments:</w:t>
      </w:r>
    </w:p>
    <w:p w14:paraId="23074EE3" w14:textId="77777777" w:rsidR="007B3916" w:rsidRDefault="007B3916" w:rsidP="007B3916">
      <w:pPr>
        <w:pStyle w:val="PL"/>
      </w:pPr>
      <w:r>
        <w:t xml:space="preserve">          '{request.body#/consumerReference}':</w:t>
      </w:r>
    </w:p>
    <w:p w14:paraId="6A6A0DDD" w14:textId="77777777" w:rsidR="007B3916" w:rsidRDefault="007B3916" w:rsidP="007B3916">
      <w:pPr>
        <w:pStyle w:val="PL"/>
      </w:pPr>
      <w:r>
        <w:t xml:space="preserve">            post:</w:t>
      </w:r>
    </w:p>
    <w:p w14:paraId="01A2C85B" w14:textId="77777777" w:rsidR="007B3916" w:rsidRDefault="007B3916" w:rsidP="007B3916">
      <w:pPr>
        <w:pStyle w:val="PL"/>
      </w:pPr>
      <w:r>
        <w:t xml:space="preserve">              requestBody:</w:t>
      </w:r>
    </w:p>
    <w:p w14:paraId="5CED0234" w14:textId="77777777" w:rsidR="007B3916" w:rsidRDefault="007B3916" w:rsidP="007B3916">
      <w:pPr>
        <w:pStyle w:val="PL"/>
      </w:pPr>
      <w:r>
        <w:t xml:space="preserve">                required: true</w:t>
      </w:r>
    </w:p>
    <w:p w14:paraId="0B7A791C" w14:textId="77777777" w:rsidR="007B3916" w:rsidRDefault="007B3916" w:rsidP="007B3916">
      <w:pPr>
        <w:pStyle w:val="PL"/>
      </w:pPr>
      <w:r>
        <w:t xml:space="preserve">                content:</w:t>
      </w:r>
    </w:p>
    <w:p w14:paraId="7484DB8B" w14:textId="77777777" w:rsidR="007B3916" w:rsidRDefault="007B3916" w:rsidP="007B3916">
      <w:pPr>
        <w:pStyle w:val="PL"/>
      </w:pPr>
      <w:r>
        <w:t xml:space="preserve">                  application/json:</w:t>
      </w:r>
    </w:p>
    <w:p w14:paraId="27E7626D" w14:textId="77777777" w:rsidR="007B3916" w:rsidRDefault="007B3916" w:rsidP="007B3916">
      <w:pPr>
        <w:pStyle w:val="PL"/>
      </w:pPr>
      <w:r>
        <w:t xml:space="preserve">                    schema:</w:t>
      </w:r>
    </w:p>
    <w:p w14:paraId="72B7BE0B" w14:textId="77777777" w:rsidR="007B3916" w:rsidRDefault="007B3916" w:rsidP="007B3916">
      <w:pPr>
        <w:pStyle w:val="PL"/>
      </w:pPr>
      <w:r>
        <w:t xml:space="preserve">                      $ref: '#/components/schemas/NotifyComments'</w:t>
      </w:r>
    </w:p>
    <w:p w14:paraId="0E02B305" w14:textId="77777777" w:rsidR="007B3916" w:rsidRDefault="007B3916" w:rsidP="007B3916">
      <w:pPr>
        <w:pStyle w:val="PL"/>
      </w:pPr>
      <w:r>
        <w:t xml:space="preserve">              responses:</w:t>
      </w:r>
    </w:p>
    <w:p w14:paraId="189A8695" w14:textId="77777777" w:rsidR="007B3916" w:rsidRDefault="007B3916" w:rsidP="007B3916">
      <w:pPr>
        <w:pStyle w:val="PL"/>
      </w:pPr>
      <w:r>
        <w:t xml:space="preserve">                '204':</w:t>
      </w:r>
    </w:p>
    <w:p w14:paraId="7B29CBB5" w14:textId="77777777" w:rsidR="007B3916" w:rsidRDefault="007B3916" w:rsidP="007B3916">
      <w:pPr>
        <w:pStyle w:val="PL"/>
      </w:pPr>
      <w:r>
        <w:t xml:space="preserve">                  description: &gt;-</w:t>
      </w:r>
    </w:p>
    <w:p w14:paraId="0D78C6D5" w14:textId="77777777" w:rsidR="007B3916" w:rsidRDefault="007B3916" w:rsidP="007B3916">
      <w:pPr>
        <w:pStyle w:val="PL"/>
      </w:pPr>
      <w:r>
        <w:t xml:space="preserve">                    Success case ("204 No Content").</w:t>
      </w:r>
    </w:p>
    <w:p w14:paraId="6D709864" w14:textId="77777777" w:rsidR="007B3916" w:rsidRDefault="007B3916" w:rsidP="007B3916">
      <w:pPr>
        <w:pStyle w:val="PL"/>
      </w:pPr>
      <w:r>
        <w:t xml:space="preserve">                    The notification is successfully delivered. The response message</w:t>
      </w:r>
    </w:p>
    <w:p w14:paraId="13932B51" w14:textId="77777777" w:rsidR="007B3916" w:rsidRDefault="007B3916" w:rsidP="007B3916">
      <w:pPr>
        <w:pStyle w:val="PL"/>
      </w:pPr>
      <w:r>
        <w:t xml:space="preserve">                    body is absent.</w:t>
      </w:r>
    </w:p>
    <w:p w14:paraId="0FF186FD" w14:textId="77777777" w:rsidR="007B3916" w:rsidRDefault="007B3916" w:rsidP="007B3916">
      <w:pPr>
        <w:pStyle w:val="PL"/>
      </w:pPr>
      <w:r>
        <w:t xml:space="preserve">                default:</w:t>
      </w:r>
    </w:p>
    <w:p w14:paraId="3FD4531B" w14:textId="77777777" w:rsidR="007B3916" w:rsidRDefault="007B3916" w:rsidP="007B3916">
      <w:pPr>
        <w:pStyle w:val="PL"/>
      </w:pPr>
      <w:r>
        <w:t xml:space="preserve">                  description: Error case.</w:t>
      </w:r>
    </w:p>
    <w:p w14:paraId="4F84F951" w14:textId="77777777" w:rsidR="007B3916" w:rsidRDefault="007B3916" w:rsidP="007B3916">
      <w:pPr>
        <w:pStyle w:val="PL"/>
      </w:pPr>
      <w:r>
        <w:t xml:space="preserve">                  content:</w:t>
      </w:r>
    </w:p>
    <w:p w14:paraId="3B5D6F58" w14:textId="77777777" w:rsidR="007B3916" w:rsidRDefault="007B3916" w:rsidP="007B3916">
      <w:pPr>
        <w:pStyle w:val="PL"/>
      </w:pPr>
      <w:r>
        <w:t xml:space="preserve">                    application/json:</w:t>
      </w:r>
    </w:p>
    <w:p w14:paraId="0A85516C" w14:textId="77777777" w:rsidR="007B3916" w:rsidRDefault="007B3916" w:rsidP="007B3916">
      <w:pPr>
        <w:pStyle w:val="PL"/>
      </w:pPr>
      <w:r>
        <w:t xml:space="preserve">                      schema:</w:t>
      </w:r>
    </w:p>
    <w:p w14:paraId="37915688" w14:textId="77777777" w:rsidR="007B3916" w:rsidRDefault="007B3916" w:rsidP="007B3916">
      <w:pPr>
        <w:pStyle w:val="PL"/>
      </w:pPr>
      <w:r>
        <w:t xml:space="preserve">                        $ref: 'TS28623_ComDefs.yaml#/components/schemas/ErrorResponse'</w:t>
      </w:r>
    </w:p>
    <w:p w14:paraId="5DB15F05" w14:textId="77777777" w:rsidR="007B3916" w:rsidRDefault="007B3916" w:rsidP="007B3916">
      <w:pPr>
        <w:pStyle w:val="PL"/>
      </w:pPr>
      <w:r>
        <w:t xml:space="preserve">        notifyPotentialFaultyAlarmList:</w:t>
      </w:r>
    </w:p>
    <w:p w14:paraId="789724D2" w14:textId="77777777" w:rsidR="007B3916" w:rsidRDefault="007B3916" w:rsidP="007B3916">
      <w:pPr>
        <w:pStyle w:val="PL"/>
      </w:pPr>
      <w:r>
        <w:t xml:space="preserve">          '{request.body#/consumerReference}':</w:t>
      </w:r>
    </w:p>
    <w:p w14:paraId="596C7C9B" w14:textId="77777777" w:rsidR="007B3916" w:rsidRDefault="007B3916" w:rsidP="007B3916">
      <w:pPr>
        <w:pStyle w:val="PL"/>
      </w:pPr>
      <w:r>
        <w:t xml:space="preserve">            post:</w:t>
      </w:r>
    </w:p>
    <w:p w14:paraId="31F52AF0" w14:textId="77777777" w:rsidR="007B3916" w:rsidRDefault="007B3916" w:rsidP="007B3916">
      <w:pPr>
        <w:pStyle w:val="PL"/>
      </w:pPr>
      <w:r>
        <w:t xml:space="preserve">              requestBody:</w:t>
      </w:r>
    </w:p>
    <w:p w14:paraId="257D10DB" w14:textId="77777777" w:rsidR="007B3916" w:rsidRDefault="007B3916" w:rsidP="007B3916">
      <w:pPr>
        <w:pStyle w:val="PL"/>
      </w:pPr>
      <w:r>
        <w:t xml:space="preserve">                required: true</w:t>
      </w:r>
    </w:p>
    <w:p w14:paraId="49FC68F7" w14:textId="77777777" w:rsidR="007B3916" w:rsidRDefault="007B3916" w:rsidP="007B3916">
      <w:pPr>
        <w:pStyle w:val="PL"/>
      </w:pPr>
      <w:r>
        <w:t xml:space="preserve">                content:</w:t>
      </w:r>
    </w:p>
    <w:p w14:paraId="7353A98A" w14:textId="77777777" w:rsidR="007B3916" w:rsidRDefault="007B3916" w:rsidP="007B3916">
      <w:pPr>
        <w:pStyle w:val="PL"/>
      </w:pPr>
      <w:r>
        <w:t xml:space="preserve">                  application/json:</w:t>
      </w:r>
    </w:p>
    <w:p w14:paraId="6B9BFCDB" w14:textId="77777777" w:rsidR="007B3916" w:rsidRDefault="007B3916" w:rsidP="007B3916">
      <w:pPr>
        <w:pStyle w:val="PL"/>
      </w:pPr>
      <w:r>
        <w:t xml:space="preserve">                    schema:</w:t>
      </w:r>
    </w:p>
    <w:p w14:paraId="5A4042C9" w14:textId="77777777" w:rsidR="007B3916" w:rsidRDefault="007B3916" w:rsidP="007B3916">
      <w:pPr>
        <w:pStyle w:val="PL"/>
      </w:pPr>
      <w:r>
        <w:lastRenderedPageBreak/>
        <w:t xml:space="preserve">                      $ref: '#/components/schemas/NotifyPotentialFaultyAlarmList'</w:t>
      </w:r>
    </w:p>
    <w:p w14:paraId="6E4F0224" w14:textId="77777777" w:rsidR="007B3916" w:rsidRDefault="007B3916" w:rsidP="007B3916">
      <w:pPr>
        <w:pStyle w:val="PL"/>
      </w:pPr>
      <w:r>
        <w:t xml:space="preserve">              responses:</w:t>
      </w:r>
    </w:p>
    <w:p w14:paraId="68121936" w14:textId="77777777" w:rsidR="007B3916" w:rsidRDefault="007B3916" w:rsidP="007B3916">
      <w:pPr>
        <w:pStyle w:val="PL"/>
      </w:pPr>
      <w:r>
        <w:t xml:space="preserve">                '204':</w:t>
      </w:r>
    </w:p>
    <w:p w14:paraId="195E0975" w14:textId="77777777" w:rsidR="007B3916" w:rsidRDefault="007B3916" w:rsidP="007B3916">
      <w:pPr>
        <w:pStyle w:val="PL"/>
      </w:pPr>
      <w:r>
        <w:t xml:space="preserve">                  description: &gt;-</w:t>
      </w:r>
    </w:p>
    <w:p w14:paraId="479D8301" w14:textId="77777777" w:rsidR="007B3916" w:rsidRDefault="007B3916" w:rsidP="007B3916">
      <w:pPr>
        <w:pStyle w:val="PL"/>
      </w:pPr>
      <w:r>
        <w:t xml:space="preserve">                    Success case ("204 No Content").</w:t>
      </w:r>
    </w:p>
    <w:p w14:paraId="00B78B5E" w14:textId="77777777" w:rsidR="007B3916" w:rsidRDefault="007B3916" w:rsidP="007B3916">
      <w:pPr>
        <w:pStyle w:val="PL"/>
      </w:pPr>
      <w:r>
        <w:t xml:space="preserve">                    The notification is successfully delivered. The response message</w:t>
      </w:r>
    </w:p>
    <w:p w14:paraId="1C6A4C00" w14:textId="77777777" w:rsidR="007B3916" w:rsidRDefault="007B3916" w:rsidP="007B3916">
      <w:pPr>
        <w:pStyle w:val="PL"/>
      </w:pPr>
      <w:r>
        <w:t xml:space="preserve">                    body is absent.</w:t>
      </w:r>
    </w:p>
    <w:p w14:paraId="34F24DFB" w14:textId="77777777" w:rsidR="007B3916" w:rsidRDefault="007B3916" w:rsidP="007B3916">
      <w:pPr>
        <w:pStyle w:val="PL"/>
      </w:pPr>
      <w:r>
        <w:t xml:space="preserve">                default:</w:t>
      </w:r>
    </w:p>
    <w:p w14:paraId="4EA65B14" w14:textId="77777777" w:rsidR="007B3916" w:rsidRDefault="007B3916" w:rsidP="007B3916">
      <w:pPr>
        <w:pStyle w:val="PL"/>
      </w:pPr>
      <w:r>
        <w:t xml:space="preserve">                  description: Error case.</w:t>
      </w:r>
    </w:p>
    <w:p w14:paraId="5F00FBFF" w14:textId="77777777" w:rsidR="007B3916" w:rsidRDefault="007B3916" w:rsidP="007B3916">
      <w:pPr>
        <w:pStyle w:val="PL"/>
      </w:pPr>
      <w:r>
        <w:t xml:space="preserve">                  content:</w:t>
      </w:r>
    </w:p>
    <w:p w14:paraId="43D0532F" w14:textId="77777777" w:rsidR="007B3916" w:rsidRDefault="007B3916" w:rsidP="007B3916">
      <w:pPr>
        <w:pStyle w:val="PL"/>
      </w:pPr>
      <w:r>
        <w:t xml:space="preserve">                    application/json:</w:t>
      </w:r>
    </w:p>
    <w:p w14:paraId="2A13FAFB" w14:textId="77777777" w:rsidR="007B3916" w:rsidRDefault="007B3916" w:rsidP="007B3916">
      <w:pPr>
        <w:pStyle w:val="PL"/>
      </w:pPr>
      <w:r>
        <w:t xml:space="preserve">                      schema:</w:t>
      </w:r>
    </w:p>
    <w:p w14:paraId="5B903EE8" w14:textId="77777777" w:rsidR="007B3916" w:rsidRDefault="007B3916" w:rsidP="007B3916">
      <w:pPr>
        <w:pStyle w:val="PL"/>
      </w:pPr>
      <w:r>
        <w:t xml:space="preserve">                        $ref: 'TS28623_ComDefs.yaml#/components/schemas/ErrorResponse'</w:t>
      </w:r>
    </w:p>
    <w:p w14:paraId="47CA2E4F" w14:textId="77777777" w:rsidR="007B3916" w:rsidRDefault="007B3916" w:rsidP="007B3916">
      <w:pPr>
        <w:pStyle w:val="PL"/>
      </w:pPr>
      <w:r>
        <w:t xml:space="preserve">        notifyAlarmListRebuilt:</w:t>
      </w:r>
    </w:p>
    <w:p w14:paraId="325F7959" w14:textId="77777777" w:rsidR="007B3916" w:rsidRDefault="007B3916" w:rsidP="007B3916">
      <w:pPr>
        <w:pStyle w:val="PL"/>
      </w:pPr>
      <w:r>
        <w:t xml:space="preserve">          '{request.body#/consumerReference}':</w:t>
      </w:r>
    </w:p>
    <w:p w14:paraId="13BF0D59" w14:textId="77777777" w:rsidR="007B3916" w:rsidRDefault="007B3916" w:rsidP="007B3916">
      <w:pPr>
        <w:pStyle w:val="PL"/>
      </w:pPr>
      <w:r>
        <w:t xml:space="preserve">            post:</w:t>
      </w:r>
    </w:p>
    <w:p w14:paraId="236FC3C9" w14:textId="77777777" w:rsidR="007B3916" w:rsidRDefault="007B3916" w:rsidP="007B3916">
      <w:pPr>
        <w:pStyle w:val="PL"/>
      </w:pPr>
      <w:r>
        <w:t xml:space="preserve">              requestBody:</w:t>
      </w:r>
    </w:p>
    <w:p w14:paraId="11B6AF31" w14:textId="77777777" w:rsidR="007B3916" w:rsidRDefault="007B3916" w:rsidP="007B3916">
      <w:pPr>
        <w:pStyle w:val="PL"/>
      </w:pPr>
      <w:r>
        <w:t xml:space="preserve">                required: true</w:t>
      </w:r>
    </w:p>
    <w:p w14:paraId="286BB4FB" w14:textId="77777777" w:rsidR="007B3916" w:rsidRDefault="007B3916" w:rsidP="007B3916">
      <w:pPr>
        <w:pStyle w:val="PL"/>
      </w:pPr>
      <w:r>
        <w:t xml:space="preserve">                content:</w:t>
      </w:r>
    </w:p>
    <w:p w14:paraId="470AD447" w14:textId="77777777" w:rsidR="007B3916" w:rsidRDefault="007B3916" w:rsidP="007B3916">
      <w:pPr>
        <w:pStyle w:val="PL"/>
      </w:pPr>
      <w:r>
        <w:t xml:space="preserve">                  application/json:</w:t>
      </w:r>
    </w:p>
    <w:p w14:paraId="057E927F" w14:textId="77777777" w:rsidR="007B3916" w:rsidRDefault="007B3916" w:rsidP="007B3916">
      <w:pPr>
        <w:pStyle w:val="PL"/>
      </w:pPr>
      <w:r>
        <w:t xml:space="preserve">                    schema:</w:t>
      </w:r>
    </w:p>
    <w:p w14:paraId="63C6B86C" w14:textId="77777777" w:rsidR="007B3916" w:rsidRDefault="007B3916" w:rsidP="007B3916">
      <w:pPr>
        <w:pStyle w:val="PL"/>
      </w:pPr>
      <w:r>
        <w:t xml:space="preserve">                      $ref: '#/components/schemas/NotifyAlarmListRebuilt'</w:t>
      </w:r>
    </w:p>
    <w:p w14:paraId="599E0078" w14:textId="77777777" w:rsidR="007B3916" w:rsidRDefault="007B3916" w:rsidP="007B3916">
      <w:pPr>
        <w:pStyle w:val="PL"/>
      </w:pPr>
      <w:r>
        <w:t xml:space="preserve">              responses:</w:t>
      </w:r>
    </w:p>
    <w:p w14:paraId="1D84D164" w14:textId="77777777" w:rsidR="007B3916" w:rsidRDefault="007B3916" w:rsidP="007B3916">
      <w:pPr>
        <w:pStyle w:val="PL"/>
      </w:pPr>
      <w:r>
        <w:t xml:space="preserve">                '204':</w:t>
      </w:r>
    </w:p>
    <w:p w14:paraId="0B619BFC" w14:textId="77777777" w:rsidR="007B3916" w:rsidRDefault="007B3916" w:rsidP="007B3916">
      <w:pPr>
        <w:pStyle w:val="PL"/>
      </w:pPr>
      <w:r>
        <w:t xml:space="preserve">                  description: &gt;-</w:t>
      </w:r>
    </w:p>
    <w:p w14:paraId="3AA9BDEE" w14:textId="77777777" w:rsidR="007B3916" w:rsidRDefault="007B3916" w:rsidP="007B3916">
      <w:pPr>
        <w:pStyle w:val="PL"/>
      </w:pPr>
      <w:r>
        <w:t xml:space="preserve">                    Success case ("204 No Content").</w:t>
      </w:r>
    </w:p>
    <w:p w14:paraId="1CE833D2" w14:textId="77777777" w:rsidR="007B3916" w:rsidRDefault="007B3916" w:rsidP="007B3916">
      <w:pPr>
        <w:pStyle w:val="PL"/>
      </w:pPr>
      <w:r>
        <w:t xml:space="preserve">                    The notification is successfully delivered. The response message</w:t>
      </w:r>
    </w:p>
    <w:p w14:paraId="1318C965" w14:textId="77777777" w:rsidR="007B3916" w:rsidRDefault="007B3916" w:rsidP="007B3916">
      <w:pPr>
        <w:pStyle w:val="PL"/>
      </w:pPr>
      <w:r>
        <w:t xml:space="preserve">                    body is absent.</w:t>
      </w:r>
    </w:p>
    <w:p w14:paraId="38F2F3D2" w14:textId="77777777" w:rsidR="007B3916" w:rsidRDefault="007B3916" w:rsidP="007B3916">
      <w:pPr>
        <w:pStyle w:val="PL"/>
      </w:pPr>
      <w:r>
        <w:t xml:space="preserve">                default:</w:t>
      </w:r>
    </w:p>
    <w:p w14:paraId="5B8087BE" w14:textId="77777777" w:rsidR="007B3916" w:rsidRDefault="007B3916" w:rsidP="007B3916">
      <w:pPr>
        <w:pStyle w:val="PL"/>
      </w:pPr>
      <w:r>
        <w:t xml:space="preserve">                  description: Error case.</w:t>
      </w:r>
    </w:p>
    <w:p w14:paraId="6CE476A9" w14:textId="77777777" w:rsidR="007B3916" w:rsidRDefault="007B3916" w:rsidP="007B3916">
      <w:pPr>
        <w:pStyle w:val="PL"/>
      </w:pPr>
      <w:r>
        <w:t xml:space="preserve">                  content:</w:t>
      </w:r>
    </w:p>
    <w:p w14:paraId="13A92E27" w14:textId="77777777" w:rsidR="007B3916" w:rsidRDefault="007B3916" w:rsidP="007B3916">
      <w:pPr>
        <w:pStyle w:val="PL"/>
      </w:pPr>
      <w:r>
        <w:t xml:space="preserve">                    application/json:</w:t>
      </w:r>
    </w:p>
    <w:p w14:paraId="5C5C5247" w14:textId="77777777" w:rsidR="007B3916" w:rsidRDefault="007B3916" w:rsidP="007B3916">
      <w:pPr>
        <w:pStyle w:val="PL"/>
      </w:pPr>
      <w:r>
        <w:t xml:space="preserve">                      schema:</w:t>
      </w:r>
    </w:p>
    <w:p w14:paraId="5CCD4BE7" w14:textId="77777777" w:rsidR="007B3916" w:rsidRDefault="007B3916" w:rsidP="007B3916">
      <w:pPr>
        <w:pStyle w:val="PL"/>
      </w:pPr>
      <w:r>
        <w:t xml:space="preserve">                        $ref: 'TS28623_ComDefs.yaml#/components/schemas/ErrorResponse'</w:t>
      </w:r>
    </w:p>
    <w:p w14:paraId="4AE5BC27" w14:textId="77777777" w:rsidR="007B3916" w:rsidRDefault="007B3916" w:rsidP="007B3916">
      <w:pPr>
        <w:pStyle w:val="PL"/>
      </w:pPr>
      <w:r>
        <w:t xml:space="preserve">  /subscriptions/{subscriptionId}:</w:t>
      </w:r>
    </w:p>
    <w:p w14:paraId="6A6FF8D6" w14:textId="77777777" w:rsidR="007B3916" w:rsidRDefault="007B3916" w:rsidP="007B3916">
      <w:pPr>
        <w:pStyle w:val="PL"/>
      </w:pPr>
      <w:r>
        <w:t xml:space="preserve">    delete:</w:t>
      </w:r>
    </w:p>
    <w:p w14:paraId="64AA0D52" w14:textId="77777777" w:rsidR="007B3916" w:rsidRDefault="007B3916" w:rsidP="007B3916">
      <w:pPr>
        <w:pStyle w:val="PL"/>
      </w:pPr>
      <w:r>
        <w:t xml:space="preserve">      summary: Delete a subscription</w:t>
      </w:r>
    </w:p>
    <w:p w14:paraId="6ACDEBFC" w14:textId="77777777" w:rsidR="007B3916" w:rsidRDefault="007B3916" w:rsidP="007B3916">
      <w:pPr>
        <w:pStyle w:val="PL"/>
      </w:pPr>
      <w:r>
        <w:t xml:space="preserve">      description: &gt;-</w:t>
      </w:r>
    </w:p>
    <w:p w14:paraId="78E323A5" w14:textId="77777777" w:rsidR="007B3916" w:rsidRDefault="007B3916" w:rsidP="007B3916">
      <w:pPr>
        <w:pStyle w:val="PL"/>
      </w:pPr>
      <w:r>
        <w:t xml:space="preserve">        The subscription is deleted by deleting the corresponding subscription</w:t>
      </w:r>
    </w:p>
    <w:p w14:paraId="3CDB6FF2" w14:textId="77777777" w:rsidR="007B3916" w:rsidRDefault="007B3916" w:rsidP="007B3916">
      <w:pPr>
        <w:pStyle w:val="PL"/>
      </w:pPr>
      <w:r>
        <w:t xml:space="preserve">        resource. The resource to be deleted is identified with the path</w:t>
      </w:r>
    </w:p>
    <w:p w14:paraId="49626C42" w14:textId="77777777" w:rsidR="007B3916" w:rsidRDefault="007B3916" w:rsidP="007B3916">
      <w:pPr>
        <w:pStyle w:val="PL"/>
      </w:pPr>
      <w:r>
        <w:t xml:space="preserve">        component of the URI.</w:t>
      </w:r>
    </w:p>
    <w:p w14:paraId="5FDFF58B" w14:textId="77777777" w:rsidR="007B3916" w:rsidRDefault="007B3916" w:rsidP="007B3916">
      <w:pPr>
        <w:pStyle w:val="PL"/>
      </w:pPr>
      <w:r>
        <w:t xml:space="preserve">      parameters:</w:t>
      </w:r>
    </w:p>
    <w:p w14:paraId="2DDBBFF8" w14:textId="77777777" w:rsidR="007B3916" w:rsidRDefault="007B3916" w:rsidP="007B3916">
      <w:pPr>
        <w:pStyle w:val="PL"/>
      </w:pPr>
      <w:r>
        <w:t xml:space="preserve">        - name: subscriptionId</w:t>
      </w:r>
    </w:p>
    <w:p w14:paraId="62606B34" w14:textId="77777777" w:rsidR="007B3916" w:rsidRDefault="007B3916" w:rsidP="007B3916">
      <w:pPr>
        <w:pStyle w:val="PL"/>
      </w:pPr>
      <w:r>
        <w:t xml:space="preserve">          in: path</w:t>
      </w:r>
    </w:p>
    <w:p w14:paraId="27FD8920" w14:textId="77777777" w:rsidR="007B3916" w:rsidRDefault="007B3916" w:rsidP="007B3916">
      <w:pPr>
        <w:pStyle w:val="PL"/>
      </w:pPr>
      <w:r>
        <w:t xml:space="preserve">          description: Identifies the subscription to be deleted.</w:t>
      </w:r>
    </w:p>
    <w:p w14:paraId="4482654B" w14:textId="77777777" w:rsidR="007B3916" w:rsidRDefault="007B3916" w:rsidP="007B3916">
      <w:pPr>
        <w:pStyle w:val="PL"/>
      </w:pPr>
      <w:r>
        <w:t xml:space="preserve">          required: true</w:t>
      </w:r>
    </w:p>
    <w:p w14:paraId="5974D1D3" w14:textId="77777777" w:rsidR="007B3916" w:rsidRDefault="007B3916" w:rsidP="007B3916">
      <w:pPr>
        <w:pStyle w:val="PL"/>
      </w:pPr>
      <w:r>
        <w:t xml:space="preserve">          schema:</w:t>
      </w:r>
    </w:p>
    <w:p w14:paraId="71A274D9" w14:textId="77777777" w:rsidR="007B3916" w:rsidRDefault="007B3916" w:rsidP="007B3916">
      <w:pPr>
        <w:pStyle w:val="PL"/>
      </w:pPr>
      <w:r>
        <w:t xml:space="preserve">            type: string</w:t>
      </w:r>
    </w:p>
    <w:p w14:paraId="0069A9F0" w14:textId="77777777" w:rsidR="007B3916" w:rsidRDefault="007B3916" w:rsidP="007B3916">
      <w:pPr>
        <w:pStyle w:val="PL"/>
      </w:pPr>
      <w:r>
        <w:t xml:space="preserve">      responses:</w:t>
      </w:r>
    </w:p>
    <w:p w14:paraId="70A90E76" w14:textId="77777777" w:rsidR="007B3916" w:rsidRDefault="007B3916" w:rsidP="007B3916">
      <w:pPr>
        <w:pStyle w:val="PL"/>
      </w:pPr>
      <w:r>
        <w:t xml:space="preserve">        '204':</w:t>
      </w:r>
    </w:p>
    <w:p w14:paraId="209CC081" w14:textId="77777777" w:rsidR="007B3916" w:rsidRDefault="007B3916" w:rsidP="007B3916">
      <w:pPr>
        <w:pStyle w:val="PL"/>
      </w:pPr>
      <w:r>
        <w:t xml:space="preserve">          description: &gt;-</w:t>
      </w:r>
    </w:p>
    <w:p w14:paraId="3891CB7D" w14:textId="77777777" w:rsidR="007B3916" w:rsidRDefault="007B3916" w:rsidP="007B3916">
      <w:pPr>
        <w:pStyle w:val="PL"/>
      </w:pPr>
      <w:r>
        <w:t xml:space="preserve">            Success case ("204 No Content").</w:t>
      </w:r>
    </w:p>
    <w:p w14:paraId="4C383DD8" w14:textId="77777777" w:rsidR="007B3916" w:rsidRDefault="007B3916" w:rsidP="007B3916">
      <w:pPr>
        <w:pStyle w:val="PL"/>
      </w:pPr>
      <w:r>
        <w:t xml:space="preserve">            The subscription resource has been deleted. The response message body</w:t>
      </w:r>
    </w:p>
    <w:p w14:paraId="24A97398" w14:textId="77777777" w:rsidR="007B3916" w:rsidRDefault="007B3916" w:rsidP="007B3916">
      <w:pPr>
        <w:pStyle w:val="PL"/>
      </w:pPr>
      <w:r>
        <w:t xml:space="preserve">            is absent.</w:t>
      </w:r>
    </w:p>
    <w:p w14:paraId="13C445D2" w14:textId="77777777" w:rsidR="007B3916" w:rsidRDefault="007B3916" w:rsidP="007B3916">
      <w:pPr>
        <w:pStyle w:val="PL"/>
      </w:pPr>
      <w:r>
        <w:t xml:space="preserve">        default:</w:t>
      </w:r>
    </w:p>
    <w:p w14:paraId="6BB73438" w14:textId="77777777" w:rsidR="007B3916" w:rsidRDefault="007B3916" w:rsidP="007B3916">
      <w:pPr>
        <w:pStyle w:val="PL"/>
      </w:pPr>
      <w:r>
        <w:t xml:space="preserve">          description: Error case.</w:t>
      </w:r>
    </w:p>
    <w:p w14:paraId="6E5B4B9E" w14:textId="77777777" w:rsidR="007B3916" w:rsidRDefault="007B3916" w:rsidP="007B3916">
      <w:pPr>
        <w:pStyle w:val="PL"/>
      </w:pPr>
      <w:r>
        <w:t xml:space="preserve">          content:</w:t>
      </w:r>
    </w:p>
    <w:p w14:paraId="3F70CF3B" w14:textId="77777777" w:rsidR="007B3916" w:rsidRDefault="007B3916" w:rsidP="007B3916">
      <w:pPr>
        <w:pStyle w:val="PL"/>
      </w:pPr>
      <w:r>
        <w:t xml:space="preserve">            application/json:</w:t>
      </w:r>
    </w:p>
    <w:p w14:paraId="65CAD463" w14:textId="77777777" w:rsidR="007B3916" w:rsidRDefault="007B3916" w:rsidP="007B3916">
      <w:pPr>
        <w:pStyle w:val="PL"/>
      </w:pPr>
      <w:r>
        <w:t xml:space="preserve">              schema:</w:t>
      </w:r>
    </w:p>
    <w:p w14:paraId="3142BE85" w14:textId="77777777" w:rsidR="007B3916" w:rsidRDefault="007B3916" w:rsidP="007B3916">
      <w:pPr>
        <w:pStyle w:val="PL"/>
      </w:pPr>
      <w:r>
        <w:t xml:space="preserve">                $ref: 'TS28623_ComDefs.yaml#/components/schemas/ErrorResponse'</w:t>
      </w:r>
    </w:p>
    <w:p w14:paraId="6893C503" w14:textId="77777777" w:rsidR="007B3916" w:rsidRDefault="007B3916" w:rsidP="007B3916">
      <w:pPr>
        <w:pStyle w:val="PL"/>
      </w:pPr>
    </w:p>
    <w:p w14:paraId="07F9F5FC" w14:textId="77777777" w:rsidR="007B3916" w:rsidRDefault="007B3916" w:rsidP="007B3916">
      <w:pPr>
        <w:pStyle w:val="PL"/>
      </w:pPr>
      <w:r>
        <w:t>components:</w:t>
      </w:r>
    </w:p>
    <w:p w14:paraId="1B5E7B9F" w14:textId="77777777" w:rsidR="007B3916" w:rsidRDefault="007B3916" w:rsidP="007B3916">
      <w:pPr>
        <w:pStyle w:val="PL"/>
      </w:pPr>
      <w:r>
        <w:t xml:space="preserve">  schemas:</w:t>
      </w:r>
    </w:p>
    <w:p w14:paraId="12B949A6" w14:textId="77777777" w:rsidR="007B3916" w:rsidRDefault="007B3916" w:rsidP="007B3916">
      <w:pPr>
        <w:pStyle w:val="PL"/>
      </w:pPr>
    </w:p>
    <w:p w14:paraId="694B1256" w14:textId="77777777" w:rsidR="007B3916" w:rsidRDefault="007B3916" w:rsidP="007B3916">
      <w:pPr>
        <w:pStyle w:val="PL"/>
      </w:pPr>
      <w:r>
        <w:t xml:space="preserve">  #---- Definition of AlarmRecord ----------------------------------------------------#</w:t>
      </w:r>
    </w:p>
    <w:p w14:paraId="000B4D74" w14:textId="77777777" w:rsidR="007B3916" w:rsidRDefault="007B3916" w:rsidP="007B3916">
      <w:pPr>
        <w:pStyle w:val="PL"/>
      </w:pPr>
      <w:r>
        <w:t xml:space="preserve"> </w:t>
      </w:r>
    </w:p>
    <w:p w14:paraId="4CA7174F" w14:textId="77777777" w:rsidR="007B3916" w:rsidRDefault="007B3916" w:rsidP="007B3916">
      <w:pPr>
        <w:pStyle w:val="PL"/>
      </w:pPr>
      <w:r>
        <w:t xml:space="preserve">    AlarmId:</w:t>
      </w:r>
    </w:p>
    <w:p w14:paraId="41360612" w14:textId="77777777" w:rsidR="007B3916" w:rsidRDefault="007B3916" w:rsidP="007B3916">
      <w:pPr>
        <w:pStyle w:val="PL"/>
      </w:pPr>
      <w:r>
        <w:t xml:space="preserve">      type: string</w:t>
      </w:r>
    </w:p>
    <w:p w14:paraId="5093B5E2" w14:textId="77777777" w:rsidR="007B3916" w:rsidRDefault="007B3916" w:rsidP="007B3916">
      <w:pPr>
        <w:pStyle w:val="PL"/>
      </w:pPr>
      <w:r>
        <w:t xml:space="preserve">    AlarmType:</w:t>
      </w:r>
    </w:p>
    <w:p w14:paraId="4DB574AB" w14:textId="77777777" w:rsidR="007B3916" w:rsidRDefault="007B3916" w:rsidP="007B3916">
      <w:pPr>
        <w:pStyle w:val="PL"/>
      </w:pPr>
      <w:r>
        <w:t xml:space="preserve">      type: string</w:t>
      </w:r>
    </w:p>
    <w:p w14:paraId="4549AE98" w14:textId="77777777" w:rsidR="007B3916" w:rsidRDefault="007B3916" w:rsidP="007B3916">
      <w:pPr>
        <w:pStyle w:val="PL"/>
      </w:pPr>
      <w:r>
        <w:t xml:space="preserve">      enum:</w:t>
      </w:r>
    </w:p>
    <w:p w14:paraId="36BBDB54" w14:textId="77777777" w:rsidR="007B3916" w:rsidRDefault="007B3916" w:rsidP="007B3916">
      <w:pPr>
        <w:pStyle w:val="PL"/>
      </w:pPr>
      <w:r>
        <w:t xml:space="preserve">        - COMMUNICATIONS_ALARM</w:t>
      </w:r>
    </w:p>
    <w:p w14:paraId="5FDA04BF" w14:textId="77777777" w:rsidR="007B3916" w:rsidRDefault="007B3916" w:rsidP="007B3916">
      <w:pPr>
        <w:pStyle w:val="PL"/>
      </w:pPr>
      <w:r>
        <w:t xml:space="preserve">        - QUALITY_OF_SERVICE_ALARM</w:t>
      </w:r>
    </w:p>
    <w:p w14:paraId="49F50E6B" w14:textId="77777777" w:rsidR="007B3916" w:rsidRDefault="007B3916" w:rsidP="007B3916">
      <w:pPr>
        <w:pStyle w:val="PL"/>
      </w:pPr>
      <w:r>
        <w:t xml:space="preserve">        - PROCESSING_ERROR_ALARM</w:t>
      </w:r>
    </w:p>
    <w:p w14:paraId="59370273" w14:textId="77777777" w:rsidR="007B3916" w:rsidRDefault="007B3916" w:rsidP="007B3916">
      <w:pPr>
        <w:pStyle w:val="PL"/>
      </w:pPr>
      <w:r>
        <w:t xml:space="preserve">        - EQUIPMENT_ALARM</w:t>
      </w:r>
    </w:p>
    <w:p w14:paraId="2E65DEFA" w14:textId="77777777" w:rsidR="007B3916" w:rsidRDefault="007B3916" w:rsidP="007B3916">
      <w:pPr>
        <w:pStyle w:val="PL"/>
      </w:pPr>
      <w:r>
        <w:t xml:space="preserve">        - ENVIRONMENTAL_ALARM</w:t>
      </w:r>
    </w:p>
    <w:p w14:paraId="1527F790" w14:textId="77777777" w:rsidR="007B3916" w:rsidRDefault="007B3916" w:rsidP="007B3916">
      <w:pPr>
        <w:pStyle w:val="PL"/>
      </w:pPr>
      <w:r>
        <w:t xml:space="preserve">        - INTEGRITY_VIOLATION</w:t>
      </w:r>
    </w:p>
    <w:p w14:paraId="39510184" w14:textId="77777777" w:rsidR="007B3916" w:rsidRDefault="007B3916" w:rsidP="007B3916">
      <w:pPr>
        <w:pStyle w:val="PL"/>
      </w:pPr>
      <w:r>
        <w:t xml:space="preserve">        - OPERATIONAL_VIOLATION</w:t>
      </w:r>
    </w:p>
    <w:p w14:paraId="73B3F340" w14:textId="77777777" w:rsidR="007B3916" w:rsidRDefault="007B3916" w:rsidP="007B3916">
      <w:pPr>
        <w:pStyle w:val="PL"/>
      </w:pPr>
      <w:r>
        <w:lastRenderedPageBreak/>
        <w:t xml:space="preserve">        - PHYSICAL_VIOLATION</w:t>
      </w:r>
    </w:p>
    <w:p w14:paraId="5987D755" w14:textId="77777777" w:rsidR="007B3916" w:rsidRDefault="007B3916" w:rsidP="007B3916">
      <w:pPr>
        <w:pStyle w:val="PL"/>
      </w:pPr>
      <w:r>
        <w:t xml:space="preserve">        - SECURITY_SERVICE_OR_MECHANISM_VIOLATION</w:t>
      </w:r>
    </w:p>
    <w:p w14:paraId="4B5CC619" w14:textId="77777777" w:rsidR="007B3916" w:rsidRDefault="007B3916" w:rsidP="007B3916">
      <w:pPr>
        <w:pStyle w:val="PL"/>
      </w:pPr>
      <w:r>
        <w:t xml:space="preserve">        - TIME_DOMAIN_VIOLATION</w:t>
      </w:r>
    </w:p>
    <w:p w14:paraId="41288E57" w14:textId="77777777" w:rsidR="007B3916" w:rsidRDefault="007B3916" w:rsidP="007B3916">
      <w:pPr>
        <w:pStyle w:val="PL"/>
      </w:pPr>
      <w:r>
        <w:t xml:space="preserve">    ProbableCause:</w:t>
      </w:r>
    </w:p>
    <w:p w14:paraId="4BE9709A" w14:textId="77777777" w:rsidR="007B3916" w:rsidRDefault="007B3916" w:rsidP="007B3916">
      <w:pPr>
        <w:pStyle w:val="PL"/>
      </w:pPr>
      <w:r>
        <w:t xml:space="preserve">      description: &gt;-</w:t>
      </w:r>
    </w:p>
    <w:p w14:paraId="5591AB58" w14:textId="77777777" w:rsidR="007B3916" w:rsidRDefault="007B3916" w:rsidP="007B3916">
      <w:pPr>
        <w:pStyle w:val="PL"/>
      </w:pPr>
      <w:r>
        <w:t xml:space="preserve">        The value of the probable cause may be a specific standardized string, or any</w:t>
      </w:r>
    </w:p>
    <w:p w14:paraId="50674248" w14:textId="77777777" w:rsidR="007B3916" w:rsidRDefault="007B3916" w:rsidP="007B3916">
      <w:pPr>
        <w:pStyle w:val="PL"/>
      </w:pPr>
      <w:r>
        <w:t xml:space="preserve">        vendor provided string. Probable cause strings are not standardized in the</w:t>
      </w:r>
    </w:p>
    <w:p w14:paraId="2466B2E7" w14:textId="77777777" w:rsidR="007B3916" w:rsidRDefault="007B3916" w:rsidP="007B3916">
      <w:pPr>
        <w:pStyle w:val="PL"/>
      </w:pPr>
      <w:r>
        <w:t xml:space="preserve">        present document. They may be added in a future version. Up to then the</w:t>
      </w:r>
    </w:p>
    <w:p w14:paraId="12EA0D3B" w14:textId="77777777" w:rsidR="007B3916" w:rsidRDefault="007B3916" w:rsidP="007B3916">
      <w:pPr>
        <w:pStyle w:val="PL"/>
      </w:pPr>
      <w:r>
        <w:t xml:space="preserve">        mapping of the generic probable cause strings "PROBABLE_CAUSE_001" to</w:t>
      </w:r>
    </w:p>
    <w:p w14:paraId="380A4496" w14:textId="77777777" w:rsidR="007B3916" w:rsidRDefault="007B3916" w:rsidP="007B3916">
      <w:pPr>
        <w:pStyle w:val="PL"/>
      </w:pPr>
      <w:r>
        <w:t xml:space="preserve">        "PROBABLE_CAUSE_005" is vendor specific.</w:t>
      </w:r>
    </w:p>
    <w:p w14:paraId="7CF5F226" w14:textId="77777777" w:rsidR="007B3916" w:rsidRDefault="007B3916" w:rsidP="007B3916">
      <w:pPr>
        <w:pStyle w:val="PL"/>
      </w:pPr>
      <w:r>
        <w:t xml:space="preserve">        The value of the probable cause may also be an integer. The mapping of integer</w:t>
      </w:r>
    </w:p>
    <w:p w14:paraId="02579CD6" w14:textId="77777777" w:rsidR="007B3916" w:rsidRDefault="007B3916" w:rsidP="007B3916">
      <w:pPr>
        <w:pStyle w:val="PL"/>
      </w:pPr>
      <w:r>
        <w:t xml:space="preserve">        values to probable causes is vendor specific.</w:t>
      </w:r>
    </w:p>
    <w:p w14:paraId="7628691F" w14:textId="77777777" w:rsidR="007B3916" w:rsidRDefault="007B3916" w:rsidP="007B3916">
      <w:pPr>
        <w:pStyle w:val="PL"/>
      </w:pPr>
      <w:r>
        <w:t xml:space="preserve">      oneOf:</w:t>
      </w:r>
    </w:p>
    <w:p w14:paraId="0755D0FD" w14:textId="77777777" w:rsidR="007B3916" w:rsidRDefault="007B3916" w:rsidP="007B3916">
      <w:pPr>
        <w:pStyle w:val="PL"/>
      </w:pPr>
      <w:r>
        <w:t xml:space="preserve">        - anyOf:</w:t>
      </w:r>
    </w:p>
    <w:p w14:paraId="023F34BC" w14:textId="77777777" w:rsidR="007B3916" w:rsidRDefault="007B3916" w:rsidP="007B3916">
      <w:pPr>
        <w:pStyle w:val="PL"/>
      </w:pPr>
      <w:r>
        <w:t xml:space="preserve">            - type: string</w:t>
      </w:r>
    </w:p>
    <w:p w14:paraId="4DD6B3F6" w14:textId="77777777" w:rsidR="007B3916" w:rsidRDefault="007B3916" w:rsidP="007B3916">
      <w:pPr>
        <w:pStyle w:val="PL"/>
      </w:pPr>
      <w:r>
        <w:t xml:space="preserve">              enum:</w:t>
      </w:r>
    </w:p>
    <w:p w14:paraId="40C2CFE4" w14:textId="77777777" w:rsidR="007B3916" w:rsidRDefault="007B3916" w:rsidP="007B3916">
      <w:pPr>
        <w:pStyle w:val="PL"/>
      </w:pPr>
      <w:r>
        <w:t xml:space="preserve">                - PROBABLE_CAUSE_001</w:t>
      </w:r>
    </w:p>
    <w:p w14:paraId="0CAE4169" w14:textId="77777777" w:rsidR="007B3916" w:rsidRDefault="007B3916" w:rsidP="007B3916">
      <w:pPr>
        <w:pStyle w:val="PL"/>
      </w:pPr>
      <w:r>
        <w:t xml:space="preserve">                - PROBABLE_CAUSE_002</w:t>
      </w:r>
    </w:p>
    <w:p w14:paraId="14101BFC" w14:textId="77777777" w:rsidR="007B3916" w:rsidRDefault="007B3916" w:rsidP="007B3916">
      <w:pPr>
        <w:pStyle w:val="PL"/>
      </w:pPr>
      <w:r>
        <w:t xml:space="preserve">                - PROBABLE_CAUSE_003</w:t>
      </w:r>
    </w:p>
    <w:p w14:paraId="490E46EC" w14:textId="77777777" w:rsidR="007B3916" w:rsidRDefault="007B3916" w:rsidP="007B3916">
      <w:pPr>
        <w:pStyle w:val="PL"/>
      </w:pPr>
      <w:r>
        <w:t xml:space="preserve">                - PROBABLE_CAUSE_004</w:t>
      </w:r>
    </w:p>
    <w:p w14:paraId="43C3A44D" w14:textId="77777777" w:rsidR="007B3916" w:rsidRDefault="007B3916" w:rsidP="007B3916">
      <w:pPr>
        <w:pStyle w:val="PL"/>
      </w:pPr>
      <w:r>
        <w:t xml:space="preserve">                - PROBABLE_CAUSE_005</w:t>
      </w:r>
    </w:p>
    <w:p w14:paraId="4382EC46" w14:textId="77777777" w:rsidR="007B3916" w:rsidRDefault="007B3916" w:rsidP="007B3916">
      <w:pPr>
        <w:pStyle w:val="PL"/>
      </w:pPr>
      <w:r>
        <w:t xml:space="preserve">            - type: string</w:t>
      </w:r>
    </w:p>
    <w:p w14:paraId="10AF0C27" w14:textId="77777777" w:rsidR="007B3916" w:rsidRDefault="007B3916" w:rsidP="007B3916">
      <w:pPr>
        <w:pStyle w:val="PL"/>
      </w:pPr>
      <w:r>
        <w:t xml:space="preserve">        - type: integer</w:t>
      </w:r>
    </w:p>
    <w:p w14:paraId="2671FC07" w14:textId="77777777" w:rsidR="007B3916" w:rsidRDefault="007B3916" w:rsidP="007B3916">
      <w:pPr>
        <w:pStyle w:val="PL"/>
      </w:pPr>
      <w:r>
        <w:t xml:space="preserve">    SpecificProblem:</w:t>
      </w:r>
    </w:p>
    <w:p w14:paraId="7DDE536F" w14:textId="77777777" w:rsidR="007B3916" w:rsidRDefault="007B3916" w:rsidP="007B3916">
      <w:pPr>
        <w:pStyle w:val="PL"/>
      </w:pPr>
      <w:r>
        <w:t xml:space="preserve">      oneOf:</w:t>
      </w:r>
    </w:p>
    <w:p w14:paraId="5533C0AF" w14:textId="77777777" w:rsidR="007B3916" w:rsidRDefault="007B3916" w:rsidP="007B3916">
      <w:pPr>
        <w:pStyle w:val="PL"/>
      </w:pPr>
      <w:r>
        <w:t xml:space="preserve">        - type: string</w:t>
      </w:r>
    </w:p>
    <w:p w14:paraId="3D73E10D" w14:textId="77777777" w:rsidR="007B3916" w:rsidRDefault="007B3916" w:rsidP="007B3916">
      <w:pPr>
        <w:pStyle w:val="PL"/>
      </w:pPr>
      <w:r>
        <w:t xml:space="preserve">        - type: integer</w:t>
      </w:r>
    </w:p>
    <w:p w14:paraId="218D83A5" w14:textId="77777777" w:rsidR="007B3916" w:rsidRDefault="007B3916" w:rsidP="007B3916">
      <w:pPr>
        <w:pStyle w:val="PL"/>
      </w:pPr>
      <w:r>
        <w:t xml:space="preserve">    PerceivedSeverity:</w:t>
      </w:r>
    </w:p>
    <w:p w14:paraId="4D001533" w14:textId="77777777" w:rsidR="007B3916" w:rsidRDefault="007B3916" w:rsidP="007B3916">
      <w:pPr>
        <w:pStyle w:val="PL"/>
      </w:pPr>
      <w:r>
        <w:t xml:space="preserve">      type: string</w:t>
      </w:r>
    </w:p>
    <w:p w14:paraId="173A3194" w14:textId="77777777" w:rsidR="007B3916" w:rsidRDefault="007B3916" w:rsidP="007B3916">
      <w:pPr>
        <w:pStyle w:val="PL"/>
      </w:pPr>
      <w:r>
        <w:t xml:space="preserve">      enum:</w:t>
      </w:r>
    </w:p>
    <w:p w14:paraId="2E8CAB65" w14:textId="77777777" w:rsidR="007B3916" w:rsidRDefault="007B3916" w:rsidP="007B3916">
      <w:pPr>
        <w:pStyle w:val="PL"/>
      </w:pPr>
      <w:r>
        <w:t xml:space="preserve">        - INDETERMINATE</w:t>
      </w:r>
    </w:p>
    <w:p w14:paraId="6598171C" w14:textId="77777777" w:rsidR="007B3916" w:rsidRDefault="007B3916" w:rsidP="007B3916">
      <w:pPr>
        <w:pStyle w:val="PL"/>
      </w:pPr>
      <w:r>
        <w:t xml:space="preserve">        - CRITICAL</w:t>
      </w:r>
    </w:p>
    <w:p w14:paraId="16BB69B6" w14:textId="77777777" w:rsidR="007B3916" w:rsidRDefault="007B3916" w:rsidP="007B3916">
      <w:pPr>
        <w:pStyle w:val="PL"/>
      </w:pPr>
      <w:r>
        <w:t xml:space="preserve">        - MAJOR</w:t>
      </w:r>
    </w:p>
    <w:p w14:paraId="2ED32B1B" w14:textId="77777777" w:rsidR="007B3916" w:rsidRDefault="007B3916" w:rsidP="007B3916">
      <w:pPr>
        <w:pStyle w:val="PL"/>
      </w:pPr>
      <w:r>
        <w:t xml:space="preserve">        - MINOR</w:t>
      </w:r>
    </w:p>
    <w:p w14:paraId="7629894A" w14:textId="77777777" w:rsidR="007B3916" w:rsidRDefault="007B3916" w:rsidP="007B3916">
      <w:pPr>
        <w:pStyle w:val="PL"/>
      </w:pPr>
      <w:r>
        <w:t xml:space="preserve">        - WARNING</w:t>
      </w:r>
    </w:p>
    <w:p w14:paraId="3284DDF6" w14:textId="77777777" w:rsidR="007B3916" w:rsidRDefault="007B3916" w:rsidP="007B3916">
      <w:pPr>
        <w:pStyle w:val="PL"/>
      </w:pPr>
      <w:r>
        <w:t xml:space="preserve">        - CLEARED</w:t>
      </w:r>
    </w:p>
    <w:p w14:paraId="2E43E66F" w14:textId="77777777" w:rsidR="007B3916" w:rsidRDefault="007B3916" w:rsidP="007B3916">
      <w:pPr>
        <w:pStyle w:val="PL"/>
      </w:pPr>
      <w:r>
        <w:t xml:space="preserve">    TrendIndication:</w:t>
      </w:r>
    </w:p>
    <w:p w14:paraId="7DEBEF69" w14:textId="77777777" w:rsidR="007B3916" w:rsidRDefault="007B3916" w:rsidP="007B3916">
      <w:pPr>
        <w:pStyle w:val="PL"/>
      </w:pPr>
      <w:r>
        <w:t xml:space="preserve">      type: string</w:t>
      </w:r>
    </w:p>
    <w:p w14:paraId="5F4C8D19" w14:textId="77777777" w:rsidR="007B3916" w:rsidRDefault="007B3916" w:rsidP="007B3916">
      <w:pPr>
        <w:pStyle w:val="PL"/>
      </w:pPr>
      <w:r>
        <w:t xml:space="preserve">      enum:</w:t>
      </w:r>
    </w:p>
    <w:p w14:paraId="16CDDEF6" w14:textId="77777777" w:rsidR="007B3916" w:rsidRDefault="007B3916" w:rsidP="007B3916">
      <w:pPr>
        <w:pStyle w:val="PL"/>
      </w:pPr>
      <w:r>
        <w:t xml:space="preserve">        - MORE_SEVERE</w:t>
      </w:r>
    </w:p>
    <w:p w14:paraId="72EF45E7" w14:textId="77777777" w:rsidR="007B3916" w:rsidRDefault="007B3916" w:rsidP="007B3916">
      <w:pPr>
        <w:pStyle w:val="PL"/>
      </w:pPr>
      <w:r>
        <w:t xml:space="preserve">        - NO_CHANGE</w:t>
      </w:r>
    </w:p>
    <w:p w14:paraId="60599425" w14:textId="77777777" w:rsidR="007B3916" w:rsidRDefault="007B3916" w:rsidP="007B3916">
      <w:pPr>
        <w:pStyle w:val="PL"/>
      </w:pPr>
      <w:r>
        <w:t xml:space="preserve">        - LESS_SEVERE</w:t>
      </w:r>
    </w:p>
    <w:p w14:paraId="67953890" w14:textId="77777777" w:rsidR="007B3916" w:rsidRDefault="007B3916" w:rsidP="007B3916">
      <w:pPr>
        <w:pStyle w:val="PL"/>
      </w:pPr>
      <w:r>
        <w:t xml:space="preserve">    ThresholdHysteresis:</w:t>
      </w:r>
    </w:p>
    <w:p w14:paraId="62A7E672" w14:textId="77777777" w:rsidR="007B3916" w:rsidRDefault="007B3916" w:rsidP="007B3916">
      <w:pPr>
        <w:pStyle w:val="PL"/>
      </w:pPr>
      <w:r>
        <w:t xml:space="preserve">      type: object</w:t>
      </w:r>
    </w:p>
    <w:p w14:paraId="5E408019" w14:textId="77777777" w:rsidR="007B3916" w:rsidRDefault="007B3916" w:rsidP="007B3916">
      <w:pPr>
        <w:pStyle w:val="PL"/>
      </w:pPr>
      <w:r>
        <w:t xml:space="preserve">      required:</w:t>
      </w:r>
    </w:p>
    <w:p w14:paraId="6B7F335E" w14:textId="77777777" w:rsidR="007B3916" w:rsidRDefault="007B3916" w:rsidP="007B3916">
      <w:pPr>
        <w:pStyle w:val="PL"/>
      </w:pPr>
      <w:r>
        <w:t xml:space="preserve">        - high</w:t>
      </w:r>
    </w:p>
    <w:p w14:paraId="09E299C2" w14:textId="77777777" w:rsidR="007B3916" w:rsidRDefault="007B3916" w:rsidP="007B3916">
      <w:pPr>
        <w:pStyle w:val="PL"/>
      </w:pPr>
      <w:r>
        <w:t xml:space="preserve">      properties:</w:t>
      </w:r>
    </w:p>
    <w:p w14:paraId="55315DA6" w14:textId="77777777" w:rsidR="007B3916" w:rsidRDefault="007B3916" w:rsidP="007B3916">
      <w:pPr>
        <w:pStyle w:val="PL"/>
      </w:pPr>
      <w:r>
        <w:t xml:space="preserve">        high:</w:t>
      </w:r>
    </w:p>
    <w:p w14:paraId="61E28FA8" w14:textId="77777777" w:rsidR="007B3916" w:rsidRDefault="007B3916" w:rsidP="007B3916">
      <w:pPr>
        <w:pStyle w:val="PL"/>
      </w:pPr>
      <w:r>
        <w:t xml:space="preserve">          oneOf:</w:t>
      </w:r>
    </w:p>
    <w:p w14:paraId="4BADFE84" w14:textId="77777777" w:rsidR="007B3916" w:rsidRDefault="007B3916" w:rsidP="007B3916">
      <w:pPr>
        <w:pStyle w:val="PL"/>
      </w:pPr>
      <w:r>
        <w:t xml:space="preserve">            - type: integer</w:t>
      </w:r>
    </w:p>
    <w:p w14:paraId="6D09E9AA" w14:textId="77777777" w:rsidR="007B3916" w:rsidRDefault="007B3916" w:rsidP="007B3916">
      <w:pPr>
        <w:pStyle w:val="PL"/>
      </w:pPr>
      <w:r>
        <w:t xml:space="preserve">            - $ref: 'TS28623_ComDefs.yaml#/components/schemas/Float'</w:t>
      </w:r>
    </w:p>
    <w:p w14:paraId="30560530" w14:textId="77777777" w:rsidR="007B3916" w:rsidRDefault="007B3916" w:rsidP="007B3916">
      <w:pPr>
        <w:pStyle w:val="PL"/>
      </w:pPr>
      <w:r>
        <w:t xml:space="preserve">        low:</w:t>
      </w:r>
    </w:p>
    <w:p w14:paraId="6F11C199" w14:textId="77777777" w:rsidR="007B3916" w:rsidRDefault="007B3916" w:rsidP="007B3916">
      <w:pPr>
        <w:pStyle w:val="PL"/>
      </w:pPr>
      <w:r>
        <w:t xml:space="preserve">          $ref: 'TS28623_ComDefs.yaml#/components/schemas/Float'</w:t>
      </w:r>
    </w:p>
    <w:p w14:paraId="173D0F82" w14:textId="77777777" w:rsidR="007B3916" w:rsidRDefault="007B3916" w:rsidP="007B3916">
      <w:pPr>
        <w:pStyle w:val="PL"/>
      </w:pPr>
      <w:r>
        <w:t xml:space="preserve">    ThresholdLevelInd:</w:t>
      </w:r>
    </w:p>
    <w:p w14:paraId="1C88AAB2" w14:textId="77777777" w:rsidR="007B3916" w:rsidRDefault="007B3916" w:rsidP="007B3916">
      <w:pPr>
        <w:pStyle w:val="PL"/>
      </w:pPr>
      <w:r>
        <w:t xml:space="preserve">      oneOf:</w:t>
      </w:r>
    </w:p>
    <w:p w14:paraId="4209388B" w14:textId="77777777" w:rsidR="007B3916" w:rsidRDefault="007B3916" w:rsidP="007B3916">
      <w:pPr>
        <w:pStyle w:val="PL"/>
      </w:pPr>
      <w:r>
        <w:t xml:space="preserve">        - type: object</w:t>
      </w:r>
    </w:p>
    <w:p w14:paraId="76CB0A14" w14:textId="77777777" w:rsidR="007B3916" w:rsidRDefault="007B3916" w:rsidP="007B3916">
      <w:pPr>
        <w:pStyle w:val="PL"/>
      </w:pPr>
      <w:r>
        <w:t xml:space="preserve">          properties:</w:t>
      </w:r>
    </w:p>
    <w:p w14:paraId="664E9C72" w14:textId="77777777" w:rsidR="007B3916" w:rsidRDefault="007B3916" w:rsidP="007B3916">
      <w:pPr>
        <w:pStyle w:val="PL"/>
      </w:pPr>
      <w:r>
        <w:t xml:space="preserve">            up:</w:t>
      </w:r>
    </w:p>
    <w:p w14:paraId="70D4B2EE" w14:textId="77777777" w:rsidR="007B3916" w:rsidRDefault="007B3916" w:rsidP="007B3916">
      <w:pPr>
        <w:pStyle w:val="PL"/>
      </w:pPr>
      <w:r>
        <w:t xml:space="preserve">              $ref: '#/components/schemas/ThresholdHysteresis'</w:t>
      </w:r>
    </w:p>
    <w:p w14:paraId="2AE1356B" w14:textId="77777777" w:rsidR="007B3916" w:rsidRDefault="007B3916" w:rsidP="007B3916">
      <w:pPr>
        <w:pStyle w:val="PL"/>
      </w:pPr>
      <w:r>
        <w:t xml:space="preserve">        - type: object</w:t>
      </w:r>
    </w:p>
    <w:p w14:paraId="1CCB2583" w14:textId="77777777" w:rsidR="007B3916" w:rsidRDefault="007B3916" w:rsidP="007B3916">
      <w:pPr>
        <w:pStyle w:val="PL"/>
      </w:pPr>
      <w:r>
        <w:t xml:space="preserve">          properties:</w:t>
      </w:r>
    </w:p>
    <w:p w14:paraId="386ACBB0" w14:textId="77777777" w:rsidR="007B3916" w:rsidRDefault="007B3916" w:rsidP="007B3916">
      <w:pPr>
        <w:pStyle w:val="PL"/>
      </w:pPr>
      <w:r>
        <w:t xml:space="preserve">            down:</w:t>
      </w:r>
    </w:p>
    <w:p w14:paraId="7414E225" w14:textId="77777777" w:rsidR="007B3916" w:rsidRDefault="007B3916" w:rsidP="007B3916">
      <w:pPr>
        <w:pStyle w:val="PL"/>
      </w:pPr>
      <w:r>
        <w:t xml:space="preserve">              $ref: '#/components/schemas/ThresholdHysteresis'</w:t>
      </w:r>
    </w:p>
    <w:p w14:paraId="6034A305" w14:textId="77777777" w:rsidR="007B3916" w:rsidRDefault="007B3916" w:rsidP="007B3916">
      <w:pPr>
        <w:pStyle w:val="PL"/>
      </w:pPr>
      <w:r>
        <w:t xml:space="preserve">    ThresholdInfo:</w:t>
      </w:r>
    </w:p>
    <w:p w14:paraId="5E5EE123" w14:textId="77777777" w:rsidR="007B3916" w:rsidRDefault="007B3916" w:rsidP="007B3916">
      <w:pPr>
        <w:pStyle w:val="PL"/>
      </w:pPr>
      <w:r>
        <w:t xml:space="preserve">      type: object</w:t>
      </w:r>
    </w:p>
    <w:p w14:paraId="78EFF240" w14:textId="77777777" w:rsidR="007B3916" w:rsidRDefault="007B3916" w:rsidP="007B3916">
      <w:pPr>
        <w:pStyle w:val="PL"/>
      </w:pPr>
      <w:r>
        <w:t xml:space="preserve">      properties:</w:t>
      </w:r>
    </w:p>
    <w:p w14:paraId="282D68BA" w14:textId="77777777" w:rsidR="007B3916" w:rsidRDefault="007B3916" w:rsidP="007B3916">
      <w:pPr>
        <w:pStyle w:val="PL"/>
      </w:pPr>
      <w:r>
        <w:t xml:space="preserve">        observedMeasurement:</w:t>
      </w:r>
    </w:p>
    <w:p w14:paraId="71177B90" w14:textId="77777777" w:rsidR="007B3916" w:rsidRDefault="007B3916" w:rsidP="007B3916">
      <w:pPr>
        <w:pStyle w:val="PL"/>
      </w:pPr>
      <w:r>
        <w:t xml:space="preserve">          type: string</w:t>
      </w:r>
    </w:p>
    <w:p w14:paraId="2CEC34E8" w14:textId="77777777" w:rsidR="007B3916" w:rsidRDefault="007B3916" w:rsidP="007B3916">
      <w:pPr>
        <w:pStyle w:val="PL"/>
      </w:pPr>
      <w:r>
        <w:t xml:space="preserve">        observedValue:</w:t>
      </w:r>
    </w:p>
    <w:p w14:paraId="7CB669D7" w14:textId="77777777" w:rsidR="007B3916" w:rsidRDefault="007B3916" w:rsidP="007B3916">
      <w:pPr>
        <w:pStyle w:val="PL"/>
      </w:pPr>
      <w:r>
        <w:t xml:space="preserve">          type: number</w:t>
      </w:r>
    </w:p>
    <w:p w14:paraId="7D075AD5" w14:textId="77777777" w:rsidR="007B3916" w:rsidRDefault="007B3916" w:rsidP="007B3916">
      <w:pPr>
        <w:pStyle w:val="PL"/>
      </w:pPr>
      <w:r>
        <w:t xml:space="preserve">        thresholdLevel:</w:t>
      </w:r>
    </w:p>
    <w:p w14:paraId="1E3495CB" w14:textId="77777777" w:rsidR="007B3916" w:rsidRDefault="007B3916" w:rsidP="007B3916">
      <w:pPr>
        <w:pStyle w:val="PL"/>
      </w:pPr>
      <w:r>
        <w:t xml:space="preserve">          $ref: '#/components/schemas/ThresholdLevelInd'</w:t>
      </w:r>
    </w:p>
    <w:p w14:paraId="62633C53" w14:textId="77777777" w:rsidR="007B3916" w:rsidRDefault="007B3916" w:rsidP="007B3916">
      <w:pPr>
        <w:pStyle w:val="PL"/>
      </w:pPr>
      <w:r>
        <w:t xml:space="preserve">        armTime:</w:t>
      </w:r>
    </w:p>
    <w:p w14:paraId="140E231B" w14:textId="77777777" w:rsidR="007B3916" w:rsidRDefault="007B3916" w:rsidP="007B3916">
      <w:pPr>
        <w:pStyle w:val="PL"/>
      </w:pPr>
      <w:r>
        <w:t xml:space="preserve">          $ref: 'TS28623_ComDefs.yaml#/components/schemas/DateTime'</w:t>
      </w:r>
    </w:p>
    <w:p w14:paraId="7D658C4F" w14:textId="77777777" w:rsidR="007B3916" w:rsidRDefault="007B3916" w:rsidP="007B3916">
      <w:pPr>
        <w:pStyle w:val="PL"/>
      </w:pPr>
      <w:r>
        <w:t xml:space="preserve">      required:</w:t>
      </w:r>
    </w:p>
    <w:p w14:paraId="3BC4BA2C" w14:textId="77777777" w:rsidR="007B3916" w:rsidRDefault="007B3916" w:rsidP="007B3916">
      <w:pPr>
        <w:pStyle w:val="PL"/>
      </w:pPr>
      <w:r>
        <w:t xml:space="preserve">        - observedMeasurement</w:t>
      </w:r>
    </w:p>
    <w:p w14:paraId="0526ED0D" w14:textId="77777777" w:rsidR="007B3916" w:rsidRDefault="007B3916" w:rsidP="007B3916">
      <w:pPr>
        <w:pStyle w:val="PL"/>
      </w:pPr>
      <w:r>
        <w:t xml:space="preserve">        - observedValue</w:t>
      </w:r>
    </w:p>
    <w:p w14:paraId="4160AEA4" w14:textId="77777777" w:rsidR="007B3916" w:rsidRDefault="007B3916" w:rsidP="007B3916">
      <w:pPr>
        <w:pStyle w:val="PL"/>
      </w:pPr>
      <w:r>
        <w:t xml:space="preserve">    CorrelatedNotification:</w:t>
      </w:r>
    </w:p>
    <w:p w14:paraId="351895C8" w14:textId="77777777" w:rsidR="007B3916" w:rsidRDefault="007B3916" w:rsidP="007B3916">
      <w:pPr>
        <w:pStyle w:val="PL"/>
      </w:pPr>
      <w:r>
        <w:lastRenderedPageBreak/>
        <w:t xml:space="preserve">      type: object</w:t>
      </w:r>
    </w:p>
    <w:p w14:paraId="0B36E915" w14:textId="77777777" w:rsidR="007B3916" w:rsidRDefault="007B3916" w:rsidP="007B3916">
      <w:pPr>
        <w:pStyle w:val="PL"/>
      </w:pPr>
      <w:r>
        <w:t xml:space="preserve">      properties:</w:t>
      </w:r>
    </w:p>
    <w:p w14:paraId="549892C9" w14:textId="77777777" w:rsidR="007B3916" w:rsidRDefault="007B3916" w:rsidP="007B3916">
      <w:pPr>
        <w:pStyle w:val="PL"/>
      </w:pPr>
      <w:r>
        <w:t xml:space="preserve">        sourceObjectInstance:</w:t>
      </w:r>
    </w:p>
    <w:p w14:paraId="7C43FFC8" w14:textId="77777777" w:rsidR="007B3916" w:rsidRDefault="007B3916" w:rsidP="007B3916">
      <w:pPr>
        <w:pStyle w:val="PL"/>
      </w:pPr>
      <w:r>
        <w:t xml:space="preserve">          $ref: 'TS28623_ComDefs.yaml#/components/schemas/Dn'</w:t>
      </w:r>
    </w:p>
    <w:p w14:paraId="57B8A8E5" w14:textId="77777777" w:rsidR="007B3916" w:rsidRDefault="007B3916" w:rsidP="007B3916">
      <w:pPr>
        <w:pStyle w:val="PL"/>
      </w:pPr>
      <w:r>
        <w:t xml:space="preserve">        notificationIds:</w:t>
      </w:r>
    </w:p>
    <w:p w14:paraId="6234422A" w14:textId="77777777" w:rsidR="007B3916" w:rsidRDefault="007B3916" w:rsidP="007B3916">
      <w:pPr>
        <w:pStyle w:val="PL"/>
      </w:pPr>
      <w:r>
        <w:t xml:space="preserve">          type: array</w:t>
      </w:r>
    </w:p>
    <w:p w14:paraId="09DB3175" w14:textId="77777777" w:rsidR="007B3916" w:rsidRDefault="007B3916" w:rsidP="007B3916">
      <w:pPr>
        <w:pStyle w:val="PL"/>
      </w:pPr>
      <w:r>
        <w:t xml:space="preserve">          items:</w:t>
      </w:r>
    </w:p>
    <w:p w14:paraId="39051412" w14:textId="77777777" w:rsidR="007B3916" w:rsidRDefault="007B3916" w:rsidP="007B3916">
      <w:pPr>
        <w:pStyle w:val="PL"/>
      </w:pPr>
      <w:r>
        <w:t xml:space="preserve">            $ref: 'TS28623_ComDefs.yaml#/components/schemas/NotificationId'</w:t>
      </w:r>
    </w:p>
    <w:p w14:paraId="12DFC3B8" w14:textId="77777777" w:rsidR="007B3916" w:rsidRDefault="007B3916" w:rsidP="007B3916">
      <w:pPr>
        <w:pStyle w:val="PL"/>
      </w:pPr>
      <w:r>
        <w:t xml:space="preserve">      required:</w:t>
      </w:r>
    </w:p>
    <w:p w14:paraId="2D6420C5" w14:textId="77777777" w:rsidR="007B3916" w:rsidRDefault="007B3916" w:rsidP="007B3916">
      <w:pPr>
        <w:pStyle w:val="PL"/>
      </w:pPr>
      <w:r>
        <w:t xml:space="preserve">        - sourceObjectInstance</w:t>
      </w:r>
    </w:p>
    <w:p w14:paraId="7549DE82" w14:textId="77777777" w:rsidR="007B3916" w:rsidRDefault="007B3916" w:rsidP="007B3916">
      <w:pPr>
        <w:pStyle w:val="PL"/>
      </w:pPr>
      <w:r>
        <w:t xml:space="preserve">        - notificationIds</w:t>
      </w:r>
    </w:p>
    <w:p w14:paraId="2DEA233B" w14:textId="77777777" w:rsidR="007B3916" w:rsidRDefault="007B3916" w:rsidP="007B3916">
      <w:pPr>
        <w:pStyle w:val="PL"/>
      </w:pPr>
      <w:r>
        <w:t xml:space="preserve">    CorrelatedNotifications:</w:t>
      </w:r>
    </w:p>
    <w:p w14:paraId="0A56479C" w14:textId="77777777" w:rsidR="007B3916" w:rsidRDefault="007B3916" w:rsidP="007B3916">
      <w:pPr>
        <w:pStyle w:val="PL"/>
      </w:pPr>
      <w:r>
        <w:t xml:space="preserve">      type: array</w:t>
      </w:r>
    </w:p>
    <w:p w14:paraId="2B05CF7D" w14:textId="77777777" w:rsidR="007B3916" w:rsidRDefault="007B3916" w:rsidP="007B3916">
      <w:pPr>
        <w:pStyle w:val="PL"/>
      </w:pPr>
      <w:r>
        <w:t xml:space="preserve">      items:</w:t>
      </w:r>
    </w:p>
    <w:p w14:paraId="18F5C182" w14:textId="77777777" w:rsidR="007B3916" w:rsidRDefault="007B3916" w:rsidP="007B3916">
      <w:pPr>
        <w:pStyle w:val="PL"/>
      </w:pPr>
      <w:r>
        <w:t xml:space="preserve">        $ref: '#/components/schemas/CorrelatedNotification'</w:t>
      </w:r>
    </w:p>
    <w:p w14:paraId="270D5C90" w14:textId="77777777" w:rsidR="007B3916" w:rsidRDefault="007B3916" w:rsidP="007B3916">
      <w:pPr>
        <w:pStyle w:val="PL"/>
      </w:pPr>
      <w:r>
        <w:t xml:space="preserve">    AckState:</w:t>
      </w:r>
    </w:p>
    <w:p w14:paraId="46A4CCF7" w14:textId="77777777" w:rsidR="007B3916" w:rsidRDefault="007B3916" w:rsidP="007B3916">
      <w:pPr>
        <w:pStyle w:val="PL"/>
      </w:pPr>
      <w:r>
        <w:t xml:space="preserve">      type: string</w:t>
      </w:r>
    </w:p>
    <w:p w14:paraId="3B57F29A" w14:textId="77777777" w:rsidR="007B3916" w:rsidRDefault="007B3916" w:rsidP="007B3916">
      <w:pPr>
        <w:pStyle w:val="PL"/>
      </w:pPr>
      <w:r>
        <w:t xml:space="preserve">      enum:</w:t>
      </w:r>
    </w:p>
    <w:p w14:paraId="3802D3BD" w14:textId="77777777" w:rsidR="007B3916" w:rsidRDefault="007B3916" w:rsidP="007B3916">
      <w:pPr>
        <w:pStyle w:val="PL"/>
      </w:pPr>
      <w:r>
        <w:t xml:space="preserve">        - ACKNOWLEDGED</w:t>
      </w:r>
    </w:p>
    <w:p w14:paraId="5F81D2AC" w14:textId="77777777" w:rsidR="007B3916" w:rsidRDefault="007B3916" w:rsidP="007B3916">
      <w:pPr>
        <w:pStyle w:val="PL"/>
      </w:pPr>
      <w:r>
        <w:t xml:space="preserve">        - UNACKNOWLEDGED</w:t>
      </w:r>
    </w:p>
    <w:p w14:paraId="127C0899" w14:textId="77777777" w:rsidR="007B3916" w:rsidRDefault="007B3916" w:rsidP="007B3916">
      <w:pPr>
        <w:pStyle w:val="PL"/>
      </w:pPr>
    </w:p>
    <w:p w14:paraId="3B628F94" w14:textId="77777777" w:rsidR="007B3916" w:rsidRDefault="007B3916" w:rsidP="007B3916">
      <w:pPr>
        <w:pStyle w:val="PL"/>
      </w:pPr>
      <w:r>
        <w:t xml:space="preserve">    AlarmRecord:</w:t>
      </w:r>
    </w:p>
    <w:p w14:paraId="4F2AEADE" w14:textId="77777777" w:rsidR="007B3916" w:rsidRDefault="007B3916" w:rsidP="007B3916">
      <w:pPr>
        <w:pStyle w:val="PL"/>
      </w:pPr>
      <w:r>
        <w:t xml:space="preserve">      description: &gt;-</w:t>
      </w:r>
    </w:p>
    <w:p w14:paraId="3C813924" w14:textId="77777777" w:rsidR="007B3916" w:rsidRDefault="007B3916" w:rsidP="007B3916">
      <w:pPr>
        <w:pStyle w:val="PL"/>
      </w:pPr>
      <w:r>
        <w:t xml:space="preserve">        The alarmId is not a property of an alarm record. It is used as key</w:t>
      </w:r>
    </w:p>
    <w:p w14:paraId="4479E289" w14:textId="77777777" w:rsidR="007B3916" w:rsidRDefault="007B3916" w:rsidP="007B3916">
      <w:pPr>
        <w:pStyle w:val="PL"/>
      </w:pPr>
      <w:r>
        <w:t xml:space="preserve">        in the map of alarm records instead.</w:t>
      </w:r>
    </w:p>
    <w:p w14:paraId="12F46E0D" w14:textId="77777777" w:rsidR="007B3916" w:rsidRDefault="007B3916" w:rsidP="007B3916">
      <w:pPr>
        <w:pStyle w:val="PL"/>
      </w:pPr>
      <w:r>
        <w:t xml:space="preserve">      type: object</w:t>
      </w:r>
    </w:p>
    <w:p w14:paraId="462E98C0" w14:textId="77777777" w:rsidR="007B3916" w:rsidRDefault="007B3916" w:rsidP="007B3916">
      <w:pPr>
        <w:pStyle w:val="PL"/>
      </w:pPr>
      <w:r>
        <w:t xml:space="preserve">      properties:</w:t>
      </w:r>
    </w:p>
    <w:p w14:paraId="04A6E827" w14:textId="77777777" w:rsidR="007B3916" w:rsidRDefault="007B3916" w:rsidP="007B3916">
      <w:pPr>
        <w:pStyle w:val="PL"/>
      </w:pPr>
      <w:r>
        <w:t xml:space="preserve">        # alarmId:</w:t>
      </w:r>
    </w:p>
    <w:p w14:paraId="1224D0F3" w14:textId="77777777" w:rsidR="007B3916" w:rsidRDefault="007B3916" w:rsidP="007B3916">
      <w:pPr>
        <w:pStyle w:val="PL"/>
      </w:pPr>
      <w:r>
        <w:t xml:space="preserve">        #  $ref: '#/components/schemas/AlarmId'</w:t>
      </w:r>
    </w:p>
    <w:p w14:paraId="2970B745" w14:textId="77777777" w:rsidR="007B3916" w:rsidRDefault="007B3916" w:rsidP="007B3916">
      <w:pPr>
        <w:pStyle w:val="PL"/>
      </w:pPr>
      <w:r>
        <w:t xml:space="preserve">        objectInstance:</w:t>
      </w:r>
    </w:p>
    <w:p w14:paraId="6433A65C" w14:textId="77777777" w:rsidR="007B3916" w:rsidRDefault="007B3916" w:rsidP="007B3916">
      <w:pPr>
        <w:pStyle w:val="PL"/>
      </w:pPr>
      <w:r>
        <w:t xml:space="preserve">          $ref: 'TS28623_ComDefs.yaml#/components/schemas/Dn'</w:t>
      </w:r>
    </w:p>
    <w:p w14:paraId="2C81FE86" w14:textId="77777777" w:rsidR="007B3916" w:rsidRDefault="007B3916" w:rsidP="007B3916">
      <w:pPr>
        <w:pStyle w:val="PL"/>
      </w:pPr>
      <w:r>
        <w:t xml:space="preserve">        notificationId:</w:t>
      </w:r>
    </w:p>
    <w:p w14:paraId="120E3220" w14:textId="77777777" w:rsidR="007B3916" w:rsidRDefault="007B3916" w:rsidP="007B3916">
      <w:pPr>
        <w:pStyle w:val="PL"/>
      </w:pPr>
      <w:r>
        <w:t xml:space="preserve">          $ref: 'TS28623_ComDefs.yaml#/components/schemas/NotificationId'</w:t>
      </w:r>
    </w:p>
    <w:p w14:paraId="45A5A820" w14:textId="77777777" w:rsidR="007B3916" w:rsidRDefault="007B3916" w:rsidP="007B3916">
      <w:pPr>
        <w:pStyle w:val="PL"/>
      </w:pPr>
      <w:r>
        <w:t xml:space="preserve">        alarmRaisedTime:</w:t>
      </w:r>
    </w:p>
    <w:p w14:paraId="7F2FBDCB" w14:textId="77777777" w:rsidR="007B3916" w:rsidRDefault="007B3916" w:rsidP="007B3916">
      <w:pPr>
        <w:pStyle w:val="PL"/>
      </w:pPr>
      <w:r>
        <w:t xml:space="preserve">          $ref: 'TS28623_ComDefs.yaml#/components/schemas/DateTime'</w:t>
      </w:r>
    </w:p>
    <w:p w14:paraId="659123B5" w14:textId="77777777" w:rsidR="007B3916" w:rsidRDefault="007B3916" w:rsidP="007B3916">
      <w:pPr>
        <w:pStyle w:val="PL"/>
      </w:pPr>
      <w:r>
        <w:t xml:space="preserve">        alarmChangedTime:</w:t>
      </w:r>
    </w:p>
    <w:p w14:paraId="0C13C67A" w14:textId="77777777" w:rsidR="007B3916" w:rsidRDefault="007B3916" w:rsidP="007B3916">
      <w:pPr>
        <w:pStyle w:val="PL"/>
      </w:pPr>
      <w:r>
        <w:t xml:space="preserve">          $ref: 'TS28623_ComDefs.yaml#/components/schemas/DateTime'</w:t>
      </w:r>
    </w:p>
    <w:p w14:paraId="6DB1E320" w14:textId="77777777" w:rsidR="007B3916" w:rsidRDefault="007B3916" w:rsidP="007B3916">
      <w:pPr>
        <w:pStyle w:val="PL"/>
      </w:pPr>
      <w:r>
        <w:t xml:space="preserve">        alarmClearedTime:</w:t>
      </w:r>
    </w:p>
    <w:p w14:paraId="5C63344A" w14:textId="77777777" w:rsidR="007B3916" w:rsidRDefault="007B3916" w:rsidP="007B3916">
      <w:pPr>
        <w:pStyle w:val="PL"/>
      </w:pPr>
      <w:r>
        <w:t xml:space="preserve">          $ref: 'TS28623_ComDefs.yaml#/components/schemas/DateTime'</w:t>
      </w:r>
    </w:p>
    <w:p w14:paraId="64D9E9DA" w14:textId="77777777" w:rsidR="007B3916" w:rsidRDefault="007B3916" w:rsidP="007B3916">
      <w:pPr>
        <w:pStyle w:val="PL"/>
      </w:pPr>
      <w:r>
        <w:t xml:space="preserve">        alarmType:</w:t>
      </w:r>
    </w:p>
    <w:p w14:paraId="16ED2A69" w14:textId="77777777" w:rsidR="007B3916" w:rsidRDefault="007B3916" w:rsidP="007B3916">
      <w:pPr>
        <w:pStyle w:val="PL"/>
      </w:pPr>
      <w:r>
        <w:t xml:space="preserve">          $ref: '#/components/schemas/AlarmType'</w:t>
      </w:r>
    </w:p>
    <w:p w14:paraId="2380CC4C" w14:textId="77777777" w:rsidR="007B3916" w:rsidRDefault="007B3916" w:rsidP="007B3916">
      <w:pPr>
        <w:pStyle w:val="PL"/>
      </w:pPr>
      <w:r>
        <w:t xml:space="preserve">        probableCause:</w:t>
      </w:r>
    </w:p>
    <w:p w14:paraId="1F2A4465" w14:textId="77777777" w:rsidR="007B3916" w:rsidRDefault="007B3916" w:rsidP="007B3916">
      <w:pPr>
        <w:pStyle w:val="PL"/>
      </w:pPr>
      <w:r>
        <w:t xml:space="preserve">          $ref: '#/components/schemas/ProbableCause'</w:t>
      </w:r>
    </w:p>
    <w:p w14:paraId="338EA6CA" w14:textId="77777777" w:rsidR="007B3916" w:rsidRDefault="007B3916" w:rsidP="007B3916">
      <w:pPr>
        <w:pStyle w:val="PL"/>
      </w:pPr>
      <w:r>
        <w:t xml:space="preserve">        specificProblem:</w:t>
      </w:r>
    </w:p>
    <w:p w14:paraId="02A173E5" w14:textId="77777777" w:rsidR="007B3916" w:rsidRDefault="007B3916" w:rsidP="007B3916">
      <w:pPr>
        <w:pStyle w:val="PL"/>
      </w:pPr>
      <w:r>
        <w:t xml:space="preserve">          $ref: '#/components/schemas/SpecificProblem'</w:t>
      </w:r>
    </w:p>
    <w:p w14:paraId="06E7C9DF" w14:textId="77777777" w:rsidR="007B3916" w:rsidRDefault="007B3916" w:rsidP="007B3916">
      <w:pPr>
        <w:pStyle w:val="PL"/>
      </w:pPr>
      <w:r>
        <w:t xml:space="preserve">        perceivedSeverity:</w:t>
      </w:r>
    </w:p>
    <w:p w14:paraId="053833E7" w14:textId="77777777" w:rsidR="007B3916" w:rsidRDefault="007B3916" w:rsidP="007B3916">
      <w:pPr>
        <w:pStyle w:val="PL"/>
      </w:pPr>
      <w:r>
        <w:t xml:space="preserve">          $ref: '#/components/schemas/PerceivedSeverity'</w:t>
      </w:r>
    </w:p>
    <w:p w14:paraId="582BDEC1" w14:textId="77777777" w:rsidR="007B3916" w:rsidRDefault="007B3916" w:rsidP="007B3916">
      <w:pPr>
        <w:pStyle w:val="PL"/>
      </w:pPr>
      <w:r>
        <w:t xml:space="preserve">        backedUpStatus:</w:t>
      </w:r>
    </w:p>
    <w:p w14:paraId="260D6563" w14:textId="77777777" w:rsidR="007B3916" w:rsidRDefault="007B3916" w:rsidP="007B3916">
      <w:pPr>
        <w:pStyle w:val="PL"/>
      </w:pPr>
      <w:r>
        <w:t xml:space="preserve">          type: boolean</w:t>
      </w:r>
    </w:p>
    <w:p w14:paraId="6AF760A7" w14:textId="77777777" w:rsidR="007B3916" w:rsidRDefault="007B3916" w:rsidP="007B3916">
      <w:pPr>
        <w:pStyle w:val="PL"/>
      </w:pPr>
      <w:r>
        <w:t xml:space="preserve">        backUpObject:</w:t>
      </w:r>
    </w:p>
    <w:p w14:paraId="2F43D0C5" w14:textId="77777777" w:rsidR="007B3916" w:rsidRDefault="007B3916" w:rsidP="007B3916">
      <w:pPr>
        <w:pStyle w:val="PL"/>
      </w:pPr>
      <w:r>
        <w:t xml:space="preserve">          $ref: 'TS28623_ComDefs.yaml#/components/schemas/Dn'</w:t>
      </w:r>
    </w:p>
    <w:p w14:paraId="57ACD0D5" w14:textId="77777777" w:rsidR="007B3916" w:rsidRDefault="007B3916" w:rsidP="007B3916">
      <w:pPr>
        <w:pStyle w:val="PL"/>
      </w:pPr>
      <w:r>
        <w:t xml:space="preserve">        trendIndication:</w:t>
      </w:r>
    </w:p>
    <w:p w14:paraId="1BD46F38" w14:textId="77777777" w:rsidR="007B3916" w:rsidRDefault="007B3916" w:rsidP="007B3916">
      <w:pPr>
        <w:pStyle w:val="PL"/>
      </w:pPr>
      <w:r>
        <w:t xml:space="preserve">          $ref: '#/components/schemas/TrendIndication'</w:t>
      </w:r>
    </w:p>
    <w:p w14:paraId="3FBB8A24" w14:textId="77777777" w:rsidR="007B3916" w:rsidRDefault="007B3916" w:rsidP="007B3916">
      <w:pPr>
        <w:pStyle w:val="PL"/>
      </w:pPr>
      <w:r>
        <w:t xml:space="preserve">        thresholdinfo:</w:t>
      </w:r>
    </w:p>
    <w:p w14:paraId="18AF55E8" w14:textId="77777777" w:rsidR="007B3916" w:rsidRDefault="007B3916" w:rsidP="007B3916">
      <w:pPr>
        <w:pStyle w:val="PL"/>
      </w:pPr>
      <w:r>
        <w:t xml:space="preserve">          $ref: '#/components/schemas/ThresholdInfo'</w:t>
      </w:r>
    </w:p>
    <w:p w14:paraId="197F5C0E" w14:textId="77777777" w:rsidR="007B3916" w:rsidRDefault="007B3916" w:rsidP="007B3916">
      <w:pPr>
        <w:pStyle w:val="PL"/>
      </w:pPr>
      <w:r>
        <w:t xml:space="preserve">        correlatedNotifications:</w:t>
      </w:r>
    </w:p>
    <w:p w14:paraId="45FB5675" w14:textId="77777777" w:rsidR="007B3916" w:rsidRDefault="007B3916" w:rsidP="007B3916">
      <w:pPr>
        <w:pStyle w:val="PL"/>
      </w:pPr>
      <w:r>
        <w:t xml:space="preserve">          $ref: '#/components/schemas/CorrelatedNotifications'</w:t>
      </w:r>
    </w:p>
    <w:p w14:paraId="5630AA62" w14:textId="77777777" w:rsidR="007B3916" w:rsidRDefault="007B3916" w:rsidP="007B3916">
      <w:pPr>
        <w:pStyle w:val="PL"/>
      </w:pPr>
      <w:r>
        <w:t xml:space="preserve">        stateChangeDefinition:</w:t>
      </w:r>
    </w:p>
    <w:p w14:paraId="24055050" w14:textId="77777777" w:rsidR="007B3916" w:rsidRDefault="007B3916" w:rsidP="007B3916">
      <w:pPr>
        <w:pStyle w:val="PL"/>
      </w:pPr>
      <w:r>
        <w:t xml:space="preserve">          $ref: 'TS28623_ComDefs.yaml#/components/schemas/AttributeValueChangeSet'</w:t>
      </w:r>
    </w:p>
    <w:p w14:paraId="7AE6D750" w14:textId="77777777" w:rsidR="007B3916" w:rsidRDefault="007B3916" w:rsidP="007B3916">
      <w:pPr>
        <w:pStyle w:val="PL"/>
      </w:pPr>
      <w:r>
        <w:t xml:space="preserve">        monitoredAttributes:</w:t>
      </w:r>
    </w:p>
    <w:p w14:paraId="04DF187E" w14:textId="77777777" w:rsidR="007B3916" w:rsidRDefault="007B3916" w:rsidP="007B3916">
      <w:pPr>
        <w:pStyle w:val="PL"/>
      </w:pPr>
      <w:r>
        <w:t xml:space="preserve">          $ref: 'TS28623_ComDefs.yaml#/components/schemas/AttributeNameValuePairSet'</w:t>
      </w:r>
    </w:p>
    <w:p w14:paraId="7DBB5A22" w14:textId="77777777" w:rsidR="007B3916" w:rsidRDefault="007B3916" w:rsidP="007B3916">
      <w:pPr>
        <w:pStyle w:val="PL"/>
      </w:pPr>
      <w:r>
        <w:t xml:space="preserve">        proposedRepairActions:</w:t>
      </w:r>
    </w:p>
    <w:p w14:paraId="177DCBAE" w14:textId="77777777" w:rsidR="007B3916" w:rsidRDefault="007B3916" w:rsidP="007B3916">
      <w:pPr>
        <w:pStyle w:val="PL"/>
      </w:pPr>
      <w:r>
        <w:t xml:space="preserve">          type: string</w:t>
      </w:r>
    </w:p>
    <w:p w14:paraId="4FFB9978" w14:textId="77777777" w:rsidR="007B3916" w:rsidRDefault="007B3916" w:rsidP="007B3916">
      <w:pPr>
        <w:pStyle w:val="PL"/>
      </w:pPr>
      <w:r>
        <w:t xml:space="preserve">        additionalText:</w:t>
      </w:r>
    </w:p>
    <w:p w14:paraId="023B6079" w14:textId="77777777" w:rsidR="007B3916" w:rsidRDefault="007B3916" w:rsidP="007B3916">
      <w:pPr>
        <w:pStyle w:val="PL"/>
      </w:pPr>
      <w:r>
        <w:t xml:space="preserve">          type: string</w:t>
      </w:r>
    </w:p>
    <w:p w14:paraId="3AF0A732" w14:textId="77777777" w:rsidR="007B3916" w:rsidRDefault="007B3916" w:rsidP="007B3916">
      <w:pPr>
        <w:pStyle w:val="PL"/>
      </w:pPr>
      <w:r>
        <w:t xml:space="preserve">        additionalInformation:</w:t>
      </w:r>
    </w:p>
    <w:p w14:paraId="3D4B0D92" w14:textId="77777777" w:rsidR="007B3916" w:rsidRDefault="007B3916" w:rsidP="007B3916">
      <w:pPr>
        <w:pStyle w:val="PL"/>
      </w:pPr>
      <w:r>
        <w:t xml:space="preserve">          $ref: 'TS28623_ComDefs.yaml#/components/schemas/AttributeNameValuePairSet'</w:t>
      </w:r>
    </w:p>
    <w:p w14:paraId="035473CF" w14:textId="77777777" w:rsidR="007B3916" w:rsidRDefault="007B3916" w:rsidP="007B3916">
      <w:pPr>
        <w:pStyle w:val="PL"/>
      </w:pPr>
    </w:p>
    <w:p w14:paraId="59EB708A" w14:textId="77777777" w:rsidR="007B3916" w:rsidRDefault="007B3916" w:rsidP="007B3916">
      <w:pPr>
        <w:pStyle w:val="PL"/>
      </w:pPr>
      <w:r>
        <w:t xml:space="preserve">        rootCauseIndicator:</w:t>
      </w:r>
    </w:p>
    <w:p w14:paraId="38493BA5" w14:textId="77777777" w:rsidR="007B3916" w:rsidRDefault="007B3916" w:rsidP="007B3916">
      <w:pPr>
        <w:pStyle w:val="PL"/>
      </w:pPr>
      <w:r>
        <w:t xml:space="preserve">          type: boolean</w:t>
      </w:r>
    </w:p>
    <w:p w14:paraId="6C820DCB" w14:textId="77777777" w:rsidR="007B3916" w:rsidRDefault="007B3916" w:rsidP="007B3916">
      <w:pPr>
        <w:pStyle w:val="PL"/>
      </w:pPr>
    </w:p>
    <w:p w14:paraId="54581151" w14:textId="77777777" w:rsidR="007B3916" w:rsidRDefault="007B3916" w:rsidP="007B3916">
      <w:pPr>
        <w:pStyle w:val="PL"/>
      </w:pPr>
      <w:r>
        <w:t xml:space="preserve">        ackTime:</w:t>
      </w:r>
    </w:p>
    <w:p w14:paraId="519D31E8" w14:textId="77777777" w:rsidR="007B3916" w:rsidRDefault="007B3916" w:rsidP="007B3916">
      <w:pPr>
        <w:pStyle w:val="PL"/>
      </w:pPr>
      <w:r>
        <w:t xml:space="preserve">          $ref: 'TS28623_ComDefs.yaml#/components/schemas/DateTime'</w:t>
      </w:r>
    </w:p>
    <w:p w14:paraId="16907730" w14:textId="77777777" w:rsidR="007B3916" w:rsidRDefault="007B3916" w:rsidP="007B3916">
      <w:pPr>
        <w:pStyle w:val="PL"/>
      </w:pPr>
      <w:r>
        <w:t xml:space="preserve">        ackUserId:</w:t>
      </w:r>
    </w:p>
    <w:p w14:paraId="3F39211D" w14:textId="77777777" w:rsidR="007B3916" w:rsidRDefault="007B3916" w:rsidP="007B3916">
      <w:pPr>
        <w:pStyle w:val="PL"/>
      </w:pPr>
      <w:r>
        <w:t xml:space="preserve">          type: string</w:t>
      </w:r>
    </w:p>
    <w:p w14:paraId="0DB8239D" w14:textId="77777777" w:rsidR="007B3916" w:rsidRDefault="007B3916" w:rsidP="007B3916">
      <w:pPr>
        <w:pStyle w:val="PL"/>
      </w:pPr>
      <w:r>
        <w:t xml:space="preserve">        ackSystemId:</w:t>
      </w:r>
    </w:p>
    <w:p w14:paraId="6C3AFBD9" w14:textId="77777777" w:rsidR="007B3916" w:rsidRDefault="007B3916" w:rsidP="007B3916">
      <w:pPr>
        <w:pStyle w:val="PL"/>
      </w:pPr>
      <w:r>
        <w:t xml:space="preserve">          type: string</w:t>
      </w:r>
    </w:p>
    <w:p w14:paraId="2DDCAE6B" w14:textId="77777777" w:rsidR="007B3916" w:rsidRDefault="007B3916" w:rsidP="007B3916">
      <w:pPr>
        <w:pStyle w:val="PL"/>
      </w:pPr>
      <w:r>
        <w:t xml:space="preserve">        ackState:</w:t>
      </w:r>
    </w:p>
    <w:p w14:paraId="061BF8A5" w14:textId="77777777" w:rsidR="007B3916" w:rsidRDefault="007B3916" w:rsidP="007B3916">
      <w:pPr>
        <w:pStyle w:val="PL"/>
      </w:pPr>
      <w:r>
        <w:lastRenderedPageBreak/>
        <w:t xml:space="preserve">          $ref: '#/components/schemas/AckState'</w:t>
      </w:r>
    </w:p>
    <w:p w14:paraId="7A1E8723" w14:textId="77777777" w:rsidR="007B3916" w:rsidRDefault="007B3916" w:rsidP="007B3916">
      <w:pPr>
        <w:pStyle w:val="PL"/>
      </w:pPr>
    </w:p>
    <w:p w14:paraId="00334893" w14:textId="77777777" w:rsidR="007B3916" w:rsidRDefault="007B3916" w:rsidP="007B3916">
      <w:pPr>
        <w:pStyle w:val="PL"/>
      </w:pPr>
      <w:r>
        <w:t xml:space="preserve">        clearUserId:</w:t>
      </w:r>
    </w:p>
    <w:p w14:paraId="4A73D072" w14:textId="77777777" w:rsidR="007B3916" w:rsidRDefault="007B3916" w:rsidP="007B3916">
      <w:pPr>
        <w:pStyle w:val="PL"/>
      </w:pPr>
      <w:r>
        <w:t xml:space="preserve">          type: string</w:t>
      </w:r>
    </w:p>
    <w:p w14:paraId="58108339" w14:textId="77777777" w:rsidR="007B3916" w:rsidRDefault="007B3916" w:rsidP="007B3916">
      <w:pPr>
        <w:pStyle w:val="PL"/>
      </w:pPr>
      <w:r>
        <w:t xml:space="preserve">        clearSystemId:</w:t>
      </w:r>
    </w:p>
    <w:p w14:paraId="0C8719D2" w14:textId="77777777" w:rsidR="007B3916" w:rsidRDefault="007B3916" w:rsidP="007B3916">
      <w:pPr>
        <w:pStyle w:val="PL"/>
      </w:pPr>
      <w:r>
        <w:t xml:space="preserve">          type: string</w:t>
      </w:r>
    </w:p>
    <w:p w14:paraId="35F64749" w14:textId="77777777" w:rsidR="007B3916" w:rsidRDefault="007B3916" w:rsidP="007B3916">
      <w:pPr>
        <w:pStyle w:val="PL"/>
      </w:pPr>
      <w:r>
        <w:t xml:space="preserve">        serviceUser:</w:t>
      </w:r>
    </w:p>
    <w:p w14:paraId="441985A0" w14:textId="77777777" w:rsidR="007B3916" w:rsidRDefault="007B3916" w:rsidP="007B3916">
      <w:pPr>
        <w:pStyle w:val="PL"/>
      </w:pPr>
      <w:r>
        <w:t xml:space="preserve">          type: string</w:t>
      </w:r>
    </w:p>
    <w:p w14:paraId="22281741" w14:textId="77777777" w:rsidR="007B3916" w:rsidRDefault="007B3916" w:rsidP="007B3916">
      <w:pPr>
        <w:pStyle w:val="PL"/>
      </w:pPr>
      <w:r>
        <w:t xml:space="preserve">        serviceProvider:</w:t>
      </w:r>
    </w:p>
    <w:p w14:paraId="7710E111" w14:textId="77777777" w:rsidR="007B3916" w:rsidRDefault="007B3916" w:rsidP="007B3916">
      <w:pPr>
        <w:pStyle w:val="PL"/>
      </w:pPr>
      <w:r>
        <w:t xml:space="preserve">          type: string</w:t>
      </w:r>
    </w:p>
    <w:p w14:paraId="5D973BD1" w14:textId="77777777" w:rsidR="007B3916" w:rsidRDefault="007B3916" w:rsidP="007B3916">
      <w:pPr>
        <w:pStyle w:val="PL"/>
      </w:pPr>
      <w:r>
        <w:t xml:space="preserve">        securityAlarmDetector:</w:t>
      </w:r>
    </w:p>
    <w:p w14:paraId="0DDE9779" w14:textId="77777777" w:rsidR="007B3916" w:rsidRDefault="007B3916" w:rsidP="007B3916">
      <w:pPr>
        <w:pStyle w:val="PL"/>
      </w:pPr>
      <w:r>
        <w:t xml:space="preserve">          type: string</w:t>
      </w:r>
    </w:p>
    <w:p w14:paraId="2F65A891" w14:textId="77777777" w:rsidR="007B3916" w:rsidRDefault="007B3916" w:rsidP="007B3916">
      <w:pPr>
        <w:pStyle w:val="PL"/>
      </w:pPr>
    </w:p>
    <w:p w14:paraId="6A009193" w14:textId="77777777" w:rsidR="007B3916" w:rsidRDefault="007B3916" w:rsidP="007B3916">
      <w:pPr>
        <w:pStyle w:val="PL"/>
      </w:pPr>
      <w:r>
        <w:t xml:space="preserve">  #---- Definition of alarm notifications --------------------------------------------#</w:t>
      </w:r>
    </w:p>
    <w:p w14:paraId="32DD9882" w14:textId="77777777" w:rsidR="007B3916" w:rsidRDefault="007B3916" w:rsidP="007B3916">
      <w:pPr>
        <w:pStyle w:val="PL"/>
      </w:pPr>
      <w:r>
        <w:t xml:space="preserve">  </w:t>
      </w:r>
    </w:p>
    <w:p w14:paraId="7A308079" w14:textId="77777777" w:rsidR="007B3916" w:rsidRDefault="007B3916" w:rsidP="007B3916">
      <w:pPr>
        <w:pStyle w:val="PL"/>
      </w:pPr>
      <w:r>
        <w:t xml:space="preserve">    AlarmNotificationTypes:</w:t>
      </w:r>
    </w:p>
    <w:p w14:paraId="31BDAC93" w14:textId="77777777" w:rsidR="007B3916" w:rsidRDefault="007B3916" w:rsidP="007B3916">
      <w:pPr>
        <w:pStyle w:val="PL"/>
      </w:pPr>
      <w:r>
        <w:t xml:space="preserve">      type: string</w:t>
      </w:r>
    </w:p>
    <w:p w14:paraId="54925EBD" w14:textId="77777777" w:rsidR="007B3916" w:rsidRDefault="007B3916" w:rsidP="007B3916">
      <w:pPr>
        <w:pStyle w:val="PL"/>
      </w:pPr>
      <w:r>
        <w:t xml:space="preserve">      enum:</w:t>
      </w:r>
    </w:p>
    <w:p w14:paraId="0E49629D" w14:textId="77777777" w:rsidR="007B3916" w:rsidRDefault="007B3916" w:rsidP="007B3916">
      <w:pPr>
        <w:pStyle w:val="PL"/>
      </w:pPr>
      <w:r>
        <w:t xml:space="preserve">        - notifyNewAlarm</w:t>
      </w:r>
    </w:p>
    <w:p w14:paraId="3058CE5E" w14:textId="77777777" w:rsidR="007B3916" w:rsidRDefault="007B3916" w:rsidP="007B3916">
      <w:pPr>
        <w:pStyle w:val="PL"/>
      </w:pPr>
      <w:r>
        <w:t xml:space="preserve">        - notifyChangedAlarm</w:t>
      </w:r>
    </w:p>
    <w:p w14:paraId="59F1C1DD" w14:textId="77777777" w:rsidR="007B3916" w:rsidRDefault="007B3916" w:rsidP="007B3916">
      <w:pPr>
        <w:pStyle w:val="PL"/>
      </w:pPr>
      <w:r>
        <w:t xml:space="preserve">        - notifyChangedAlarmGeneral</w:t>
      </w:r>
    </w:p>
    <w:p w14:paraId="2AA733B2" w14:textId="77777777" w:rsidR="007B3916" w:rsidRDefault="007B3916" w:rsidP="007B3916">
      <w:pPr>
        <w:pStyle w:val="PL"/>
      </w:pPr>
      <w:r>
        <w:t xml:space="preserve">        - notifyAckStateChanged</w:t>
      </w:r>
    </w:p>
    <w:p w14:paraId="6B770988" w14:textId="77777777" w:rsidR="007B3916" w:rsidRDefault="007B3916" w:rsidP="007B3916">
      <w:pPr>
        <w:pStyle w:val="PL"/>
      </w:pPr>
      <w:r>
        <w:t xml:space="preserve">        - notifyCorrelatedNotificationChanged</w:t>
      </w:r>
    </w:p>
    <w:p w14:paraId="50B58664" w14:textId="77777777" w:rsidR="007B3916" w:rsidRDefault="007B3916" w:rsidP="007B3916">
      <w:pPr>
        <w:pStyle w:val="PL"/>
      </w:pPr>
      <w:r>
        <w:t xml:space="preserve">        - notifyComments</w:t>
      </w:r>
    </w:p>
    <w:p w14:paraId="5EF17807" w14:textId="77777777" w:rsidR="007B3916" w:rsidRDefault="007B3916" w:rsidP="007B3916">
      <w:pPr>
        <w:pStyle w:val="PL"/>
      </w:pPr>
      <w:r>
        <w:t xml:space="preserve">        - notifyClearedAlarm</w:t>
      </w:r>
    </w:p>
    <w:p w14:paraId="70968C3E" w14:textId="77777777" w:rsidR="007B3916" w:rsidRDefault="007B3916" w:rsidP="007B3916">
      <w:pPr>
        <w:pStyle w:val="PL"/>
      </w:pPr>
      <w:r>
        <w:t xml:space="preserve">        - notifyAlarmListRebuilt</w:t>
      </w:r>
    </w:p>
    <w:p w14:paraId="5A8F0F59" w14:textId="77777777" w:rsidR="007B3916" w:rsidRDefault="007B3916" w:rsidP="007B3916">
      <w:pPr>
        <w:pStyle w:val="PL"/>
      </w:pPr>
      <w:r>
        <w:t xml:space="preserve">        - notifyPotentialFaultyAlarmList</w:t>
      </w:r>
    </w:p>
    <w:p w14:paraId="3D4CA7AB" w14:textId="77777777" w:rsidR="007B3916" w:rsidRDefault="007B3916" w:rsidP="007B3916">
      <w:pPr>
        <w:pStyle w:val="PL"/>
      </w:pPr>
      <w:r>
        <w:t xml:space="preserve">    AlarmListAlignmentRequirement:</w:t>
      </w:r>
    </w:p>
    <w:p w14:paraId="40C918E6" w14:textId="77777777" w:rsidR="007B3916" w:rsidRDefault="007B3916" w:rsidP="007B3916">
      <w:pPr>
        <w:pStyle w:val="PL"/>
      </w:pPr>
      <w:r>
        <w:t xml:space="preserve">      type: string</w:t>
      </w:r>
    </w:p>
    <w:p w14:paraId="7DCCF7DB" w14:textId="77777777" w:rsidR="007B3916" w:rsidRDefault="007B3916" w:rsidP="007B3916">
      <w:pPr>
        <w:pStyle w:val="PL"/>
      </w:pPr>
      <w:r>
        <w:t xml:space="preserve">      enum:</w:t>
      </w:r>
    </w:p>
    <w:p w14:paraId="3B4D97A0" w14:textId="77777777" w:rsidR="007B3916" w:rsidRDefault="007B3916" w:rsidP="007B3916">
      <w:pPr>
        <w:pStyle w:val="PL"/>
      </w:pPr>
      <w:r>
        <w:t xml:space="preserve">        - ALIGNMENT_REQUIRED</w:t>
      </w:r>
    </w:p>
    <w:p w14:paraId="2ABEB3C3" w14:textId="77777777" w:rsidR="007B3916" w:rsidRDefault="007B3916" w:rsidP="007B3916">
      <w:pPr>
        <w:pStyle w:val="PL"/>
      </w:pPr>
      <w:r>
        <w:t xml:space="preserve">        - ALIGNMENT_NOT_REQUIRED</w:t>
      </w:r>
    </w:p>
    <w:p w14:paraId="7103031F" w14:textId="77777777" w:rsidR="007B3916" w:rsidRDefault="007B3916" w:rsidP="007B3916">
      <w:pPr>
        <w:pStyle w:val="PL"/>
      </w:pPr>
    </w:p>
    <w:p w14:paraId="1B9BC0D0" w14:textId="77777777" w:rsidR="007B3916" w:rsidRDefault="007B3916" w:rsidP="007B3916">
      <w:pPr>
        <w:pStyle w:val="PL"/>
      </w:pPr>
      <w:r>
        <w:t xml:space="preserve">    NotifyNewAlarm:</w:t>
      </w:r>
    </w:p>
    <w:p w14:paraId="4140AB7A" w14:textId="77777777" w:rsidR="007B3916" w:rsidRDefault="007B3916" w:rsidP="007B3916">
      <w:pPr>
        <w:pStyle w:val="PL"/>
      </w:pPr>
      <w:r>
        <w:t xml:space="preserve">      allOf:</w:t>
      </w:r>
    </w:p>
    <w:p w14:paraId="68FF3ED6" w14:textId="77777777" w:rsidR="007B3916" w:rsidRDefault="007B3916" w:rsidP="007B3916">
      <w:pPr>
        <w:pStyle w:val="PL"/>
      </w:pPr>
      <w:r>
        <w:t xml:space="preserve">        - $ref: 'TS28623_ComDefs.yaml#/components/schemas/NotificationHeader'</w:t>
      </w:r>
    </w:p>
    <w:p w14:paraId="231A7794" w14:textId="77777777" w:rsidR="007B3916" w:rsidRDefault="007B3916" w:rsidP="007B3916">
      <w:pPr>
        <w:pStyle w:val="PL"/>
      </w:pPr>
      <w:r>
        <w:t xml:space="preserve">        - type: object</w:t>
      </w:r>
    </w:p>
    <w:p w14:paraId="496A2874" w14:textId="77777777" w:rsidR="007B3916" w:rsidRDefault="007B3916" w:rsidP="007B3916">
      <w:pPr>
        <w:pStyle w:val="PL"/>
      </w:pPr>
      <w:r>
        <w:t xml:space="preserve">          required:</w:t>
      </w:r>
    </w:p>
    <w:p w14:paraId="089ED31E" w14:textId="77777777" w:rsidR="007B3916" w:rsidRDefault="007B3916" w:rsidP="007B3916">
      <w:pPr>
        <w:pStyle w:val="PL"/>
      </w:pPr>
      <w:r>
        <w:t xml:space="preserve">            - alarmId</w:t>
      </w:r>
    </w:p>
    <w:p w14:paraId="5015EBBB" w14:textId="77777777" w:rsidR="007B3916" w:rsidRDefault="007B3916" w:rsidP="007B3916">
      <w:pPr>
        <w:pStyle w:val="PL"/>
      </w:pPr>
      <w:r>
        <w:t xml:space="preserve">            - alarmType</w:t>
      </w:r>
    </w:p>
    <w:p w14:paraId="740149DC" w14:textId="77777777" w:rsidR="007B3916" w:rsidRDefault="007B3916" w:rsidP="007B3916">
      <w:pPr>
        <w:pStyle w:val="PL"/>
      </w:pPr>
      <w:r>
        <w:t xml:space="preserve">            - probableCause</w:t>
      </w:r>
    </w:p>
    <w:p w14:paraId="707B7075" w14:textId="77777777" w:rsidR="007B3916" w:rsidRDefault="007B3916" w:rsidP="007B3916">
      <w:pPr>
        <w:pStyle w:val="PL"/>
      </w:pPr>
      <w:r>
        <w:t xml:space="preserve">            - perceivedSeverity</w:t>
      </w:r>
    </w:p>
    <w:p w14:paraId="4A963C4D" w14:textId="77777777" w:rsidR="007B3916" w:rsidRDefault="007B3916" w:rsidP="007B3916">
      <w:pPr>
        <w:pStyle w:val="PL"/>
      </w:pPr>
      <w:r>
        <w:t xml:space="preserve">          properties:</w:t>
      </w:r>
    </w:p>
    <w:p w14:paraId="0094434C" w14:textId="77777777" w:rsidR="007B3916" w:rsidRDefault="007B3916" w:rsidP="007B3916">
      <w:pPr>
        <w:pStyle w:val="PL"/>
      </w:pPr>
      <w:r>
        <w:t xml:space="preserve">            alarmId:</w:t>
      </w:r>
    </w:p>
    <w:p w14:paraId="52E66E9C" w14:textId="77777777" w:rsidR="007B3916" w:rsidRDefault="007B3916" w:rsidP="007B3916">
      <w:pPr>
        <w:pStyle w:val="PL"/>
      </w:pPr>
      <w:r>
        <w:t xml:space="preserve">              $ref: '#/components/schemas/AlarmId'</w:t>
      </w:r>
    </w:p>
    <w:p w14:paraId="6D2E32C2" w14:textId="77777777" w:rsidR="007B3916" w:rsidRDefault="007B3916" w:rsidP="007B3916">
      <w:pPr>
        <w:pStyle w:val="PL"/>
      </w:pPr>
      <w:r>
        <w:t xml:space="preserve">            alarmType:</w:t>
      </w:r>
    </w:p>
    <w:p w14:paraId="205E2AD9" w14:textId="77777777" w:rsidR="007B3916" w:rsidRDefault="007B3916" w:rsidP="007B3916">
      <w:pPr>
        <w:pStyle w:val="PL"/>
      </w:pPr>
      <w:r>
        <w:t xml:space="preserve">              $ref: '#/components/schemas/AlarmType'</w:t>
      </w:r>
    </w:p>
    <w:p w14:paraId="579E8FBC" w14:textId="77777777" w:rsidR="007B3916" w:rsidRDefault="007B3916" w:rsidP="007B3916">
      <w:pPr>
        <w:pStyle w:val="PL"/>
      </w:pPr>
      <w:r>
        <w:t xml:space="preserve">            probableCause:</w:t>
      </w:r>
    </w:p>
    <w:p w14:paraId="78FD1561" w14:textId="77777777" w:rsidR="007B3916" w:rsidRDefault="007B3916" w:rsidP="007B3916">
      <w:pPr>
        <w:pStyle w:val="PL"/>
      </w:pPr>
      <w:r>
        <w:t xml:space="preserve">              $ref: '#/components/schemas/ProbableCause'</w:t>
      </w:r>
    </w:p>
    <w:p w14:paraId="202A34A2" w14:textId="77777777" w:rsidR="007B3916" w:rsidRDefault="007B3916" w:rsidP="007B3916">
      <w:pPr>
        <w:pStyle w:val="PL"/>
      </w:pPr>
      <w:r>
        <w:t xml:space="preserve">            specificProblem:</w:t>
      </w:r>
    </w:p>
    <w:p w14:paraId="0E31F136" w14:textId="77777777" w:rsidR="007B3916" w:rsidRDefault="007B3916" w:rsidP="007B3916">
      <w:pPr>
        <w:pStyle w:val="PL"/>
      </w:pPr>
      <w:r>
        <w:t xml:space="preserve">              $ref: '#/components/schemas/SpecificProblem'</w:t>
      </w:r>
    </w:p>
    <w:p w14:paraId="2CFF6D99" w14:textId="77777777" w:rsidR="007B3916" w:rsidRDefault="007B3916" w:rsidP="007B3916">
      <w:pPr>
        <w:pStyle w:val="PL"/>
      </w:pPr>
      <w:r>
        <w:t xml:space="preserve">            perceivedSeverity:</w:t>
      </w:r>
    </w:p>
    <w:p w14:paraId="5E1C5D46" w14:textId="77777777" w:rsidR="007B3916" w:rsidRDefault="007B3916" w:rsidP="007B3916">
      <w:pPr>
        <w:pStyle w:val="PL"/>
      </w:pPr>
      <w:r>
        <w:t xml:space="preserve">              $ref: '#/components/schemas/PerceivedSeverity'</w:t>
      </w:r>
    </w:p>
    <w:p w14:paraId="01332658" w14:textId="77777777" w:rsidR="007B3916" w:rsidRDefault="007B3916" w:rsidP="007B3916">
      <w:pPr>
        <w:pStyle w:val="PL"/>
      </w:pPr>
      <w:r>
        <w:t xml:space="preserve">            backedUpStatus:</w:t>
      </w:r>
    </w:p>
    <w:p w14:paraId="22529E44" w14:textId="77777777" w:rsidR="007B3916" w:rsidRDefault="007B3916" w:rsidP="007B3916">
      <w:pPr>
        <w:pStyle w:val="PL"/>
      </w:pPr>
      <w:r>
        <w:t xml:space="preserve">              type: boolean</w:t>
      </w:r>
    </w:p>
    <w:p w14:paraId="568E5532" w14:textId="77777777" w:rsidR="007B3916" w:rsidRDefault="007B3916" w:rsidP="007B3916">
      <w:pPr>
        <w:pStyle w:val="PL"/>
      </w:pPr>
      <w:r>
        <w:t xml:space="preserve">            backUpObject:</w:t>
      </w:r>
    </w:p>
    <w:p w14:paraId="2D6730E0" w14:textId="77777777" w:rsidR="007B3916" w:rsidRDefault="007B3916" w:rsidP="007B3916">
      <w:pPr>
        <w:pStyle w:val="PL"/>
      </w:pPr>
      <w:r>
        <w:t xml:space="preserve">              $ref: 'TS28623_ComDefs.yaml#/components/schemas/Dn'</w:t>
      </w:r>
    </w:p>
    <w:p w14:paraId="6ACACB1A" w14:textId="77777777" w:rsidR="007B3916" w:rsidRDefault="007B3916" w:rsidP="007B3916">
      <w:pPr>
        <w:pStyle w:val="PL"/>
      </w:pPr>
      <w:r>
        <w:t xml:space="preserve">            trendIndication:</w:t>
      </w:r>
    </w:p>
    <w:p w14:paraId="00DE9A76" w14:textId="77777777" w:rsidR="007B3916" w:rsidRDefault="007B3916" w:rsidP="007B3916">
      <w:pPr>
        <w:pStyle w:val="PL"/>
      </w:pPr>
      <w:r>
        <w:t xml:space="preserve">              $ref: '#/components/schemas/TrendIndication'</w:t>
      </w:r>
    </w:p>
    <w:p w14:paraId="76D857A3" w14:textId="77777777" w:rsidR="007B3916" w:rsidRDefault="007B3916" w:rsidP="007B3916">
      <w:pPr>
        <w:pStyle w:val="PL"/>
      </w:pPr>
      <w:r>
        <w:t xml:space="preserve">            thresholdInfo:</w:t>
      </w:r>
    </w:p>
    <w:p w14:paraId="64A6FFF3" w14:textId="77777777" w:rsidR="007B3916" w:rsidRDefault="007B3916" w:rsidP="007B3916">
      <w:pPr>
        <w:pStyle w:val="PL"/>
      </w:pPr>
      <w:r>
        <w:t xml:space="preserve">              $ref: '#/components/schemas/ThresholdInfo'</w:t>
      </w:r>
    </w:p>
    <w:p w14:paraId="75B5FCB1" w14:textId="77777777" w:rsidR="007B3916" w:rsidRDefault="007B3916" w:rsidP="007B3916">
      <w:pPr>
        <w:pStyle w:val="PL"/>
      </w:pPr>
      <w:r>
        <w:t xml:space="preserve">            correlatedNotifications:</w:t>
      </w:r>
    </w:p>
    <w:p w14:paraId="61AC1653" w14:textId="77777777" w:rsidR="007B3916" w:rsidRDefault="007B3916" w:rsidP="007B3916">
      <w:pPr>
        <w:pStyle w:val="PL"/>
      </w:pPr>
      <w:r>
        <w:t xml:space="preserve">              $ref: '#/components/schemas/CorrelatedNotifications'</w:t>
      </w:r>
    </w:p>
    <w:p w14:paraId="21E14A17" w14:textId="77777777" w:rsidR="007B3916" w:rsidRDefault="007B3916" w:rsidP="007B3916">
      <w:pPr>
        <w:pStyle w:val="PL"/>
      </w:pPr>
      <w:r>
        <w:t xml:space="preserve">            stateChangeDefinition:</w:t>
      </w:r>
    </w:p>
    <w:p w14:paraId="5AE42953" w14:textId="77777777" w:rsidR="007B3916" w:rsidRDefault="007B3916" w:rsidP="007B3916">
      <w:pPr>
        <w:pStyle w:val="PL"/>
      </w:pPr>
      <w:r>
        <w:t xml:space="preserve">              $ref: 'TS28623_ComDefs.yaml#/components/schemas/AttributeValueChangeSet'</w:t>
      </w:r>
    </w:p>
    <w:p w14:paraId="7E122E3D" w14:textId="77777777" w:rsidR="007B3916" w:rsidRDefault="007B3916" w:rsidP="007B3916">
      <w:pPr>
        <w:pStyle w:val="PL"/>
      </w:pPr>
      <w:r>
        <w:t xml:space="preserve">            monitoredAttributes:</w:t>
      </w:r>
    </w:p>
    <w:p w14:paraId="1A84D93E" w14:textId="77777777" w:rsidR="007B3916" w:rsidRDefault="007B3916" w:rsidP="007B3916">
      <w:pPr>
        <w:pStyle w:val="PL"/>
      </w:pPr>
      <w:r>
        <w:t xml:space="preserve">              $ref: 'TS28623_ComDefs.yaml#/components/schemas/AttributeNameValuePairSet'</w:t>
      </w:r>
    </w:p>
    <w:p w14:paraId="758ED565" w14:textId="77777777" w:rsidR="007B3916" w:rsidRDefault="007B3916" w:rsidP="007B3916">
      <w:pPr>
        <w:pStyle w:val="PL"/>
      </w:pPr>
      <w:r>
        <w:t xml:space="preserve">            proposedRepairActions:</w:t>
      </w:r>
    </w:p>
    <w:p w14:paraId="039D748A" w14:textId="77777777" w:rsidR="007B3916" w:rsidRDefault="007B3916" w:rsidP="007B3916">
      <w:pPr>
        <w:pStyle w:val="PL"/>
      </w:pPr>
      <w:r>
        <w:t xml:space="preserve">              type: string</w:t>
      </w:r>
    </w:p>
    <w:p w14:paraId="4A8C7486" w14:textId="77777777" w:rsidR="007B3916" w:rsidRDefault="007B3916" w:rsidP="007B3916">
      <w:pPr>
        <w:pStyle w:val="PL"/>
      </w:pPr>
      <w:r>
        <w:t xml:space="preserve">            additionalText:</w:t>
      </w:r>
    </w:p>
    <w:p w14:paraId="095F20D5" w14:textId="77777777" w:rsidR="007B3916" w:rsidRDefault="007B3916" w:rsidP="007B3916">
      <w:pPr>
        <w:pStyle w:val="PL"/>
      </w:pPr>
      <w:r>
        <w:t xml:space="preserve">              type: string</w:t>
      </w:r>
    </w:p>
    <w:p w14:paraId="217B514A" w14:textId="77777777" w:rsidR="007B3916" w:rsidRDefault="007B3916" w:rsidP="007B3916">
      <w:pPr>
        <w:pStyle w:val="PL"/>
      </w:pPr>
      <w:r>
        <w:t xml:space="preserve">            additionalInformation:</w:t>
      </w:r>
    </w:p>
    <w:p w14:paraId="12EA496B" w14:textId="77777777" w:rsidR="007B3916" w:rsidRDefault="007B3916" w:rsidP="007B3916">
      <w:pPr>
        <w:pStyle w:val="PL"/>
      </w:pPr>
      <w:r>
        <w:t xml:space="preserve">              $ref: 'TS28623_ComDefs.yaml#/components/schemas/AttributeNameValuePairSet'</w:t>
      </w:r>
    </w:p>
    <w:p w14:paraId="410F56ED" w14:textId="77777777" w:rsidR="007B3916" w:rsidRDefault="007B3916" w:rsidP="007B3916">
      <w:pPr>
        <w:pStyle w:val="PL"/>
      </w:pPr>
      <w:r>
        <w:t xml:space="preserve">            rootCauseIndicator:</w:t>
      </w:r>
    </w:p>
    <w:p w14:paraId="04869FC3" w14:textId="77777777" w:rsidR="007B3916" w:rsidRDefault="007B3916" w:rsidP="007B3916">
      <w:pPr>
        <w:pStyle w:val="PL"/>
      </w:pPr>
      <w:r>
        <w:t xml:space="preserve">              type: boolean</w:t>
      </w:r>
    </w:p>
    <w:p w14:paraId="3BABB144" w14:textId="77777777" w:rsidR="007B3916" w:rsidRDefault="007B3916" w:rsidP="007B3916">
      <w:pPr>
        <w:pStyle w:val="PL"/>
      </w:pPr>
      <w:r>
        <w:t xml:space="preserve">    NotifyNewSecAlarm:</w:t>
      </w:r>
    </w:p>
    <w:p w14:paraId="44BC44BC" w14:textId="77777777" w:rsidR="007B3916" w:rsidRDefault="007B3916" w:rsidP="007B3916">
      <w:pPr>
        <w:pStyle w:val="PL"/>
      </w:pPr>
      <w:r>
        <w:t xml:space="preserve">      allOf:</w:t>
      </w:r>
    </w:p>
    <w:p w14:paraId="05A5C1A2" w14:textId="77777777" w:rsidR="007B3916" w:rsidRDefault="007B3916" w:rsidP="007B3916">
      <w:pPr>
        <w:pStyle w:val="PL"/>
      </w:pPr>
      <w:r>
        <w:t xml:space="preserve">        - $ref: 'TS28623_ComDefs.yaml#/components/schemas/NotificationHeader'</w:t>
      </w:r>
    </w:p>
    <w:p w14:paraId="43021574" w14:textId="77777777" w:rsidR="007B3916" w:rsidRDefault="007B3916" w:rsidP="007B3916">
      <w:pPr>
        <w:pStyle w:val="PL"/>
      </w:pPr>
      <w:r>
        <w:lastRenderedPageBreak/>
        <w:t xml:space="preserve">        - type: object</w:t>
      </w:r>
    </w:p>
    <w:p w14:paraId="41FDE66C" w14:textId="77777777" w:rsidR="007B3916" w:rsidRDefault="007B3916" w:rsidP="007B3916">
      <w:pPr>
        <w:pStyle w:val="PL"/>
      </w:pPr>
      <w:r>
        <w:t xml:space="preserve">          required:</w:t>
      </w:r>
    </w:p>
    <w:p w14:paraId="447D8A8F" w14:textId="77777777" w:rsidR="007B3916" w:rsidRDefault="007B3916" w:rsidP="007B3916">
      <w:pPr>
        <w:pStyle w:val="PL"/>
      </w:pPr>
      <w:r>
        <w:t xml:space="preserve">            - alarmId</w:t>
      </w:r>
    </w:p>
    <w:p w14:paraId="1F397B2D" w14:textId="77777777" w:rsidR="007B3916" w:rsidRDefault="007B3916" w:rsidP="007B3916">
      <w:pPr>
        <w:pStyle w:val="PL"/>
      </w:pPr>
      <w:r>
        <w:t xml:space="preserve">            - alarmType</w:t>
      </w:r>
    </w:p>
    <w:p w14:paraId="7B371E0C" w14:textId="77777777" w:rsidR="007B3916" w:rsidRDefault="007B3916" w:rsidP="007B3916">
      <w:pPr>
        <w:pStyle w:val="PL"/>
      </w:pPr>
      <w:r>
        <w:t xml:space="preserve">            - probableCause</w:t>
      </w:r>
    </w:p>
    <w:p w14:paraId="0C88B51D" w14:textId="77777777" w:rsidR="007B3916" w:rsidRDefault="007B3916" w:rsidP="007B3916">
      <w:pPr>
        <w:pStyle w:val="PL"/>
      </w:pPr>
      <w:r>
        <w:t xml:space="preserve">            - perceivedSeverity</w:t>
      </w:r>
    </w:p>
    <w:p w14:paraId="7398CBA9" w14:textId="77777777" w:rsidR="007B3916" w:rsidRDefault="007B3916" w:rsidP="007B3916">
      <w:pPr>
        <w:pStyle w:val="PL"/>
      </w:pPr>
      <w:r>
        <w:t xml:space="preserve">            - serviceUser</w:t>
      </w:r>
    </w:p>
    <w:p w14:paraId="47CA0017" w14:textId="77777777" w:rsidR="007B3916" w:rsidRDefault="007B3916" w:rsidP="007B3916">
      <w:pPr>
        <w:pStyle w:val="PL"/>
      </w:pPr>
      <w:r>
        <w:t xml:space="preserve">            - serviceProvider</w:t>
      </w:r>
    </w:p>
    <w:p w14:paraId="2B724933" w14:textId="77777777" w:rsidR="007B3916" w:rsidRDefault="007B3916" w:rsidP="007B3916">
      <w:pPr>
        <w:pStyle w:val="PL"/>
      </w:pPr>
      <w:r>
        <w:t xml:space="preserve">            - securityAlarmDetector </w:t>
      </w:r>
    </w:p>
    <w:p w14:paraId="5A6EF102" w14:textId="77777777" w:rsidR="007B3916" w:rsidRDefault="007B3916" w:rsidP="007B3916">
      <w:pPr>
        <w:pStyle w:val="PL"/>
      </w:pPr>
      <w:r>
        <w:t xml:space="preserve">          properties:</w:t>
      </w:r>
    </w:p>
    <w:p w14:paraId="6D20BE81" w14:textId="77777777" w:rsidR="007B3916" w:rsidRDefault="007B3916" w:rsidP="007B3916">
      <w:pPr>
        <w:pStyle w:val="PL"/>
      </w:pPr>
      <w:r>
        <w:t xml:space="preserve">            alarmId:</w:t>
      </w:r>
    </w:p>
    <w:p w14:paraId="1C394078" w14:textId="77777777" w:rsidR="007B3916" w:rsidRDefault="007B3916" w:rsidP="007B3916">
      <w:pPr>
        <w:pStyle w:val="PL"/>
      </w:pPr>
      <w:r>
        <w:t xml:space="preserve">              $ref: '#/components/schemas/AlarmId'</w:t>
      </w:r>
    </w:p>
    <w:p w14:paraId="5B6AFAC2" w14:textId="77777777" w:rsidR="007B3916" w:rsidRDefault="007B3916" w:rsidP="007B3916">
      <w:pPr>
        <w:pStyle w:val="PL"/>
      </w:pPr>
      <w:r>
        <w:t xml:space="preserve">            alarmType:</w:t>
      </w:r>
    </w:p>
    <w:p w14:paraId="3222C30A" w14:textId="77777777" w:rsidR="007B3916" w:rsidRDefault="007B3916" w:rsidP="007B3916">
      <w:pPr>
        <w:pStyle w:val="PL"/>
      </w:pPr>
      <w:r>
        <w:t xml:space="preserve">              $ref: '#/components/schemas/AlarmType'</w:t>
      </w:r>
    </w:p>
    <w:p w14:paraId="7AA112F2" w14:textId="77777777" w:rsidR="007B3916" w:rsidRDefault="007B3916" w:rsidP="007B3916">
      <w:pPr>
        <w:pStyle w:val="PL"/>
      </w:pPr>
      <w:r>
        <w:t xml:space="preserve">            probableCause:</w:t>
      </w:r>
    </w:p>
    <w:p w14:paraId="1060D696" w14:textId="77777777" w:rsidR="007B3916" w:rsidRDefault="007B3916" w:rsidP="007B3916">
      <w:pPr>
        <w:pStyle w:val="PL"/>
      </w:pPr>
      <w:r>
        <w:t xml:space="preserve">              $ref: '#/components/schemas/ProbableCause'</w:t>
      </w:r>
    </w:p>
    <w:p w14:paraId="6E14F7F4" w14:textId="77777777" w:rsidR="007B3916" w:rsidRDefault="007B3916" w:rsidP="007B3916">
      <w:pPr>
        <w:pStyle w:val="PL"/>
      </w:pPr>
      <w:r>
        <w:t xml:space="preserve">            perceivedSeverity:</w:t>
      </w:r>
    </w:p>
    <w:p w14:paraId="35794613" w14:textId="77777777" w:rsidR="007B3916" w:rsidRDefault="007B3916" w:rsidP="007B3916">
      <w:pPr>
        <w:pStyle w:val="PL"/>
      </w:pPr>
      <w:r>
        <w:t xml:space="preserve">              $ref: '#/components/schemas/PerceivedSeverity'</w:t>
      </w:r>
    </w:p>
    <w:p w14:paraId="08821941" w14:textId="77777777" w:rsidR="007B3916" w:rsidRDefault="007B3916" w:rsidP="007B3916">
      <w:pPr>
        <w:pStyle w:val="PL"/>
      </w:pPr>
      <w:r>
        <w:t xml:space="preserve">            correlatedNotifications:</w:t>
      </w:r>
    </w:p>
    <w:p w14:paraId="020F77A2" w14:textId="77777777" w:rsidR="007B3916" w:rsidRDefault="007B3916" w:rsidP="007B3916">
      <w:pPr>
        <w:pStyle w:val="PL"/>
      </w:pPr>
      <w:r>
        <w:t xml:space="preserve">              $ref: '#/components/schemas/CorrelatedNotifications'</w:t>
      </w:r>
    </w:p>
    <w:p w14:paraId="266D2AFD" w14:textId="77777777" w:rsidR="007B3916" w:rsidRDefault="007B3916" w:rsidP="007B3916">
      <w:pPr>
        <w:pStyle w:val="PL"/>
      </w:pPr>
      <w:r>
        <w:t xml:space="preserve">            additionalText:</w:t>
      </w:r>
    </w:p>
    <w:p w14:paraId="4516FB09" w14:textId="77777777" w:rsidR="007B3916" w:rsidRDefault="007B3916" w:rsidP="007B3916">
      <w:pPr>
        <w:pStyle w:val="PL"/>
      </w:pPr>
      <w:r>
        <w:t xml:space="preserve">              type: string</w:t>
      </w:r>
    </w:p>
    <w:p w14:paraId="1DA971EC" w14:textId="77777777" w:rsidR="007B3916" w:rsidRDefault="007B3916" w:rsidP="007B3916">
      <w:pPr>
        <w:pStyle w:val="PL"/>
      </w:pPr>
      <w:r>
        <w:t xml:space="preserve">            additionalInformation:</w:t>
      </w:r>
    </w:p>
    <w:p w14:paraId="0884228F" w14:textId="77777777" w:rsidR="007B3916" w:rsidRDefault="007B3916" w:rsidP="007B3916">
      <w:pPr>
        <w:pStyle w:val="PL"/>
      </w:pPr>
      <w:r>
        <w:t xml:space="preserve">              $ref: 'TS28623_ComDefs.yaml#/components/schemas/AttributeNameValuePairSet'</w:t>
      </w:r>
    </w:p>
    <w:p w14:paraId="502E87CA" w14:textId="77777777" w:rsidR="007B3916" w:rsidRDefault="007B3916" w:rsidP="007B3916">
      <w:pPr>
        <w:pStyle w:val="PL"/>
      </w:pPr>
      <w:r>
        <w:t xml:space="preserve">            rootCauseIndicator:</w:t>
      </w:r>
    </w:p>
    <w:p w14:paraId="241C20EF" w14:textId="77777777" w:rsidR="007B3916" w:rsidRDefault="007B3916" w:rsidP="007B3916">
      <w:pPr>
        <w:pStyle w:val="PL"/>
      </w:pPr>
      <w:r>
        <w:t xml:space="preserve">              type: boolean</w:t>
      </w:r>
    </w:p>
    <w:p w14:paraId="66282E6A" w14:textId="77777777" w:rsidR="007B3916" w:rsidRDefault="007B3916" w:rsidP="007B3916">
      <w:pPr>
        <w:pStyle w:val="PL"/>
      </w:pPr>
      <w:r>
        <w:t xml:space="preserve">            serviceUser:</w:t>
      </w:r>
    </w:p>
    <w:p w14:paraId="2E897E30" w14:textId="77777777" w:rsidR="007B3916" w:rsidRDefault="007B3916" w:rsidP="007B3916">
      <w:pPr>
        <w:pStyle w:val="PL"/>
      </w:pPr>
      <w:r>
        <w:t xml:space="preserve">              type: string</w:t>
      </w:r>
    </w:p>
    <w:p w14:paraId="6BBABD91" w14:textId="77777777" w:rsidR="007B3916" w:rsidRDefault="007B3916" w:rsidP="007B3916">
      <w:pPr>
        <w:pStyle w:val="PL"/>
      </w:pPr>
      <w:r>
        <w:t xml:space="preserve">            serviceProvider:</w:t>
      </w:r>
    </w:p>
    <w:p w14:paraId="76076479" w14:textId="77777777" w:rsidR="007B3916" w:rsidRDefault="007B3916" w:rsidP="007B3916">
      <w:pPr>
        <w:pStyle w:val="PL"/>
      </w:pPr>
      <w:r>
        <w:t xml:space="preserve">              type: string</w:t>
      </w:r>
    </w:p>
    <w:p w14:paraId="14A67F74" w14:textId="77777777" w:rsidR="007B3916" w:rsidRDefault="007B3916" w:rsidP="007B3916">
      <w:pPr>
        <w:pStyle w:val="PL"/>
      </w:pPr>
      <w:r>
        <w:t xml:space="preserve">            securityAlarmDetector:</w:t>
      </w:r>
    </w:p>
    <w:p w14:paraId="5274449B" w14:textId="77777777" w:rsidR="007B3916" w:rsidRDefault="007B3916" w:rsidP="007B3916">
      <w:pPr>
        <w:pStyle w:val="PL"/>
      </w:pPr>
      <w:r>
        <w:t xml:space="preserve">              type: string</w:t>
      </w:r>
    </w:p>
    <w:p w14:paraId="5178C261" w14:textId="77777777" w:rsidR="007B3916" w:rsidRDefault="007B3916" w:rsidP="007B3916">
      <w:pPr>
        <w:pStyle w:val="PL"/>
      </w:pPr>
      <w:r>
        <w:t xml:space="preserve">    NotifyClearedAlarm:</w:t>
      </w:r>
    </w:p>
    <w:p w14:paraId="20C5D570" w14:textId="77777777" w:rsidR="007B3916" w:rsidRDefault="007B3916" w:rsidP="007B3916">
      <w:pPr>
        <w:pStyle w:val="PL"/>
      </w:pPr>
      <w:r>
        <w:t xml:space="preserve">      allOf:</w:t>
      </w:r>
    </w:p>
    <w:p w14:paraId="6099E721" w14:textId="77777777" w:rsidR="007B3916" w:rsidRDefault="007B3916" w:rsidP="007B3916">
      <w:pPr>
        <w:pStyle w:val="PL"/>
      </w:pPr>
      <w:r>
        <w:t xml:space="preserve">        - $ref: 'TS28623_ComDefs.yaml#/components/schemas/NotificationHeader'</w:t>
      </w:r>
    </w:p>
    <w:p w14:paraId="0B44B4BC" w14:textId="77777777" w:rsidR="007B3916" w:rsidRDefault="007B3916" w:rsidP="007B3916">
      <w:pPr>
        <w:pStyle w:val="PL"/>
      </w:pPr>
      <w:r>
        <w:t xml:space="preserve">        - type: object</w:t>
      </w:r>
    </w:p>
    <w:p w14:paraId="65D6384E" w14:textId="77777777" w:rsidR="007B3916" w:rsidRDefault="007B3916" w:rsidP="007B3916">
      <w:pPr>
        <w:pStyle w:val="PL"/>
      </w:pPr>
      <w:r>
        <w:t xml:space="preserve">          required:</w:t>
      </w:r>
    </w:p>
    <w:p w14:paraId="663B0863" w14:textId="77777777" w:rsidR="007B3916" w:rsidRDefault="007B3916" w:rsidP="007B3916">
      <w:pPr>
        <w:pStyle w:val="PL"/>
      </w:pPr>
      <w:r>
        <w:t xml:space="preserve">            - alarmId</w:t>
      </w:r>
    </w:p>
    <w:p w14:paraId="01BDA811" w14:textId="77777777" w:rsidR="007B3916" w:rsidRDefault="007B3916" w:rsidP="007B3916">
      <w:pPr>
        <w:pStyle w:val="PL"/>
      </w:pPr>
      <w:r>
        <w:t xml:space="preserve">            - alarmType</w:t>
      </w:r>
    </w:p>
    <w:p w14:paraId="63E54F71" w14:textId="77777777" w:rsidR="007B3916" w:rsidRDefault="007B3916" w:rsidP="007B3916">
      <w:pPr>
        <w:pStyle w:val="PL"/>
      </w:pPr>
      <w:r>
        <w:t xml:space="preserve">            - probableCause</w:t>
      </w:r>
    </w:p>
    <w:p w14:paraId="6F2595E4" w14:textId="77777777" w:rsidR="007B3916" w:rsidRDefault="007B3916" w:rsidP="007B3916">
      <w:pPr>
        <w:pStyle w:val="PL"/>
      </w:pPr>
      <w:r>
        <w:t xml:space="preserve">            - perceivedSeverity</w:t>
      </w:r>
    </w:p>
    <w:p w14:paraId="0FF435A1" w14:textId="77777777" w:rsidR="007B3916" w:rsidRDefault="007B3916" w:rsidP="007B3916">
      <w:pPr>
        <w:pStyle w:val="PL"/>
      </w:pPr>
      <w:r>
        <w:t xml:space="preserve">          properties:</w:t>
      </w:r>
    </w:p>
    <w:p w14:paraId="26BA2740" w14:textId="77777777" w:rsidR="007B3916" w:rsidRDefault="007B3916" w:rsidP="007B3916">
      <w:pPr>
        <w:pStyle w:val="PL"/>
      </w:pPr>
      <w:r>
        <w:t xml:space="preserve">            alarmId:</w:t>
      </w:r>
    </w:p>
    <w:p w14:paraId="4E8079D9" w14:textId="77777777" w:rsidR="007B3916" w:rsidRDefault="007B3916" w:rsidP="007B3916">
      <w:pPr>
        <w:pStyle w:val="PL"/>
      </w:pPr>
      <w:r>
        <w:t xml:space="preserve">              $ref: '#/components/schemas/AlarmId'</w:t>
      </w:r>
    </w:p>
    <w:p w14:paraId="31CF4B21" w14:textId="77777777" w:rsidR="007B3916" w:rsidRDefault="007B3916" w:rsidP="007B3916">
      <w:pPr>
        <w:pStyle w:val="PL"/>
      </w:pPr>
      <w:r>
        <w:t xml:space="preserve">            alarmType:</w:t>
      </w:r>
    </w:p>
    <w:p w14:paraId="78820DE5" w14:textId="77777777" w:rsidR="007B3916" w:rsidRDefault="007B3916" w:rsidP="007B3916">
      <w:pPr>
        <w:pStyle w:val="PL"/>
      </w:pPr>
      <w:r>
        <w:t xml:space="preserve">              $ref: '#/components/schemas/AlarmType'</w:t>
      </w:r>
    </w:p>
    <w:p w14:paraId="305C1363" w14:textId="77777777" w:rsidR="007B3916" w:rsidRDefault="007B3916" w:rsidP="007B3916">
      <w:pPr>
        <w:pStyle w:val="PL"/>
      </w:pPr>
      <w:r>
        <w:t xml:space="preserve">            probableCause:</w:t>
      </w:r>
    </w:p>
    <w:p w14:paraId="576086EB" w14:textId="77777777" w:rsidR="007B3916" w:rsidRDefault="007B3916" w:rsidP="007B3916">
      <w:pPr>
        <w:pStyle w:val="PL"/>
      </w:pPr>
      <w:r>
        <w:t xml:space="preserve">              $ref: '#/components/schemas/ProbableCause'</w:t>
      </w:r>
    </w:p>
    <w:p w14:paraId="2D24C9ED" w14:textId="77777777" w:rsidR="007B3916" w:rsidRDefault="007B3916" w:rsidP="007B3916">
      <w:pPr>
        <w:pStyle w:val="PL"/>
      </w:pPr>
      <w:r>
        <w:t xml:space="preserve">            perceivedSeverity:</w:t>
      </w:r>
    </w:p>
    <w:p w14:paraId="776359CB" w14:textId="77777777" w:rsidR="007B3916" w:rsidRDefault="007B3916" w:rsidP="007B3916">
      <w:pPr>
        <w:pStyle w:val="PL"/>
      </w:pPr>
      <w:r>
        <w:t xml:space="preserve">              $ref: '#/components/schemas/PerceivedSeverity'</w:t>
      </w:r>
    </w:p>
    <w:p w14:paraId="3978B2A3" w14:textId="77777777" w:rsidR="007B3916" w:rsidRDefault="007B3916" w:rsidP="007B3916">
      <w:pPr>
        <w:pStyle w:val="PL"/>
      </w:pPr>
      <w:r>
        <w:t xml:space="preserve">            correlatedNotifications:</w:t>
      </w:r>
    </w:p>
    <w:p w14:paraId="6669F4A6" w14:textId="77777777" w:rsidR="007B3916" w:rsidRDefault="007B3916" w:rsidP="007B3916">
      <w:pPr>
        <w:pStyle w:val="PL"/>
      </w:pPr>
      <w:r>
        <w:t xml:space="preserve">              $ref: '#/components/schemas/CorrelatedNotifications'</w:t>
      </w:r>
    </w:p>
    <w:p w14:paraId="09DB718E" w14:textId="77777777" w:rsidR="007B3916" w:rsidRDefault="007B3916" w:rsidP="007B3916">
      <w:pPr>
        <w:pStyle w:val="PL"/>
      </w:pPr>
      <w:r>
        <w:t xml:space="preserve">            clearUserId:</w:t>
      </w:r>
    </w:p>
    <w:p w14:paraId="42A0019E" w14:textId="77777777" w:rsidR="007B3916" w:rsidRDefault="007B3916" w:rsidP="007B3916">
      <w:pPr>
        <w:pStyle w:val="PL"/>
      </w:pPr>
      <w:r>
        <w:t xml:space="preserve">              type: string</w:t>
      </w:r>
    </w:p>
    <w:p w14:paraId="0F6AEA9C" w14:textId="77777777" w:rsidR="007B3916" w:rsidRDefault="007B3916" w:rsidP="007B3916">
      <w:pPr>
        <w:pStyle w:val="PL"/>
      </w:pPr>
      <w:r>
        <w:t xml:space="preserve">            clearSystemId:</w:t>
      </w:r>
    </w:p>
    <w:p w14:paraId="13B71ED8" w14:textId="77777777" w:rsidR="007B3916" w:rsidRDefault="007B3916" w:rsidP="007B3916">
      <w:pPr>
        <w:pStyle w:val="PL"/>
      </w:pPr>
      <w:r>
        <w:t xml:space="preserve">              type: string</w:t>
      </w:r>
    </w:p>
    <w:p w14:paraId="7326F279" w14:textId="77777777" w:rsidR="007B3916" w:rsidRDefault="007B3916" w:rsidP="007B3916">
      <w:pPr>
        <w:pStyle w:val="PL"/>
      </w:pPr>
      <w:r>
        <w:t xml:space="preserve">    NotifyChangedAlarm:</w:t>
      </w:r>
    </w:p>
    <w:p w14:paraId="3830FA07" w14:textId="77777777" w:rsidR="007B3916" w:rsidRDefault="007B3916" w:rsidP="007B3916">
      <w:pPr>
        <w:pStyle w:val="PL"/>
      </w:pPr>
      <w:r>
        <w:t xml:space="preserve">      allOf:</w:t>
      </w:r>
    </w:p>
    <w:p w14:paraId="49F4B1F0" w14:textId="77777777" w:rsidR="007B3916" w:rsidRDefault="007B3916" w:rsidP="007B3916">
      <w:pPr>
        <w:pStyle w:val="PL"/>
      </w:pPr>
      <w:r>
        <w:t xml:space="preserve">        - $ref: 'TS28623_ComDefs.yaml#/components/schemas/NotificationHeader'</w:t>
      </w:r>
    </w:p>
    <w:p w14:paraId="4B5B2465" w14:textId="77777777" w:rsidR="007B3916" w:rsidRDefault="007B3916" w:rsidP="007B3916">
      <w:pPr>
        <w:pStyle w:val="PL"/>
      </w:pPr>
      <w:r>
        <w:t xml:space="preserve">        - type: object</w:t>
      </w:r>
    </w:p>
    <w:p w14:paraId="0290193A" w14:textId="77777777" w:rsidR="007B3916" w:rsidRDefault="007B3916" w:rsidP="007B3916">
      <w:pPr>
        <w:pStyle w:val="PL"/>
      </w:pPr>
      <w:r>
        <w:t xml:space="preserve">          required:</w:t>
      </w:r>
    </w:p>
    <w:p w14:paraId="6D247413" w14:textId="77777777" w:rsidR="007B3916" w:rsidRDefault="007B3916" w:rsidP="007B3916">
      <w:pPr>
        <w:pStyle w:val="PL"/>
      </w:pPr>
      <w:r>
        <w:t xml:space="preserve">            - alarmId</w:t>
      </w:r>
    </w:p>
    <w:p w14:paraId="2A85EAFA" w14:textId="77777777" w:rsidR="007B3916" w:rsidRDefault="007B3916" w:rsidP="007B3916">
      <w:pPr>
        <w:pStyle w:val="PL"/>
      </w:pPr>
      <w:r>
        <w:t xml:space="preserve">            - alarmType</w:t>
      </w:r>
    </w:p>
    <w:p w14:paraId="6E943CC7" w14:textId="77777777" w:rsidR="007B3916" w:rsidRDefault="007B3916" w:rsidP="007B3916">
      <w:pPr>
        <w:pStyle w:val="PL"/>
      </w:pPr>
      <w:r>
        <w:t xml:space="preserve">            - probableCause</w:t>
      </w:r>
    </w:p>
    <w:p w14:paraId="47EC94D4" w14:textId="77777777" w:rsidR="007B3916" w:rsidRDefault="007B3916" w:rsidP="007B3916">
      <w:pPr>
        <w:pStyle w:val="PL"/>
      </w:pPr>
      <w:r>
        <w:t xml:space="preserve">            - perceivedSeverity</w:t>
      </w:r>
    </w:p>
    <w:p w14:paraId="5A1670A4" w14:textId="77777777" w:rsidR="007B3916" w:rsidRDefault="007B3916" w:rsidP="007B3916">
      <w:pPr>
        <w:pStyle w:val="PL"/>
      </w:pPr>
      <w:r>
        <w:t xml:space="preserve">          properties:</w:t>
      </w:r>
    </w:p>
    <w:p w14:paraId="29EC2570" w14:textId="77777777" w:rsidR="007B3916" w:rsidRDefault="007B3916" w:rsidP="007B3916">
      <w:pPr>
        <w:pStyle w:val="PL"/>
      </w:pPr>
      <w:r>
        <w:t xml:space="preserve">            alarmId:</w:t>
      </w:r>
    </w:p>
    <w:p w14:paraId="6364F5B4" w14:textId="77777777" w:rsidR="007B3916" w:rsidRDefault="007B3916" w:rsidP="007B3916">
      <w:pPr>
        <w:pStyle w:val="PL"/>
      </w:pPr>
      <w:r>
        <w:t xml:space="preserve">              $ref: '#/components/schemas/AlarmId'</w:t>
      </w:r>
    </w:p>
    <w:p w14:paraId="3332E730" w14:textId="77777777" w:rsidR="007B3916" w:rsidRDefault="007B3916" w:rsidP="007B3916">
      <w:pPr>
        <w:pStyle w:val="PL"/>
      </w:pPr>
      <w:r>
        <w:t xml:space="preserve">            alarmType:</w:t>
      </w:r>
    </w:p>
    <w:p w14:paraId="42DBEC63" w14:textId="77777777" w:rsidR="007B3916" w:rsidRDefault="007B3916" w:rsidP="007B3916">
      <w:pPr>
        <w:pStyle w:val="PL"/>
      </w:pPr>
      <w:r>
        <w:t xml:space="preserve">              $ref: '#/components/schemas/AlarmType'</w:t>
      </w:r>
    </w:p>
    <w:p w14:paraId="0A08648A" w14:textId="77777777" w:rsidR="007B3916" w:rsidRDefault="007B3916" w:rsidP="007B3916">
      <w:pPr>
        <w:pStyle w:val="PL"/>
      </w:pPr>
      <w:r>
        <w:t xml:space="preserve">            probableCause:</w:t>
      </w:r>
    </w:p>
    <w:p w14:paraId="7F05BC0D" w14:textId="77777777" w:rsidR="007B3916" w:rsidRDefault="007B3916" w:rsidP="007B3916">
      <w:pPr>
        <w:pStyle w:val="PL"/>
      </w:pPr>
      <w:r>
        <w:t xml:space="preserve">              $ref: '#/components/schemas/ProbableCause'</w:t>
      </w:r>
    </w:p>
    <w:p w14:paraId="1A0C2839" w14:textId="77777777" w:rsidR="007B3916" w:rsidRDefault="007B3916" w:rsidP="007B3916">
      <w:pPr>
        <w:pStyle w:val="PL"/>
      </w:pPr>
      <w:r>
        <w:t xml:space="preserve">            perceivedSeverity:</w:t>
      </w:r>
    </w:p>
    <w:p w14:paraId="5F6FE2F4" w14:textId="77777777" w:rsidR="007B3916" w:rsidRDefault="007B3916" w:rsidP="007B3916">
      <w:pPr>
        <w:pStyle w:val="PL"/>
      </w:pPr>
      <w:r>
        <w:t xml:space="preserve">              $ref: '#/components/schemas/PerceivedSeverity'</w:t>
      </w:r>
    </w:p>
    <w:p w14:paraId="62629915" w14:textId="77777777" w:rsidR="007B3916" w:rsidRDefault="007B3916" w:rsidP="007B3916">
      <w:pPr>
        <w:pStyle w:val="PL"/>
      </w:pPr>
      <w:r>
        <w:t xml:space="preserve">    NotifyChangedAlarmGeneral:</w:t>
      </w:r>
    </w:p>
    <w:p w14:paraId="7B97B0CA" w14:textId="77777777" w:rsidR="007B3916" w:rsidRDefault="007B3916" w:rsidP="007B3916">
      <w:pPr>
        <w:pStyle w:val="PL"/>
      </w:pPr>
      <w:r>
        <w:t xml:space="preserve">      allOf:</w:t>
      </w:r>
    </w:p>
    <w:p w14:paraId="05662062" w14:textId="77777777" w:rsidR="007B3916" w:rsidRDefault="007B3916" w:rsidP="007B3916">
      <w:pPr>
        <w:pStyle w:val="PL"/>
      </w:pPr>
      <w:r>
        <w:t xml:space="preserve">        - $ref: 'TS28623_ComDefs.yaml#/components/schemas/NotificationHeader'</w:t>
      </w:r>
    </w:p>
    <w:p w14:paraId="39F511C4" w14:textId="77777777" w:rsidR="007B3916" w:rsidRDefault="007B3916" w:rsidP="007B3916">
      <w:pPr>
        <w:pStyle w:val="PL"/>
      </w:pPr>
      <w:r>
        <w:t xml:space="preserve">        - type: object</w:t>
      </w:r>
    </w:p>
    <w:p w14:paraId="09B74E98" w14:textId="77777777" w:rsidR="007B3916" w:rsidRDefault="007B3916" w:rsidP="007B3916">
      <w:pPr>
        <w:pStyle w:val="PL"/>
      </w:pPr>
      <w:r>
        <w:lastRenderedPageBreak/>
        <w:t xml:space="preserve">          required:</w:t>
      </w:r>
    </w:p>
    <w:p w14:paraId="584ECE25" w14:textId="77777777" w:rsidR="007B3916" w:rsidRDefault="007B3916" w:rsidP="007B3916">
      <w:pPr>
        <w:pStyle w:val="PL"/>
      </w:pPr>
      <w:r>
        <w:t xml:space="preserve">            - alarmId</w:t>
      </w:r>
    </w:p>
    <w:p w14:paraId="624752BB" w14:textId="77777777" w:rsidR="007B3916" w:rsidRDefault="007B3916" w:rsidP="007B3916">
      <w:pPr>
        <w:pStyle w:val="PL"/>
      </w:pPr>
      <w:r>
        <w:t xml:space="preserve">            - alarmType</w:t>
      </w:r>
    </w:p>
    <w:p w14:paraId="653DC259" w14:textId="77777777" w:rsidR="007B3916" w:rsidRDefault="007B3916" w:rsidP="007B3916">
      <w:pPr>
        <w:pStyle w:val="PL"/>
      </w:pPr>
      <w:r>
        <w:t xml:space="preserve">          properties:</w:t>
      </w:r>
    </w:p>
    <w:p w14:paraId="0D55B830" w14:textId="77777777" w:rsidR="007B3916" w:rsidRDefault="007B3916" w:rsidP="007B3916">
      <w:pPr>
        <w:pStyle w:val="PL"/>
      </w:pPr>
      <w:r>
        <w:t xml:space="preserve">            alarmId:</w:t>
      </w:r>
    </w:p>
    <w:p w14:paraId="2C87B379" w14:textId="77777777" w:rsidR="007B3916" w:rsidRDefault="007B3916" w:rsidP="007B3916">
      <w:pPr>
        <w:pStyle w:val="PL"/>
      </w:pPr>
      <w:r>
        <w:t xml:space="preserve">              $ref: '#/components/schemas/AlarmId'</w:t>
      </w:r>
    </w:p>
    <w:p w14:paraId="6CFCFEF9" w14:textId="77777777" w:rsidR="007B3916" w:rsidRDefault="007B3916" w:rsidP="007B3916">
      <w:pPr>
        <w:pStyle w:val="PL"/>
      </w:pPr>
      <w:r>
        <w:t xml:space="preserve">            alarmType:</w:t>
      </w:r>
    </w:p>
    <w:p w14:paraId="40CE8461" w14:textId="77777777" w:rsidR="007B3916" w:rsidRDefault="007B3916" w:rsidP="007B3916">
      <w:pPr>
        <w:pStyle w:val="PL"/>
      </w:pPr>
      <w:r>
        <w:t xml:space="preserve">              $ref: '#/components/schemas/AlarmType'</w:t>
      </w:r>
    </w:p>
    <w:p w14:paraId="4DB942B2" w14:textId="77777777" w:rsidR="007B3916" w:rsidRDefault="007B3916" w:rsidP="007B3916">
      <w:pPr>
        <w:pStyle w:val="PL"/>
      </w:pPr>
      <w:r>
        <w:t xml:space="preserve">            probableCause:</w:t>
      </w:r>
    </w:p>
    <w:p w14:paraId="57408F1D" w14:textId="77777777" w:rsidR="007B3916" w:rsidRDefault="007B3916" w:rsidP="007B3916">
      <w:pPr>
        <w:pStyle w:val="PL"/>
      </w:pPr>
      <w:r>
        <w:t xml:space="preserve">              $ref: '#/components/schemas/ProbableCause'</w:t>
      </w:r>
    </w:p>
    <w:p w14:paraId="62BF2D51" w14:textId="77777777" w:rsidR="007B3916" w:rsidRDefault="007B3916" w:rsidP="007B3916">
      <w:pPr>
        <w:pStyle w:val="PL"/>
      </w:pPr>
      <w:r>
        <w:t xml:space="preserve">            specificProblem:</w:t>
      </w:r>
    </w:p>
    <w:p w14:paraId="5B3A57D6" w14:textId="77777777" w:rsidR="007B3916" w:rsidRDefault="007B3916" w:rsidP="007B3916">
      <w:pPr>
        <w:pStyle w:val="PL"/>
      </w:pPr>
      <w:r>
        <w:t xml:space="preserve">              $ref: '#/components/schemas/SpecificProblem'</w:t>
      </w:r>
    </w:p>
    <w:p w14:paraId="68489DA8" w14:textId="77777777" w:rsidR="007B3916" w:rsidRDefault="007B3916" w:rsidP="007B3916">
      <w:pPr>
        <w:pStyle w:val="PL"/>
      </w:pPr>
      <w:r>
        <w:t xml:space="preserve">            perceivedSeverity:</w:t>
      </w:r>
    </w:p>
    <w:p w14:paraId="44D52BF8" w14:textId="77777777" w:rsidR="007B3916" w:rsidRDefault="007B3916" w:rsidP="007B3916">
      <w:pPr>
        <w:pStyle w:val="PL"/>
      </w:pPr>
      <w:r>
        <w:t xml:space="preserve">              $ref: '#/components/schemas/PerceivedSeverity'</w:t>
      </w:r>
    </w:p>
    <w:p w14:paraId="41049F30" w14:textId="77777777" w:rsidR="007B3916" w:rsidRDefault="007B3916" w:rsidP="007B3916">
      <w:pPr>
        <w:pStyle w:val="PL"/>
      </w:pPr>
      <w:r>
        <w:t xml:space="preserve">            correlatedNotifications:</w:t>
      </w:r>
    </w:p>
    <w:p w14:paraId="695BC2F6" w14:textId="77777777" w:rsidR="007B3916" w:rsidRDefault="007B3916" w:rsidP="007B3916">
      <w:pPr>
        <w:pStyle w:val="PL"/>
      </w:pPr>
      <w:r>
        <w:t xml:space="preserve">              $ref: '#/components/schemas/CorrelatedNotifications'</w:t>
      </w:r>
    </w:p>
    <w:p w14:paraId="00533EFF" w14:textId="77777777" w:rsidR="007B3916" w:rsidRDefault="007B3916" w:rsidP="007B3916">
      <w:pPr>
        <w:pStyle w:val="PL"/>
      </w:pPr>
      <w:r>
        <w:t xml:space="preserve">            backedUpStatus:</w:t>
      </w:r>
    </w:p>
    <w:p w14:paraId="14A47822" w14:textId="77777777" w:rsidR="007B3916" w:rsidRDefault="007B3916" w:rsidP="007B3916">
      <w:pPr>
        <w:pStyle w:val="PL"/>
      </w:pPr>
      <w:r>
        <w:t xml:space="preserve">              type: boolean</w:t>
      </w:r>
    </w:p>
    <w:p w14:paraId="04A16C60" w14:textId="77777777" w:rsidR="007B3916" w:rsidRDefault="007B3916" w:rsidP="007B3916">
      <w:pPr>
        <w:pStyle w:val="PL"/>
      </w:pPr>
      <w:r>
        <w:t xml:space="preserve">            backUpObject:</w:t>
      </w:r>
    </w:p>
    <w:p w14:paraId="3FC74D50" w14:textId="77777777" w:rsidR="007B3916" w:rsidRDefault="007B3916" w:rsidP="007B3916">
      <w:pPr>
        <w:pStyle w:val="PL"/>
      </w:pPr>
      <w:r>
        <w:t xml:space="preserve">              $ref: 'TS28623_ComDefs.yaml#/components/schemas/Dn'</w:t>
      </w:r>
    </w:p>
    <w:p w14:paraId="5BEDC910" w14:textId="77777777" w:rsidR="007B3916" w:rsidRDefault="007B3916" w:rsidP="007B3916">
      <w:pPr>
        <w:pStyle w:val="PL"/>
      </w:pPr>
      <w:r>
        <w:t xml:space="preserve">            trendIndication:</w:t>
      </w:r>
    </w:p>
    <w:p w14:paraId="4C475669" w14:textId="77777777" w:rsidR="007B3916" w:rsidRDefault="007B3916" w:rsidP="007B3916">
      <w:pPr>
        <w:pStyle w:val="PL"/>
      </w:pPr>
      <w:r>
        <w:t xml:space="preserve">              $ref: '#/components/schemas/TrendIndication'</w:t>
      </w:r>
    </w:p>
    <w:p w14:paraId="67CACDB0" w14:textId="77777777" w:rsidR="007B3916" w:rsidRDefault="007B3916" w:rsidP="007B3916">
      <w:pPr>
        <w:pStyle w:val="PL"/>
      </w:pPr>
      <w:r>
        <w:t xml:space="preserve">            thresholdInfo:</w:t>
      </w:r>
    </w:p>
    <w:p w14:paraId="6A41C714" w14:textId="77777777" w:rsidR="007B3916" w:rsidRDefault="007B3916" w:rsidP="007B3916">
      <w:pPr>
        <w:pStyle w:val="PL"/>
      </w:pPr>
      <w:r>
        <w:t xml:space="preserve">              $ref: '#/components/schemas/ThresholdInfo'</w:t>
      </w:r>
    </w:p>
    <w:p w14:paraId="787F4AEA" w14:textId="77777777" w:rsidR="007B3916" w:rsidRDefault="007B3916" w:rsidP="007B3916">
      <w:pPr>
        <w:pStyle w:val="PL"/>
      </w:pPr>
      <w:r>
        <w:t xml:space="preserve">            stateChangeDefinition:</w:t>
      </w:r>
    </w:p>
    <w:p w14:paraId="4669EE7D" w14:textId="77777777" w:rsidR="007B3916" w:rsidRDefault="007B3916" w:rsidP="007B3916">
      <w:pPr>
        <w:pStyle w:val="PL"/>
      </w:pPr>
      <w:r>
        <w:t xml:space="preserve">              $ref: 'TS28623_ComDefs.yaml#/components/schemas/AttributeValueChangeSet'</w:t>
      </w:r>
    </w:p>
    <w:p w14:paraId="68EF186F" w14:textId="77777777" w:rsidR="007B3916" w:rsidRDefault="007B3916" w:rsidP="007B3916">
      <w:pPr>
        <w:pStyle w:val="PL"/>
      </w:pPr>
      <w:r>
        <w:t xml:space="preserve">            monitoredAttributes:</w:t>
      </w:r>
    </w:p>
    <w:p w14:paraId="37895129" w14:textId="77777777" w:rsidR="007B3916" w:rsidRDefault="007B3916" w:rsidP="007B3916">
      <w:pPr>
        <w:pStyle w:val="PL"/>
      </w:pPr>
      <w:r>
        <w:t xml:space="preserve">              $ref: 'TS28623_ComDefs.yaml#/components/schemas/AttributeNameValuePairSet'</w:t>
      </w:r>
    </w:p>
    <w:p w14:paraId="29FB6EE2" w14:textId="77777777" w:rsidR="007B3916" w:rsidRDefault="007B3916" w:rsidP="007B3916">
      <w:pPr>
        <w:pStyle w:val="PL"/>
      </w:pPr>
      <w:r>
        <w:t xml:space="preserve">            proposedRepairActions:</w:t>
      </w:r>
    </w:p>
    <w:p w14:paraId="2DD9978A" w14:textId="77777777" w:rsidR="007B3916" w:rsidRDefault="007B3916" w:rsidP="007B3916">
      <w:pPr>
        <w:pStyle w:val="PL"/>
      </w:pPr>
      <w:r>
        <w:t xml:space="preserve">              type: string</w:t>
      </w:r>
    </w:p>
    <w:p w14:paraId="0F974EE5" w14:textId="77777777" w:rsidR="007B3916" w:rsidRDefault="007B3916" w:rsidP="007B3916">
      <w:pPr>
        <w:pStyle w:val="PL"/>
      </w:pPr>
      <w:r>
        <w:t xml:space="preserve">            additionalText:</w:t>
      </w:r>
    </w:p>
    <w:p w14:paraId="3ABA5ECA" w14:textId="77777777" w:rsidR="007B3916" w:rsidRDefault="007B3916" w:rsidP="007B3916">
      <w:pPr>
        <w:pStyle w:val="PL"/>
      </w:pPr>
      <w:r>
        <w:t xml:space="preserve">              type: string</w:t>
      </w:r>
    </w:p>
    <w:p w14:paraId="1AD33CAF" w14:textId="77777777" w:rsidR="007B3916" w:rsidRDefault="007B3916" w:rsidP="007B3916">
      <w:pPr>
        <w:pStyle w:val="PL"/>
      </w:pPr>
      <w:r>
        <w:t xml:space="preserve">            additionalInformation:</w:t>
      </w:r>
    </w:p>
    <w:p w14:paraId="34CBBC1F" w14:textId="77777777" w:rsidR="007B3916" w:rsidRDefault="007B3916" w:rsidP="007B3916">
      <w:pPr>
        <w:pStyle w:val="PL"/>
      </w:pPr>
      <w:r>
        <w:t xml:space="preserve">              $ref: 'TS28623_ComDefs.yaml#/components/schemas/AttributeNameValuePairSet'</w:t>
      </w:r>
    </w:p>
    <w:p w14:paraId="06FCD419" w14:textId="77777777" w:rsidR="007B3916" w:rsidRDefault="007B3916" w:rsidP="007B3916">
      <w:pPr>
        <w:pStyle w:val="PL"/>
      </w:pPr>
      <w:r>
        <w:t xml:space="preserve">            rootCauseIndicator:</w:t>
      </w:r>
    </w:p>
    <w:p w14:paraId="2C616699" w14:textId="77777777" w:rsidR="007B3916" w:rsidRDefault="007B3916" w:rsidP="007B3916">
      <w:pPr>
        <w:pStyle w:val="PL"/>
      </w:pPr>
      <w:r>
        <w:t xml:space="preserve">              type: boolean</w:t>
      </w:r>
    </w:p>
    <w:p w14:paraId="2FA9D92B" w14:textId="77777777" w:rsidR="007B3916" w:rsidRDefault="007B3916" w:rsidP="007B3916">
      <w:pPr>
        <w:pStyle w:val="PL"/>
      </w:pPr>
      <w:r>
        <w:t xml:space="preserve">            changedAlarmAttributes:</w:t>
      </w:r>
    </w:p>
    <w:p w14:paraId="21FD1B71" w14:textId="77777777" w:rsidR="007B3916" w:rsidRDefault="007B3916" w:rsidP="007B3916">
      <w:pPr>
        <w:pStyle w:val="PL"/>
      </w:pPr>
      <w:r>
        <w:t xml:space="preserve">              $ref: 'TS28623_ComDefs.yaml#/components/schemas/AttributeNameValuePairSet'</w:t>
      </w:r>
    </w:p>
    <w:p w14:paraId="06128935" w14:textId="77777777" w:rsidR="007B3916" w:rsidRDefault="007B3916" w:rsidP="007B3916">
      <w:pPr>
        <w:pStyle w:val="PL"/>
      </w:pPr>
      <w:r>
        <w:t xml:space="preserve">    NotifyChangedSecAlarmGeneral:</w:t>
      </w:r>
    </w:p>
    <w:p w14:paraId="102670DA" w14:textId="77777777" w:rsidR="007B3916" w:rsidRDefault="007B3916" w:rsidP="007B3916">
      <w:pPr>
        <w:pStyle w:val="PL"/>
      </w:pPr>
      <w:r>
        <w:t xml:space="preserve">      allOf:</w:t>
      </w:r>
    </w:p>
    <w:p w14:paraId="2DC41052" w14:textId="77777777" w:rsidR="007B3916" w:rsidRDefault="007B3916" w:rsidP="007B3916">
      <w:pPr>
        <w:pStyle w:val="PL"/>
      </w:pPr>
      <w:r>
        <w:t xml:space="preserve">        - $ref: 'TS28623_ComDefs.yaml#/components/schemas/NotificationHeader'</w:t>
      </w:r>
    </w:p>
    <w:p w14:paraId="55B2EB4F" w14:textId="77777777" w:rsidR="007B3916" w:rsidRDefault="007B3916" w:rsidP="007B3916">
      <w:pPr>
        <w:pStyle w:val="PL"/>
      </w:pPr>
      <w:r>
        <w:t xml:space="preserve">        - type: object</w:t>
      </w:r>
    </w:p>
    <w:p w14:paraId="4BFA2784" w14:textId="77777777" w:rsidR="007B3916" w:rsidRDefault="007B3916" w:rsidP="007B3916">
      <w:pPr>
        <w:pStyle w:val="PL"/>
      </w:pPr>
      <w:r>
        <w:t xml:space="preserve">          required:</w:t>
      </w:r>
    </w:p>
    <w:p w14:paraId="56CAC96B" w14:textId="77777777" w:rsidR="007B3916" w:rsidRDefault="007B3916" w:rsidP="007B3916">
      <w:pPr>
        <w:pStyle w:val="PL"/>
      </w:pPr>
      <w:r>
        <w:t xml:space="preserve">            - alarmId</w:t>
      </w:r>
    </w:p>
    <w:p w14:paraId="3C9DFF3D" w14:textId="77777777" w:rsidR="007B3916" w:rsidRDefault="007B3916" w:rsidP="007B3916">
      <w:pPr>
        <w:pStyle w:val="PL"/>
      </w:pPr>
      <w:r>
        <w:t xml:space="preserve">            - alarmType</w:t>
      </w:r>
    </w:p>
    <w:p w14:paraId="14559A2F" w14:textId="77777777" w:rsidR="007B3916" w:rsidRDefault="007B3916" w:rsidP="007B3916">
      <w:pPr>
        <w:pStyle w:val="PL"/>
      </w:pPr>
      <w:r>
        <w:t xml:space="preserve">            - serviceUser</w:t>
      </w:r>
    </w:p>
    <w:p w14:paraId="3308BA71" w14:textId="77777777" w:rsidR="007B3916" w:rsidRDefault="007B3916" w:rsidP="007B3916">
      <w:pPr>
        <w:pStyle w:val="PL"/>
      </w:pPr>
      <w:r>
        <w:t xml:space="preserve">            - serviceProvider</w:t>
      </w:r>
    </w:p>
    <w:p w14:paraId="70E551D2" w14:textId="77777777" w:rsidR="007B3916" w:rsidRDefault="007B3916" w:rsidP="007B3916">
      <w:pPr>
        <w:pStyle w:val="PL"/>
      </w:pPr>
      <w:r>
        <w:t xml:space="preserve">            - securityAlarmDetector</w:t>
      </w:r>
    </w:p>
    <w:p w14:paraId="2880DE26" w14:textId="77777777" w:rsidR="007B3916" w:rsidRDefault="007B3916" w:rsidP="007B3916">
      <w:pPr>
        <w:pStyle w:val="PL"/>
      </w:pPr>
      <w:r>
        <w:t xml:space="preserve">          properties:</w:t>
      </w:r>
    </w:p>
    <w:p w14:paraId="72D73131" w14:textId="77777777" w:rsidR="007B3916" w:rsidRDefault="007B3916" w:rsidP="007B3916">
      <w:pPr>
        <w:pStyle w:val="PL"/>
      </w:pPr>
      <w:r>
        <w:t xml:space="preserve">            alarmId:</w:t>
      </w:r>
    </w:p>
    <w:p w14:paraId="44871964" w14:textId="77777777" w:rsidR="007B3916" w:rsidRDefault="007B3916" w:rsidP="007B3916">
      <w:pPr>
        <w:pStyle w:val="PL"/>
      </w:pPr>
      <w:r>
        <w:t xml:space="preserve">              $ref: '#/components/schemas/AlarmId'</w:t>
      </w:r>
    </w:p>
    <w:p w14:paraId="0DE5DD16" w14:textId="77777777" w:rsidR="007B3916" w:rsidRDefault="007B3916" w:rsidP="007B3916">
      <w:pPr>
        <w:pStyle w:val="PL"/>
      </w:pPr>
      <w:r>
        <w:t xml:space="preserve">            alarmType:</w:t>
      </w:r>
    </w:p>
    <w:p w14:paraId="465F3A9B" w14:textId="77777777" w:rsidR="007B3916" w:rsidRDefault="007B3916" w:rsidP="007B3916">
      <w:pPr>
        <w:pStyle w:val="PL"/>
      </w:pPr>
      <w:r>
        <w:t xml:space="preserve">              $ref: '#/components/schemas/AlarmType'</w:t>
      </w:r>
    </w:p>
    <w:p w14:paraId="4E582D31" w14:textId="77777777" w:rsidR="007B3916" w:rsidRDefault="007B3916" w:rsidP="007B3916">
      <w:pPr>
        <w:pStyle w:val="PL"/>
      </w:pPr>
      <w:r>
        <w:t xml:space="preserve">            probableCause:</w:t>
      </w:r>
    </w:p>
    <w:p w14:paraId="27CA8552" w14:textId="77777777" w:rsidR="007B3916" w:rsidRDefault="007B3916" w:rsidP="007B3916">
      <w:pPr>
        <w:pStyle w:val="PL"/>
      </w:pPr>
      <w:r>
        <w:t xml:space="preserve">              $ref: '#/components/schemas/ProbableCause'</w:t>
      </w:r>
    </w:p>
    <w:p w14:paraId="1F69706F" w14:textId="77777777" w:rsidR="007B3916" w:rsidRDefault="007B3916" w:rsidP="007B3916">
      <w:pPr>
        <w:pStyle w:val="PL"/>
      </w:pPr>
      <w:r>
        <w:t xml:space="preserve">            perceivedSeverity:</w:t>
      </w:r>
    </w:p>
    <w:p w14:paraId="2B0B1D67" w14:textId="77777777" w:rsidR="007B3916" w:rsidRDefault="007B3916" w:rsidP="007B3916">
      <w:pPr>
        <w:pStyle w:val="PL"/>
      </w:pPr>
      <w:r>
        <w:t xml:space="preserve">              $ref: '#/components/schemas/PerceivedSeverity'</w:t>
      </w:r>
    </w:p>
    <w:p w14:paraId="6473D268" w14:textId="77777777" w:rsidR="007B3916" w:rsidRDefault="007B3916" w:rsidP="007B3916">
      <w:pPr>
        <w:pStyle w:val="PL"/>
      </w:pPr>
      <w:r>
        <w:t xml:space="preserve">            correlatedNotifications:</w:t>
      </w:r>
    </w:p>
    <w:p w14:paraId="4A5BBF64" w14:textId="77777777" w:rsidR="007B3916" w:rsidRDefault="007B3916" w:rsidP="007B3916">
      <w:pPr>
        <w:pStyle w:val="PL"/>
      </w:pPr>
      <w:r>
        <w:t xml:space="preserve">              $ref: '#/components/schemas/CorrelatedNotifications'</w:t>
      </w:r>
    </w:p>
    <w:p w14:paraId="3CCA307A" w14:textId="77777777" w:rsidR="007B3916" w:rsidRDefault="007B3916" w:rsidP="007B3916">
      <w:pPr>
        <w:pStyle w:val="PL"/>
      </w:pPr>
      <w:r>
        <w:t xml:space="preserve">            additionalText:</w:t>
      </w:r>
    </w:p>
    <w:p w14:paraId="33B2874C" w14:textId="77777777" w:rsidR="007B3916" w:rsidRDefault="007B3916" w:rsidP="007B3916">
      <w:pPr>
        <w:pStyle w:val="PL"/>
      </w:pPr>
      <w:r>
        <w:t xml:space="preserve">              type: string</w:t>
      </w:r>
    </w:p>
    <w:p w14:paraId="62FD3351" w14:textId="77777777" w:rsidR="007B3916" w:rsidRDefault="007B3916" w:rsidP="007B3916">
      <w:pPr>
        <w:pStyle w:val="PL"/>
      </w:pPr>
      <w:r>
        <w:t xml:space="preserve">            additionalInformation:</w:t>
      </w:r>
    </w:p>
    <w:p w14:paraId="26A699EC" w14:textId="77777777" w:rsidR="007B3916" w:rsidRDefault="007B3916" w:rsidP="007B3916">
      <w:pPr>
        <w:pStyle w:val="PL"/>
      </w:pPr>
      <w:r>
        <w:t xml:space="preserve">              $ref: 'TS28623_ComDefs.yaml#/components/schemas/AttributeNameValuePairSet'</w:t>
      </w:r>
    </w:p>
    <w:p w14:paraId="606BB100" w14:textId="77777777" w:rsidR="007B3916" w:rsidRDefault="007B3916" w:rsidP="007B3916">
      <w:pPr>
        <w:pStyle w:val="PL"/>
      </w:pPr>
      <w:r>
        <w:t xml:space="preserve">            rootCauseIndicator:</w:t>
      </w:r>
    </w:p>
    <w:p w14:paraId="1E7224AB" w14:textId="77777777" w:rsidR="007B3916" w:rsidRDefault="007B3916" w:rsidP="007B3916">
      <w:pPr>
        <w:pStyle w:val="PL"/>
      </w:pPr>
      <w:r>
        <w:t xml:space="preserve">              type: boolean</w:t>
      </w:r>
    </w:p>
    <w:p w14:paraId="1BF57B88" w14:textId="77777777" w:rsidR="007B3916" w:rsidRDefault="007B3916" w:rsidP="007B3916">
      <w:pPr>
        <w:pStyle w:val="PL"/>
      </w:pPr>
      <w:r>
        <w:t xml:space="preserve">            serviceUser:</w:t>
      </w:r>
    </w:p>
    <w:p w14:paraId="3390C7DB" w14:textId="77777777" w:rsidR="007B3916" w:rsidRDefault="007B3916" w:rsidP="007B3916">
      <w:pPr>
        <w:pStyle w:val="PL"/>
      </w:pPr>
      <w:r>
        <w:t xml:space="preserve">              type: string</w:t>
      </w:r>
    </w:p>
    <w:p w14:paraId="544FDFEB" w14:textId="77777777" w:rsidR="007B3916" w:rsidRDefault="007B3916" w:rsidP="007B3916">
      <w:pPr>
        <w:pStyle w:val="PL"/>
      </w:pPr>
      <w:r>
        <w:t xml:space="preserve">            serviceProvider:</w:t>
      </w:r>
    </w:p>
    <w:p w14:paraId="174E1F87" w14:textId="77777777" w:rsidR="007B3916" w:rsidRDefault="007B3916" w:rsidP="007B3916">
      <w:pPr>
        <w:pStyle w:val="PL"/>
      </w:pPr>
      <w:r>
        <w:t xml:space="preserve">              type: string</w:t>
      </w:r>
    </w:p>
    <w:p w14:paraId="2B1C39C3" w14:textId="77777777" w:rsidR="007B3916" w:rsidRDefault="007B3916" w:rsidP="007B3916">
      <w:pPr>
        <w:pStyle w:val="PL"/>
      </w:pPr>
      <w:r>
        <w:t xml:space="preserve">            securityAlarmDetector:</w:t>
      </w:r>
    </w:p>
    <w:p w14:paraId="74E0BEC2" w14:textId="77777777" w:rsidR="007B3916" w:rsidRDefault="007B3916" w:rsidP="007B3916">
      <w:pPr>
        <w:pStyle w:val="PL"/>
      </w:pPr>
      <w:r>
        <w:t xml:space="preserve">              type: string</w:t>
      </w:r>
    </w:p>
    <w:p w14:paraId="6D031F45" w14:textId="77777777" w:rsidR="007B3916" w:rsidRDefault="007B3916" w:rsidP="007B3916">
      <w:pPr>
        <w:pStyle w:val="PL"/>
      </w:pPr>
      <w:r>
        <w:t xml:space="preserve">            changedAlarmAttributes:</w:t>
      </w:r>
    </w:p>
    <w:p w14:paraId="2BD39194" w14:textId="77777777" w:rsidR="007B3916" w:rsidRDefault="007B3916" w:rsidP="007B3916">
      <w:pPr>
        <w:pStyle w:val="PL"/>
      </w:pPr>
      <w:r>
        <w:t xml:space="preserve">              $ref: 'TS28623_ComDefs.yaml#/components/schemas/AttributeNameValuePairSet'</w:t>
      </w:r>
    </w:p>
    <w:p w14:paraId="6E84A9D0" w14:textId="77777777" w:rsidR="007B3916" w:rsidRDefault="007B3916" w:rsidP="007B3916">
      <w:pPr>
        <w:pStyle w:val="PL"/>
      </w:pPr>
      <w:r>
        <w:t xml:space="preserve">    NotifyCorrelatedNotificationChanged:</w:t>
      </w:r>
    </w:p>
    <w:p w14:paraId="7273829A" w14:textId="77777777" w:rsidR="007B3916" w:rsidRDefault="007B3916" w:rsidP="007B3916">
      <w:pPr>
        <w:pStyle w:val="PL"/>
      </w:pPr>
      <w:r>
        <w:t xml:space="preserve">      allOf:</w:t>
      </w:r>
    </w:p>
    <w:p w14:paraId="54663977" w14:textId="77777777" w:rsidR="007B3916" w:rsidRDefault="007B3916" w:rsidP="007B3916">
      <w:pPr>
        <w:pStyle w:val="PL"/>
      </w:pPr>
      <w:r>
        <w:t xml:space="preserve">        - $ref: 'TS28623_ComDefs.yaml#/components/schemas/NotificationHeader'</w:t>
      </w:r>
    </w:p>
    <w:p w14:paraId="70B77D3E" w14:textId="77777777" w:rsidR="007B3916" w:rsidRDefault="007B3916" w:rsidP="007B3916">
      <w:pPr>
        <w:pStyle w:val="PL"/>
      </w:pPr>
      <w:r>
        <w:t xml:space="preserve">        - type: object</w:t>
      </w:r>
    </w:p>
    <w:p w14:paraId="4A4CACC2" w14:textId="77777777" w:rsidR="007B3916" w:rsidRDefault="007B3916" w:rsidP="007B3916">
      <w:pPr>
        <w:pStyle w:val="PL"/>
      </w:pPr>
      <w:r>
        <w:t xml:space="preserve">          required:</w:t>
      </w:r>
    </w:p>
    <w:p w14:paraId="7A8C646B" w14:textId="77777777" w:rsidR="007B3916" w:rsidRDefault="007B3916" w:rsidP="007B3916">
      <w:pPr>
        <w:pStyle w:val="PL"/>
      </w:pPr>
      <w:r>
        <w:lastRenderedPageBreak/>
        <w:t xml:space="preserve">            - alarmId</w:t>
      </w:r>
    </w:p>
    <w:p w14:paraId="76F543D2" w14:textId="77777777" w:rsidR="007B3916" w:rsidRDefault="007B3916" w:rsidP="007B3916">
      <w:pPr>
        <w:pStyle w:val="PL"/>
      </w:pPr>
      <w:r>
        <w:t xml:space="preserve">            - correlatedNotifications</w:t>
      </w:r>
    </w:p>
    <w:p w14:paraId="3A37BF4F" w14:textId="77777777" w:rsidR="007B3916" w:rsidRDefault="007B3916" w:rsidP="007B3916">
      <w:pPr>
        <w:pStyle w:val="PL"/>
      </w:pPr>
      <w:r>
        <w:t xml:space="preserve">          properties:</w:t>
      </w:r>
    </w:p>
    <w:p w14:paraId="07B30275" w14:textId="77777777" w:rsidR="007B3916" w:rsidRDefault="007B3916" w:rsidP="007B3916">
      <w:pPr>
        <w:pStyle w:val="PL"/>
      </w:pPr>
      <w:r>
        <w:t xml:space="preserve">            alarmId:</w:t>
      </w:r>
    </w:p>
    <w:p w14:paraId="7972044A" w14:textId="77777777" w:rsidR="007B3916" w:rsidRDefault="007B3916" w:rsidP="007B3916">
      <w:pPr>
        <w:pStyle w:val="PL"/>
      </w:pPr>
      <w:r>
        <w:t xml:space="preserve">              $ref: '#/components/schemas/AlarmId'</w:t>
      </w:r>
    </w:p>
    <w:p w14:paraId="261B7728" w14:textId="77777777" w:rsidR="007B3916" w:rsidRDefault="007B3916" w:rsidP="007B3916">
      <w:pPr>
        <w:pStyle w:val="PL"/>
      </w:pPr>
      <w:r>
        <w:t xml:space="preserve">            correlatedNotifications:</w:t>
      </w:r>
    </w:p>
    <w:p w14:paraId="06B6FF25" w14:textId="77777777" w:rsidR="007B3916" w:rsidRDefault="007B3916" w:rsidP="007B3916">
      <w:pPr>
        <w:pStyle w:val="PL"/>
      </w:pPr>
      <w:r>
        <w:t xml:space="preserve">              $ref: '#/components/schemas/CorrelatedNotifications'</w:t>
      </w:r>
    </w:p>
    <w:p w14:paraId="3566D81A" w14:textId="77777777" w:rsidR="007B3916" w:rsidRDefault="007B3916" w:rsidP="007B3916">
      <w:pPr>
        <w:pStyle w:val="PL"/>
      </w:pPr>
      <w:r>
        <w:t xml:space="preserve">            rootCauseIndicator:</w:t>
      </w:r>
    </w:p>
    <w:p w14:paraId="457D36FC" w14:textId="77777777" w:rsidR="007B3916" w:rsidRDefault="007B3916" w:rsidP="007B3916">
      <w:pPr>
        <w:pStyle w:val="PL"/>
      </w:pPr>
      <w:r>
        <w:t xml:space="preserve">              type: boolean</w:t>
      </w:r>
    </w:p>
    <w:p w14:paraId="6FB33DB5" w14:textId="77777777" w:rsidR="007B3916" w:rsidRDefault="007B3916" w:rsidP="007B3916">
      <w:pPr>
        <w:pStyle w:val="PL"/>
      </w:pPr>
      <w:r>
        <w:t xml:space="preserve">    NotifyAckStateChanged:</w:t>
      </w:r>
    </w:p>
    <w:p w14:paraId="4A5332A1" w14:textId="77777777" w:rsidR="007B3916" w:rsidRDefault="007B3916" w:rsidP="007B3916">
      <w:pPr>
        <w:pStyle w:val="PL"/>
      </w:pPr>
      <w:r>
        <w:t xml:space="preserve">      allOf:</w:t>
      </w:r>
    </w:p>
    <w:p w14:paraId="74CA1749" w14:textId="77777777" w:rsidR="007B3916" w:rsidRDefault="007B3916" w:rsidP="007B3916">
      <w:pPr>
        <w:pStyle w:val="PL"/>
      </w:pPr>
      <w:r>
        <w:t xml:space="preserve">        - $ref: 'TS28623_ComDefs.yaml#/components/schemas/NotificationHeader'</w:t>
      </w:r>
    </w:p>
    <w:p w14:paraId="07EC52B2" w14:textId="77777777" w:rsidR="007B3916" w:rsidRDefault="007B3916" w:rsidP="007B3916">
      <w:pPr>
        <w:pStyle w:val="PL"/>
      </w:pPr>
      <w:r>
        <w:t xml:space="preserve">        - type: object</w:t>
      </w:r>
    </w:p>
    <w:p w14:paraId="102D1DDB" w14:textId="77777777" w:rsidR="007B3916" w:rsidRDefault="007B3916" w:rsidP="007B3916">
      <w:pPr>
        <w:pStyle w:val="PL"/>
      </w:pPr>
      <w:r>
        <w:t xml:space="preserve">          required:</w:t>
      </w:r>
    </w:p>
    <w:p w14:paraId="2DDF0DF6" w14:textId="77777777" w:rsidR="007B3916" w:rsidRDefault="007B3916" w:rsidP="007B3916">
      <w:pPr>
        <w:pStyle w:val="PL"/>
      </w:pPr>
      <w:r>
        <w:t xml:space="preserve">            - alarmId</w:t>
      </w:r>
    </w:p>
    <w:p w14:paraId="61276112" w14:textId="77777777" w:rsidR="007B3916" w:rsidRDefault="007B3916" w:rsidP="007B3916">
      <w:pPr>
        <w:pStyle w:val="PL"/>
      </w:pPr>
      <w:r>
        <w:t xml:space="preserve">            - alarmType</w:t>
      </w:r>
    </w:p>
    <w:p w14:paraId="3EC3CD0D" w14:textId="77777777" w:rsidR="007B3916" w:rsidRDefault="007B3916" w:rsidP="007B3916">
      <w:pPr>
        <w:pStyle w:val="PL"/>
      </w:pPr>
      <w:r>
        <w:t xml:space="preserve">            - probableCause</w:t>
      </w:r>
    </w:p>
    <w:p w14:paraId="789E3992" w14:textId="77777777" w:rsidR="007B3916" w:rsidRDefault="007B3916" w:rsidP="007B3916">
      <w:pPr>
        <w:pStyle w:val="PL"/>
      </w:pPr>
      <w:r>
        <w:t xml:space="preserve">            - perceivedSeverity</w:t>
      </w:r>
    </w:p>
    <w:p w14:paraId="69138BAD" w14:textId="77777777" w:rsidR="007B3916" w:rsidRDefault="007B3916" w:rsidP="007B3916">
      <w:pPr>
        <w:pStyle w:val="PL"/>
      </w:pPr>
      <w:r>
        <w:t xml:space="preserve">            - ackState</w:t>
      </w:r>
    </w:p>
    <w:p w14:paraId="2DE24C95" w14:textId="77777777" w:rsidR="007B3916" w:rsidRDefault="007B3916" w:rsidP="007B3916">
      <w:pPr>
        <w:pStyle w:val="PL"/>
      </w:pPr>
      <w:r>
        <w:t xml:space="preserve">            - ackUserId</w:t>
      </w:r>
    </w:p>
    <w:p w14:paraId="5DA0B6B6" w14:textId="77777777" w:rsidR="007B3916" w:rsidRDefault="007B3916" w:rsidP="007B3916">
      <w:pPr>
        <w:pStyle w:val="PL"/>
      </w:pPr>
      <w:r>
        <w:t xml:space="preserve">          properties:</w:t>
      </w:r>
    </w:p>
    <w:p w14:paraId="798E4200" w14:textId="77777777" w:rsidR="007B3916" w:rsidRDefault="007B3916" w:rsidP="007B3916">
      <w:pPr>
        <w:pStyle w:val="PL"/>
      </w:pPr>
      <w:r>
        <w:t xml:space="preserve">            alarmId:</w:t>
      </w:r>
    </w:p>
    <w:p w14:paraId="6186EAB1" w14:textId="77777777" w:rsidR="007B3916" w:rsidRDefault="007B3916" w:rsidP="007B3916">
      <w:pPr>
        <w:pStyle w:val="PL"/>
      </w:pPr>
      <w:r>
        <w:t xml:space="preserve">              $ref: '#/components/schemas/AlarmId'</w:t>
      </w:r>
    </w:p>
    <w:p w14:paraId="0FE66956" w14:textId="77777777" w:rsidR="007B3916" w:rsidRDefault="007B3916" w:rsidP="007B3916">
      <w:pPr>
        <w:pStyle w:val="PL"/>
      </w:pPr>
      <w:r>
        <w:t xml:space="preserve">            alarmType:</w:t>
      </w:r>
    </w:p>
    <w:p w14:paraId="1563C456" w14:textId="77777777" w:rsidR="007B3916" w:rsidRDefault="007B3916" w:rsidP="007B3916">
      <w:pPr>
        <w:pStyle w:val="PL"/>
      </w:pPr>
      <w:r>
        <w:t xml:space="preserve">              $ref: '#/components/schemas/AlarmType'</w:t>
      </w:r>
    </w:p>
    <w:p w14:paraId="2F6FE4A5" w14:textId="77777777" w:rsidR="007B3916" w:rsidRDefault="007B3916" w:rsidP="007B3916">
      <w:pPr>
        <w:pStyle w:val="PL"/>
      </w:pPr>
      <w:r>
        <w:t xml:space="preserve">            probableCause:</w:t>
      </w:r>
    </w:p>
    <w:p w14:paraId="72A359C4" w14:textId="77777777" w:rsidR="007B3916" w:rsidRDefault="007B3916" w:rsidP="007B3916">
      <w:pPr>
        <w:pStyle w:val="PL"/>
      </w:pPr>
      <w:r>
        <w:t xml:space="preserve">              $ref: '#/components/schemas/ProbableCause'</w:t>
      </w:r>
    </w:p>
    <w:p w14:paraId="7FB7AD82" w14:textId="77777777" w:rsidR="007B3916" w:rsidRDefault="007B3916" w:rsidP="007B3916">
      <w:pPr>
        <w:pStyle w:val="PL"/>
      </w:pPr>
      <w:r>
        <w:t xml:space="preserve">            perceivedSeverity:</w:t>
      </w:r>
    </w:p>
    <w:p w14:paraId="4488576D" w14:textId="77777777" w:rsidR="007B3916" w:rsidRDefault="007B3916" w:rsidP="007B3916">
      <w:pPr>
        <w:pStyle w:val="PL"/>
      </w:pPr>
      <w:r>
        <w:t xml:space="preserve">              $ref: '#/components/schemas/PerceivedSeverity'</w:t>
      </w:r>
    </w:p>
    <w:p w14:paraId="3D8ECC89" w14:textId="77777777" w:rsidR="007B3916" w:rsidRDefault="007B3916" w:rsidP="007B3916">
      <w:pPr>
        <w:pStyle w:val="PL"/>
      </w:pPr>
      <w:r>
        <w:t xml:space="preserve">            ackState:</w:t>
      </w:r>
    </w:p>
    <w:p w14:paraId="2A4978BD" w14:textId="77777777" w:rsidR="007B3916" w:rsidRDefault="007B3916" w:rsidP="007B3916">
      <w:pPr>
        <w:pStyle w:val="PL"/>
      </w:pPr>
      <w:r>
        <w:t xml:space="preserve">              $ref: '#/components/schemas/AckState'</w:t>
      </w:r>
    </w:p>
    <w:p w14:paraId="5FA9C3C0" w14:textId="77777777" w:rsidR="007B3916" w:rsidRDefault="007B3916" w:rsidP="007B3916">
      <w:pPr>
        <w:pStyle w:val="PL"/>
      </w:pPr>
      <w:r>
        <w:t xml:space="preserve">            ackUserId:</w:t>
      </w:r>
    </w:p>
    <w:p w14:paraId="0EC77578" w14:textId="77777777" w:rsidR="007B3916" w:rsidRDefault="007B3916" w:rsidP="007B3916">
      <w:pPr>
        <w:pStyle w:val="PL"/>
      </w:pPr>
      <w:r>
        <w:t xml:space="preserve">              type: string</w:t>
      </w:r>
    </w:p>
    <w:p w14:paraId="14F23278" w14:textId="77777777" w:rsidR="007B3916" w:rsidRDefault="007B3916" w:rsidP="007B3916">
      <w:pPr>
        <w:pStyle w:val="PL"/>
      </w:pPr>
      <w:r>
        <w:t xml:space="preserve">            ackSystemId:</w:t>
      </w:r>
    </w:p>
    <w:p w14:paraId="2A86F013" w14:textId="77777777" w:rsidR="007B3916" w:rsidRDefault="007B3916" w:rsidP="007B3916">
      <w:pPr>
        <w:pStyle w:val="PL"/>
      </w:pPr>
      <w:r>
        <w:t xml:space="preserve">              type: string</w:t>
      </w:r>
    </w:p>
    <w:p w14:paraId="15B4D183" w14:textId="77777777" w:rsidR="007B3916" w:rsidRDefault="007B3916" w:rsidP="007B3916">
      <w:pPr>
        <w:pStyle w:val="PL"/>
      </w:pPr>
      <w:r>
        <w:t xml:space="preserve">    NotifyComments:</w:t>
      </w:r>
    </w:p>
    <w:p w14:paraId="54D64270" w14:textId="77777777" w:rsidR="007B3916" w:rsidRDefault="007B3916" w:rsidP="007B3916">
      <w:pPr>
        <w:pStyle w:val="PL"/>
      </w:pPr>
      <w:r>
        <w:t xml:space="preserve">      allOf:</w:t>
      </w:r>
    </w:p>
    <w:p w14:paraId="3ABFB734" w14:textId="77777777" w:rsidR="007B3916" w:rsidRDefault="007B3916" w:rsidP="007B3916">
      <w:pPr>
        <w:pStyle w:val="PL"/>
      </w:pPr>
      <w:r>
        <w:t xml:space="preserve">        - $ref: 'TS28623_ComDefs.yaml#/components/schemas/NotificationHeader'</w:t>
      </w:r>
    </w:p>
    <w:p w14:paraId="67E40AAC" w14:textId="77777777" w:rsidR="007B3916" w:rsidRDefault="007B3916" w:rsidP="007B3916">
      <w:pPr>
        <w:pStyle w:val="PL"/>
      </w:pPr>
      <w:r>
        <w:t xml:space="preserve">        - type: object</w:t>
      </w:r>
    </w:p>
    <w:p w14:paraId="327A5EF2" w14:textId="77777777" w:rsidR="007B3916" w:rsidRDefault="007B3916" w:rsidP="007B3916">
      <w:pPr>
        <w:pStyle w:val="PL"/>
      </w:pPr>
      <w:r>
        <w:t xml:space="preserve">          required:</w:t>
      </w:r>
    </w:p>
    <w:p w14:paraId="1B994A6D" w14:textId="77777777" w:rsidR="007B3916" w:rsidRDefault="007B3916" w:rsidP="007B3916">
      <w:pPr>
        <w:pStyle w:val="PL"/>
      </w:pPr>
      <w:r>
        <w:t xml:space="preserve">            - alarmId</w:t>
      </w:r>
    </w:p>
    <w:p w14:paraId="62C8E946" w14:textId="77777777" w:rsidR="007B3916" w:rsidRDefault="007B3916" w:rsidP="007B3916">
      <w:pPr>
        <w:pStyle w:val="PL"/>
      </w:pPr>
      <w:r>
        <w:t xml:space="preserve">            - alarmType</w:t>
      </w:r>
    </w:p>
    <w:p w14:paraId="50AA0CAD" w14:textId="77777777" w:rsidR="007B3916" w:rsidRDefault="007B3916" w:rsidP="007B3916">
      <w:pPr>
        <w:pStyle w:val="PL"/>
      </w:pPr>
      <w:r>
        <w:t xml:space="preserve">            - probableCause</w:t>
      </w:r>
    </w:p>
    <w:p w14:paraId="26B5386B" w14:textId="77777777" w:rsidR="007B3916" w:rsidRDefault="007B3916" w:rsidP="007B3916">
      <w:pPr>
        <w:pStyle w:val="PL"/>
      </w:pPr>
      <w:r>
        <w:t xml:space="preserve">            - perceivedSeverity</w:t>
      </w:r>
    </w:p>
    <w:p w14:paraId="1142261C" w14:textId="77777777" w:rsidR="007B3916" w:rsidRDefault="007B3916" w:rsidP="007B3916">
      <w:pPr>
        <w:pStyle w:val="PL"/>
      </w:pPr>
      <w:r>
        <w:t xml:space="preserve">            - comments</w:t>
      </w:r>
    </w:p>
    <w:p w14:paraId="31BCAD5B" w14:textId="77777777" w:rsidR="007B3916" w:rsidRDefault="007B3916" w:rsidP="007B3916">
      <w:pPr>
        <w:pStyle w:val="PL"/>
      </w:pPr>
      <w:r>
        <w:t xml:space="preserve">          properties:</w:t>
      </w:r>
    </w:p>
    <w:p w14:paraId="2E5343D7" w14:textId="77777777" w:rsidR="007B3916" w:rsidRDefault="007B3916" w:rsidP="007B3916">
      <w:pPr>
        <w:pStyle w:val="PL"/>
      </w:pPr>
      <w:r>
        <w:t xml:space="preserve">            alarmId:</w:t>
      </w:r>
    </w:p>
    <w:p w14:paraId="4B5E6965" w14:textId="77777777" w:rsidR="007B3916" w:rsidRDefault="007B3916" w:rsidP="007B3916">
      <w:pPr>
        <w:pStyle w:val="PL"/>
      </w:pPr>
      <w:r>
        <w:t xml:space="preserve">              $ref: '#/components/schemas/AlarmId'</w:t>
      </w:r>
    </w:p>
    <w:p w14:paraId="7FFE1CCE" w14:textId="77777777" w:rsidR="007B3916" w:rsidRDefault="007B3916" w:rsidP="007B3916">
      <w:pPr>
        <w:pStyle w:val="PL"/>
      </w:pPr>
      <w:r>
        <w:t xml:space="preserve">            alarmType:</w:t>
      </w:r>
    </w:p>
    <w:p w14:paraId="52A4183A" w14:textId="77777777" w:rsidR="007B3916" w:rsidRDefault="007B3916" w:rsidP="007B3916">
      <w:pPr>
        <w:pStyle w:val="PL"/>
      </w:pPr>
      <w:r>
        <w:t xml:space="preserve">              $ref: '#/components/schemas/AlarmType'</w:t>
      </w:r>
    </w:p>
    <w:p w14:paraId="7C42399D" w14:textId="77777777" w:rsidR="007B3916" w:rsidRDefault="007B3916" w:rsidP="007B3916">
      <w:pPr>
        <w:pStyle w:val="PL"/>
      </w:pPr>
      <w:r>
        <w:t xml:space="preserve">            probableCause:</w:t>
      </w:r>
    </w:p>
    <w:p w14:paraId="13A9465B" w14:textId="77777777" w:rsidR="007B3916" w:rsidRDefault="007B3916" w:rsidP="007B3916">
      <w:pPr>
        <w:pStyle w:val="PL"/>
      </w:pPr>
      <w:r>
        <w:t xml:space="preserve">              $ref: '#/components/schemas/ProbableCause'</w:t>
      </w:r>
    </w:p>
    <w:p w14:paraId="5FFCD085" w14:textId="77777777" w:rsidR="007B3916" w:rsidRDefault="007B3916" w:rsidP="007B3916">
      <w:pPr>
        <w:pStyle w:val="PL"/>
      </w:pPr>
      <w:r>
        <w:t xml:space="preserve">            perceivedSeverity:</w:t>
      </w:r>
    </w:p>
    <w:p w14:paraId="00D878C1" w14:textId="77777777" w:rsidR="007B3916" w:rsidRDefault="007B3916" w:rsidP="007B3916">
      <w:pPr>
        <w:pStyle w:val="PL"/>
      </w:pPr>
      <w:r>
        <w:t xml:space="preserve">              $ref: '#/components/schemas/PerceivedSeverity'</w:t>
      </w:r>
    </w:p>
    <w:p w14:paraId="0B9D2FF3" w14:textId="77777777" w:rsidR="007B3916" w:rsidRDefault="007B3916" w:rsidP="007B3916">
      <w:pPr>
        <w:pStyle w:val="PL"/>
      </w:pPr>
      <w:r>
        <w:t xml:space="preserve">            comments:</w:t>
      </w:r>
    </w:p>
    <w:p w14:paraId="28453AB9" w14:textId="77777777" w:rsidR="007B3916" w:rsidRDefault="007B3916" w:rsidP="007B3916">
      <w:pPr>
        <w:pStyle w:val="PL"/>
      </w:pPr>
      <w:r>
        <w:t xml:space="preserve">              $ref: '#/components/schemas/Comments'</w:t>
      </w:r>
    </w:p>
    <w:p w14:paraId="02EA8817" w14:textId="77777777" w:rsidR="007B3916" w:rsidRDefault="007B3916" w:rsidP="007B3916">
      <w:pPr>
        <w:pStyle w:val="PL"/>
      </w:pPr>
      <w:r>
        <w:t xml:space="preserve">    NotifyPotentialFaultyAlarmList:</w:t>
      </w:r>
    </w:p>
    <w:p w14:paraId="7A739103" w14:textId="77777777" w:rsidR="007B3916" w:rsidRDefault="007B3916" w:rsidP="007B3916">
      <w:pPr>
        <w:pStyle w:val="PL"/>
      </w:pPr>
      <w:r>
        <w:t xml:space="preserve">      allOf:</w:t>
      </w:r>
    </w:p>
    <w:p w14:paraId="3E8F208F" w14:textId="77777777" w:rsidR="007B3916" w:rsidRDefault="007B3916" w:rsidP="007B3916">
      <w:pPr>
        <w:pStyle w:val="PL"/>
      </w:pPr>
      <w:r>
        <w:t xml:space="preserve">        - $ref: 'TS28623_ComDefs.yaml#/components/schemas/NotificationHeader'</w:t>
      </w:r>
    </w:p>
    <w:p w14:paraId="13E0D582" w14:textId="77777777" w:rsidR="007B3916" w:rsidRDefault="007B3916" w:rsidP="007B3916">
      <w:pPr>
        <w:pStyle w:val="PL"/>
      </w:pPr>
      <w:r>
        <w:t xml:space="preserve">        - type: object</w:t>
      </w:r>
    </w:p>
    <w:p w14:paraId="336BA19C" w14:textId="77777777" w:rsidR="007B3916" w:rsidRDefault="007B3916" w:rsidP="007B3916">
      <w:pPr>
        <w:pStyle w:val="PL"/>
      </w:pPr>
      <w:r>
        <w:t xml:space="preserve">          required:</w:t>
      </w:r>
    </w:p>
    <w:p w14:paraId="4323BF27" w14:textId="77777777" w:rsidR="007B3916" w:rsidRDefault="007B3916" w:rsidP="007B3916">
      <w:pPr>
        <w:pStyle w:val="PL"/>
      </w:pPr>
      <w:r>
        <w:t xml:space="preserve">            - reason</w:t>
      </w:r>
    </w:p>
    <w:p w14:paraId="4D692112" w14:textId="77777777" w:rsidR="007B3916" w:rsidRDefault="007B3916" w:rsidP="007B3916">
      <w:pPr>
        <w:pStyle w:val="PL"/>
      </w:pPr>
      <w:r>
        <w:t xml:space="preserve">          properties:</w:t>
      </w:r>
    </w:p>
    <w:p w14:paraId="55268A93" w14:textId="77777777" w:rsidR="007B3916" w:rsidRDefault="007B3916" w:rsidP="007B3916">
      <w:pPr>
        <w:pStyle w:val="PL"/>
      </w:pPr>
      <w:r>
        <w:t xml:space="preserve">            reason:</w:t>
      </w:r>
    </w:p>
    <w:p w14:paraId="429F1DD7" w14:textId="77777777" w:rsidR="007B3916" w:rsidRDefault="007B3916" w:rsidP="007B3916">
      <w:pPr>
        <w:pStyle w:val="PL"/>
      </w:pPr>
      <w:r>
        <w:t xml:space="preserve">              type: string</w:t>
      </w:r>
    </w:p>
    <w:p w14:paraId="6D48A548" w14:textId="77777777" w:rsidR="007B3916" w:rsidRDefault="007B3916" w:rsidP="007B3916">
      <w:pPr>
        <w:pStyle w:val="PL"/>
      </w:pPr>
      <w:r>
        <w:t xml:space="preserve">    NotifyAlarmListRebuilt:</w:t>
      </w:r>
    </w:p>
    <w:p w14:paraId="16F9B5BE" w14:textId="77777777" w:rsidR="007B3916" w:rsidRDefault="007B3916" w:rsidP="007B3916">
      <w:pPr>
        <w:pStyle w:val="PL"/>
      </w:pPr>
      <w:r>
        <w:t xml:space="preserve">      allOf:</w:t>
      </w:r>
    </w:p>
    <w:p w14:paraId="04BDF3CC" w14:textId="77777777" w:rsidR="007B3916" w:rsidRDefault="007B3916" w:rsidP="007B3916">
      <w:pPr>
        <w:pStyle w:val="PL"/>
      </w:pPr>
      <w:r>
        <w:t xml:space="preserve">        - $ref: 'TS28623_ComDefs.yaml#/components/schemas/NotificationHeader'</w:t>
      </w:r>
    </w:p>
    <w:p w14:paraId="063E8E50" w14:textId="77777777" w:rsidR="007B3916" w:rsidRDefault="007B3916" w:rsidP="007B3916">
      <w:pPr>
        <w:pStyle w:val="PL"/>
      </w:pPr>
      <w:r>
        <w:t xml:space="preserve">        - type: object</w:t>
      </w:r>
    </w:p>
    <w:p w14:paraId="28E64531" w14:textId="77777777" w:rsidR="007B3916" w:rsidRDefault="007B3916" w:rsidP="007B3916">
      <w:pPr>
        <w:pStyle w:val="PL"/>
      </w:pPr>
      <w:r>
        <w:t xml:space="preserve">          required:</w:t>
      </w:r>
    </w:p>
    <w:p w14:paraId="24F93022" w14:textId="77777777" w:rsidR="007B3916" w:rsidRDefault="007B3916" w:rsidP="007B3916">
      <w:pPr>
        <w:pStyle w:val="PL"/>
      </w:pPr>
      <w:r>
        <w:t xml:space="preserve">            - reason</w:t>
      </w:r>
    </w:p>
    <w:p w14:paraId="06B85F33" w14:textId="77777777" w:rsidR="007B3916" w:rsidRDefault="007B3916" w:rsidP="007B3916">
      <w:pPr>
        <w:pStyle w:val="PL"/>
      </w:pPr>
      <w:r>
        <w:t xml:space="preserve">          properties:</w:t>
      </w:r>
    </w:p>
    <w:p w14:paraId="6A28C8A5" w14:textId="77777777" w:rsidR="007B3916" w:rsidRDefault="007B3916" w:rsidP="007B3916">
      <w:pPr>
        <w:pStyle w:val="PL"/>
      </w:pPr>
      <w:r>
        <w:t xml:space="preserve">            reason:</w:t>
      </w:r>
    </w:p>
    <w:p w14:paraId="39A646B8" w14:textId="77777777" w:rsidR="007B3916" w:rsidRDefault="007B3916" w:rsidP="007B3916">
      <w:pPr>
        <w:pStyle w:val="PL"/>
      </w:pPr>
      <w:r>
        <w:t xml:space="preserve">              type: string</w:t>
      </w:r>
    </w:p>
    <w:p w14:paraId="3AF3E672" w14:textId="77777777" w:rsidR="007B3916" w:rsidRDefault="007B3916" w:rsidP="007B3916">
      <w:pPr>
        <w:pStyle w:val="PL"/>
      </w:pPr>
      <w:r>
        <w:t xml:space="preserve">            alarmListAlignmentRequirement:</w:t>
      </w:r>
    </w:p>
    <w:p w14:paraId="39DC88F1" w14:textId="77777777" w:rsidR="007B3916" w:rsidRDefault="007B3916" w:rsidP="007B3916">
      <w:pPr>
        <w:pStyle w:val="PL"/>
      </w:pPr>
      <w:r>
        <w:t xml:space="preserve">              $ref: '#/components/schemas/AlarmListAlignmentRequirement'</w:t>
      </w:r>
    </w:p>
    <w:p w14:paraId="5C7E641C" w14:textId="77777777" w:rsidR="007B3916" w:rsidRDefault="007B3916" w:rsidP="007B3916">
      <w:pPr>
        <w:pStyle w:val="PL"/>
      </w:pPr>
    </w:p>
    <w:p w14:paraId="77D368D9" w14:textId="77777777" w:rsidR="007B3916" w:rsidRDefault="007B3916" w:rsidP="007B3916">
      <w:pPr>
        <w:pStyle w:val="PL"/>
      </w:pPr>
      <w:r>
        <w:t xml:space="preserve">  #---- Definition of query parameters -----------------------------------------------#</w:t>
      </w:r>
    </w:p>
    <w:p w14:paraId="046A5581" w14:textId="77777777" w:rsidR="007B3916" w:rsidRDefault="007B3916" w:rsidP="007B3916">
      <w:pPr>
        <w:pStyle w:val="PL"/>
      </w:pPr>
      <w:r>
        <w:lastRenderedPageBreak/>
        <w:t xml:space="preserve">  </w:t>
      </w:r>
    </w:p>
    <w:p w14:paraId="7E5EF553" w14:textId="77777777" w:rsidR="007B3916" w:rsidRDefault="007B3916" w:rsidP="007B3916">
      <w:pPr>
        <w:pStyle w:val="PL"/>
      </w:pPr>
      <w:r>
        <w:t xml:space="preserve">    AlarmAckState:</w:t>
      </w:r>
    </w:p>
    <w:p w14:paraId="1BF66B96" w14:textId="77777777" w:rsidR="007B3916" w:rsidRDefault="007B3916" w:rsidP="007B3916">
      <w:pPr>
        <w:pStyle w:val="PL"/>
      </w:pPr>
      <w:r>
        <w:t xml:space="preserve">      type: string</w:t>
      </w:r>
    </w:p>
    <w:p w14:paraId="578A2BD6" w14:textId="77777777" w:rsidR="007B3916" w:rsidRDefault="007B3916" w:rsidP="007B3916">
      <w:pPr>
        <w:pStyle w:val="PL"/>
      </w:pPr>
      <w:r>
        <w:t xml:space="preserve">      enum:</w:t>
      </w:r>
    </w:p>
    <w:p w14:paraId="6AC0A27B" w14:textId="77777777" w:rsidR="007B3916" w:rsidRDefault="007B3916" w:rsidP="007B3916">
      <w:pPr>
        <w:pStyle w:val="PL"/>
      </w:pPr>
      <w:r>
        <w:t xml:space="preserve">        - ALL_ALARMS</w:t>
      </w:r>
    </w:p>
    <w:p w14:paraId="7B263E8B" w14:textId="77777777" w:rsidR="007B3916" w:rsidRDefault="007B3916" w:rsidP="007B3916">
      <w:pPr>
        <w:pStyle w:val="PL"/>
      </w:pPr>
      <w:r>
        <w:t xml:space="preserve">        - ALL_ACTIVE_ALARMS</w:t>
      </w:r>
    </w:p>
    <w:p w14:paraId="053A4FFD" w14:textId="77777777" w:rsidR="007B3916" w:rsidRDefault="007B3916" w:rsidP="007B3916">
      <w:pPr>
        <w:pStyle w:val="PL"/>
      </w:pPr>
      <w:r>
        <w:t xml:space="preserve">        - ALL_ACTIVE_AND_ACKNOWLEDGED_ALARMS</w:t>
      </w:r>
    </w:p>
    <w:p w14:paraId="291B4932" w14:textId="77777777" w:rsidR="007B3916" w:rsidRDefault="007B3916" w:rsidP="007B3916">
      <w:pPr>
        <w:pStyle w:val="PL"/>
      </w:pPr>
      <w:r>
        <w:t xml:space="preserve">        - ALL_ACTIVE_AND_UNACKNOWLEDGED_ALARMS</w:t>
      </w:r>
    </w:p>
    <w:p w14:paraId="16D3C40E" w14:textId="77777777" w:rsidR="007B3916" w:rsidRDefault="007B3916" w:rsidP="007B3916">
      <w:pPr>
        <w:pStyle w:val="PL"/>
      </w:pPr>
      <w:r>
        <w:t xml:space="preserve">        - ALL_CLEARED_AND_UNACKNOWLEDGED_ALARMS</w:t>
      </w:r>
    </w:p>
    <w:p w14:paraId="55150C1A" w14:textId="77777777" w:rsidR="007B3916" w:rsidRDefault="007B3916" w:rsidP="007B3916">
      <w:pPr>
        <w:pStyle w:val="PL"/>
      </w:pPr>
      <w:r>
        <w:t xml:space="preserve">        - ALL_UNACKNOWLEDGED_ALARMS</w:t>
      </w:r>
    </w:p>
    <w:p w14:paraId="237E1212" w14:textId="77777777" w:rsidR="007B3916" w:rsidRDefault="007B3916" w:rsidP="007B3916">
      <w:pPr>
        <w:pStyle w:val="PL"/>
      </w:pPr>
      <w:r>
        <w:t xml:space="preserve">        </w:t>
      </w:r>
    </w:p>
    <w:p w14:paraId="36880119" w14:textId="77777777" w:rsidR="007B3916" w:rsidRDefault="007B3916" w:rsidP="007B3916">
      <w:pPr>
        <w:pStyle w:val="PL"/>
      </w:pPr>
      <w:r>
        <w:t xml:space="preserve">  #---- Definition of patch documents ------------------------------------------------#</w:t>
      </w:r>
    </w:p>
    <w:p w14:paraId="1A9EFDA4" w14:textId="77777777" w:rsidR="007B3916" w:rsidRDefault="007B3916" w:rsidP="007B3916">
      <w:pPr>
        <w:pStyle w:val="PL"/>
      </w:pPr>
    </w:p>
    <w:p w14:paraId="60754316" w14:textId="77777777" w:rsidR="007B3916" w:rsidRDefault="007B3916" w:rsidP="007B3916">
      <w:pPr>
        <w:pStyle w:val="PL"/>
      </w:pPr>
      <w:r>
        <w:t xml:space="preserve">    MergePatchAcknowledgeAlarm:</w:t>
      </w:r>
    </w:p>
    <w:p w14:paraId="0D9B79EA" w14:textId="77777777" w:rsidR="007B3916" w:rsidRDefault="007B3916" w:rsidP="007B3916">
      <w:pPr>
        <w:pStyle w:val="PL"/>
      </w:pPr>
      <w:r>
        <w:t xml:space="preserve">      description: &gt;-</w:t>
      </w:r>
    </w:p>
    <w:p w14:paraId="20A0AE19" w14:textId="77777777" w:rsidR="007B3916" w:rsidRDefault="007B3916" w:rsidP="007B3916">
      <w:pPr>
        <w:pStyle w:val="PL"/>
      </w:pPr>
      <w:r>
        <w:t xml:space="preserve">        Patch document acknowledging or unacknowledging a single alarm. For</w:t>
      </w:r>
    </w:p>
    <w:p w14:paraId="4F43AF60" w14:textId="77777777" w:rsidR="007B3916" w:rsidRDefault="007B3916" w:rsidP="007B3916">
      <w:pPr>
        <w:pStyle w:val="PL"/>
      </w:pPr>
      <w:r>
        <w:t xml:space="preserve">        acknowledging an alarm the value of ackState is ACKNOWLEDGED, for unacknowledging</w:t>
      </w:r>
    </w:p>
    <w:p w14:paraId="72ABDBDA" w14:textId="77777777" w:rsidR="007B3916" w:rsidRDefault="007B3916" w:rsidP="007B3916">
      <w:pPr>
        <w:pStyle w:val="PL"/>
      </w:pPr>
      <w:r>
        <w:t xml:space="preserve">        an alarm the value of ackState is UNACKNOWLEDGED.</w:t>
      </w:r>
    </w:p>
    <w:p w14:paraId="461E1C34" w14:textId="77777777" w:rsidR="007B3916" w:rsidRDefault="007B3916" w:rsidP="007B3916">
      <w:pPr>
        <w:pStyle w:val="PL"/>
      </w:pPr>
      <w:r>
        <w:t xml:space="preserve">      type: object</w:t>
      </w:r>
    </w:p>
    <w:p w14:paraId="0C2CC0D9" w14:textId="77777777" w:rsidR="007B3916" w:rsidRDefault="007B3916" w:rsidP="007B3916">
      <w:pPr>
        <w:pStyle w:val="PL"/>
      </w:pPr>
      <w:r>
        <w:t xml:space="preserve">      required:</w:t>
      </w:r>
    </w:p>
    <w:p w14:paraId="2BEF0306" w14:textId="77777777" w:rsidR="007B3916" w:rsidRDefault="007B3916" w:rsidP="007B3916">
      <w:pPr>
        <w:pStyle w:val="PL"/>
      </w:pPr>
      <w:r>
        <w:t xml:space="preserve">        - ackUserId</w:t>
      </w:r>
    </w:p>
    <w:p w14:paraId="0B53CDE2" w14:textId="77777777" w:rsidR="007B3916" w:rsidRDefault="007B3916" w:rsidP="007B3916">
      <w:pPr>
        <w:pStyle w:val="PL"/>
      </w:pPr>
      <w:r>
        <w:t xml:space="preserve">        - ackState</w:t>
      </w:r>
    </w:p>
    <w:p w14:paraId="290DFC45" w14:textId="77777777" w:rsidR="007B3916" w:rsidRDefault="007B3916" w:rsidP="007B3916">
      <w:pPr>
        <w:pStyle w:val="PL"/>
      </w:pPr>
      <w:r>
        <w:t xml:space="preserve">      properties:</w:t>
      </w:r>
    </w:p>
    <w:p w14:paraId="18939A24" w14:textId="77777777" w:rsidR="007B3916" w:rsidRDefault="007B3916" w:rsidP="007B3916">
      <w:pPr>
        <w:pStyle w:val="PL"/>
      </w:pPr>
      <w:r>
        <w:t xml:space="preserve">        ackUserId:</w:t>
      </w:r>
    </w:p>
    <w:p w14:paraId="718D1DF5" w14:textId="77777777" w:rsidR="007B3916" w:rsidRDefault="007B3916" w:rsidP="007B3916">
      <w:pPr>
        <w:pStyle w:val="PL"/>
      </w:pPr>
      <w:r>
        <w:t xml:space="preserve">          type: string</w:t>
      </w:r>
    </w:p>
    <w:p w14:paraId="4DC339C3" w14:textId="77777777" w:rsidR="007B3916" w:rsidRDefault="007B3916" w:rsidP="007B3916">
      <w:pPr>
        <w:pStyle w:val="PL"/>
      </w:pPr>
      <w:r>
        <w:t xml:space="preserve">        ackSystemId:</w:t>
      </w:r>
    </w:p>
    <w:p w14:paraId="558BCE1F" w14:textId="77777777" w:rsidR="007B3916" w:rsidRDefault="007B3916" w:rsidP="007B3916">
      <w:pPr>
        <w:pStyle w:val="PL"/>
      </w:pPr>
      <w:r>
        <w:t xml:space="preserve">          type: string</w:t>
      </w:r>
    </w:p>
    <w:p w14:paraId="6F6F64C2" w14:textId="77777777" w:rsidR="007B3916" w:rsidRDefault="007B3916" w:rsidP="007B3916">
      <w:pPr>
        <w:pStyle w:val="PL"/>
      </w:pPr>
      <w:r>
        <w:t xml:space="preserve">        ackState:</w:t>
      </w:r>
    </w:p>
    <w:p w14:paraId="1F795D17" w14:textId="77777777" w:rsidR="007B3916" w:rsidRDefault="007B3916" w:rsidP="007B3916">
      <w:pPr>
        <w:pStyle w:val="PL"/>
      </w:pPr>
      <w:r>
        <w:t xml:space="preserve">          $ref: '#/components/schemas/AckState'</w:t>
      </w:r>
    </w:p>
    <w:p w14:paraId="0DF50384" w14:textId="77777777" w:rsidR="007B3916" w:rsidRDefault="007B3916" w:rsidP="007B3916">
      <w:pPr>
        <w:pStyle w:val="PL"/>
      </w:pPr>
      <w:r>
        <w:t xml:space="preserve">    MergePatchClearAlarm:</w:t>
      </w:r>
    </w:p>
    <w:p w14:paraId="0B948F5C" w14:textId="77777777" w:rsidR="007B3916" w:rsidRDefault="007B3916" w:rsidP="007B3916">
      <w:pPr>
        <w:pStyle w:val="PL"/>
      </w:pPr>
      <w:r>
        <w:t xml:space="preserve">      description: Patch document for clearing a single alarm</w:t>
      </w:r>
    </w:p>
    <w:p w14:paraId="5D4C7CEF" w14:textId="77777777" w:rsidR="007B3916" w:rsidRDefault="007B3916" w:rsidP="007B3916">
      <w:pPr>
        <w:pStyle w:val="PL"/>
      </w:pPr>
      <w:r>
        <w:t xml:space="preserve">      type: object</w:t>
      </w:r>
    </w:p>
    <w:p w14:paraId="5A61C5B9" w14:textId="77777777" w:rsidR="007B3916" w:rsidRDefault="007B3916" w:rsidP="007B3916">
      <w:pPr>
        <w:pStyle w:val="PL"/>
      </w:pPr>
      <w:r>
        <w:t xml:space="preserve">      required:</w:t>
      </w:r>
    </w:p>
    <w:p w14:paraId="73EB2F6F" w14:textId="77777777" w:rsidR="007B3916" w:rsidRDefault="007B3916" w:rsidP="007B3916">
      <w:pPr>
        <w:pStyle w:val="PL"/>
      </w:pPr>
      <w:r>
        <w:t xml:space="preserve">        - clearUserId</w:t>
      </w:r>
    </w:p>
    <w:p w14:paraId="20879E60" w14:textId="77777777" w:rsidR="007B3916" w:rsidRDefault="007B3916" w:rsidP="007B3916">
      <w:pPr>
        <w:pStyle w:val="PL"/>
      </w:pPr>
      <w:r>
        <w:t xml:space="preserve">        - perceivedSeverity</w:t>
      </w:r>
    </w:p>
    <w:p w14:paraId="0DD395D4" w14:textId="77777777" w:rsidR="007B3916" w:rsidRDefault="007B3916" w:rsidP="007B3916">
      <w:pPr>
        <w:pStyle w:val="PL"/>
      </w:pPr>
      <w:r>
        <w:t xml:space="preserve">      properties:</w:t>
      </w:r>
    </w:p>
    <w:p w14:paraId="0927AE66" w14:textId="77777777" w:rsidR="007B3916" w:rsidRDefault="007B3916" w:rsidP="007B3916">
      <w:pPr>
        <w:pStyle w:val="PL"/>
      </w:pPr>
      <w:r>
        <w:t xml:space="preserve">        clearUserId:</w:t>
      </w:r>
    </w:p>
    <w:p w14:paraId="525A445D" w14:textId="77777777" w:rsidR="007B3916" w:rsidRDefault="007B3916" w:rsidP="007B3916">
      <w:pPr>
        <w:pStyle w:val="PL"/>
      </w:pPr>
      <w:r>
        <w:t xml:space="preserve">          type: string</w:t>
      </w:r>
    </w:p>
    <w:p w14:paraId="6BFD7E4C" w14:textId="77777777" w:rsidR="007B3916" w:rsidRDefault="007B3916" w:rsidP="007B3916">
      <w:pPr>
        <w:pStyle w:val="PL"/>
      </w:pPr>
      <w:r>
        <w:t xml:space="preserve">        clearSystemId:</w:t>
      </w:r>
    </w:p>
    <w:p w14:paraId="76E313A1" w14:textId="77777777" w:rsidR="007B3916" w:rsidRDefault="007B3916" w:rsidP="007B3916">
      <w:pPr>
        <w:pStyle w:val="PL"/>
      </w:pPr>
      <w:r>
        <w:t xml:space="preserve">          type: string</w:t>
      </w:r>
    </w:p>
    <w:p w14:paraId="00750898" w14:textId="77777777" w:rsidR="007B3916" w:rsidRDefault="007B3916" w:rsidP="007B3916">
      <w:pPr>
        <w:pStyle w:val="PL"/>
      </w:pPr>
      <w:r>
        <w:t xml:space="preserve">        perceivedSeverity:</w:t>
      </w:r>
    </w:p>
    <w:p w14:paraId="24D7617F" w14:textId="77777777" w:rsidR="007B3916" w:rsidRDefault="007B3916" w:rsidP="007B3916">
      <w:pPr>
        <w:pStyle w:val="PL"/>
      </w:pPr>
      <w:r>
        <w:t xml:space="preserve">          type: string</w:t>
      </w:r>
    </w:p>
    <w:p w14:paraId="75C41A67" w14:textId="77777777" w:rsidR="007B3916" w:rsidRDefault="007B3916" w:rsidP="007B3916">
      <w:pPr>
        <w:pStyle w:val="PL"/>
      </w:pPr>
      <w:r>
        <w:t xml:space="preserve">          enum:</w:t>
      </w:r>
    </w:p>
    <w:p w14:paraId="7F35E1E1" w14:textId="77777777" w:rsidR="007B3916" w:rsidRDefault="007B3916" w:rsidP="007B3916">
      <w:pPr>
        <w:pStyle w:val="PL"/>
      </w:pPr>
      <w:r>
        <w:t xml:space="preserve">            - CLEARED</w:t>
      </w:r>
    </w:p>
    <w:p w14:paraId="51277218" w14:textId="77777777" w:rsidR="007B3916" w:rsidRDefault="007B3916" w:rsidP="007B3916">
      <w:pPr>
        <w:pStyle w:val="PL"/>
      </w:pPr>
    </w:p>
    <w:p w14:paraId="7150D836" w14:textId="77777777" w:rsidR="007B3916" w:rsidRDefault="007B3916" w:rsidP="007B3916">
      <w:pPr>
        <w:pStyle w:val="PL"/>
      </w:pPr>
      <w:r>
        <w:t xml:space="preserve">  #---- Definition of method responses -----------------------------------------------#</w:t>
      </w:r>
    </w:p>
    <w:p w14:paraId="4583731F" w14:textId="77777777" w:rsidR="007B3916" w:rsidRDefault="007B3916" w:rsidP="007B3916">
      <w:pPr>
        <w:pStyle w:val="PL"/>
      </w:pPr>
    </w:p>
    <w:p w14:paraId="5EE44E7E" w14:textId="77777777" w:rsidR="007B3916" w:rsidRDefault="007B3916" w:rsidP="007B3916">
      <w:pPr>
        <w:pStyle w:val="PL"/>
      </w:pPr>
      <w:r>
        <w:t xml:space="preserve">    FailedAlarm:</w:t>
      </w:r>
    </w:p>
    <w:p w14:paraId="77A416A1" w14:textId="77777777" w:rsidR="007B3916" w:rsidRDefault="007B3916" w:rsidP="007B3916">
      <w:pPr>
        <w:pStyle w:val="PL"/>
      </w:pPr>
      <w:r>
        <w:t xml:space="preserve">      type: object</w:t>
      </w:r>
    </w:p>
    <w:p w14:paraId="6D051D0A" w14:textId="77777777" w:rsidR="007B3916" w:rsidRDefault="007B3916" w:rsidP="007B3916">
      <w:pPr>
        <w:pStyle w:val="PL"/>
      </w:pPr>
      <w:r>
        <w:t xml:space="preserve">      required:</w:t>
      </w:r>
    </w:p>
    <w:p w14:paraId="783800E4" w14:textId="77777777" w:rsidR="007B3916" w:rsidRDefault="007B3916" w:rsidP="007B3916">
      <w:pPr>
        <w:pStyle w:val="PL"/>
      </w:pPr>
      <w:r>
        <w:t xml:space="preserve">        - alarmId</w:t>
      </w:r>
    </w:p>
    <w:p w14:paraId="17871933" w14:textId="77777777" w:rsidR="007B3916" w:rsidRDefault="007B3916" w:rsidP="007B3916">
      <w:pPr>
        <w:pStyle w:val="PL"/>
      </w:pPr>
      <w:r>
        <w:t xml:space="preserve">        - failureReason</w:t>
      </w:r>
    </w:p>
    <w:p w14:paraId="34DE826F" w14:textId="77777777" w:rsidR="007B3916" w:rsidRDefault="007B3916" w:rsidP="007B3916">
      <w:pPr>
        <w:pStyle w:val="PL"/>
      </w:pPr>
      <w:r>
        <w:t xml:space="preserve">      properties:</w:t>
      </w:r>
    </w:p>
    <w:p w14:paraId="573EAC0C" w14:textId="77777777" w:rsidR="007B3916" w:rsidRDefault="007B3916" w:rsidP="007B3916">
      <w:pPr>
        <w:pStyle w:val="PL"/>
      </w:pPr>
      <w:r>
        <w:t xml:space="preserve">        alarmId:</w:t>
      </w:r>
    </w:p>
    <w:p w14:paraId="1A5B2C64" w14:textId="77777777" w:rsidR="007B3916" w:rsidRDefault="007B3916" w:rsidP="007B3916">
      <w:pPr>
        <w:pStyle w:val="PL"/>
      </w:pPr>
      <w:r>
        <w:t xml:space="preserve">          $ref: '#/components/schemas/AlarmId'</w:t>
      </w:r>
    </w:p>
    <w:p w14:paraId="36C2BE9D" w14:textId="77777777" w:rsidR="007B3916" w:rsidRDefault="007B3916" w:rsidP="007B3916">
      <w:pPr>
        <w:pStyle w:val="PL"/>
      </w:pPr>
      <w:r>
        <w:t xml:space="preserve">        failureReason:</w:t>
      </w:r>
    </w:p>
    <w:p w14:paraId="68174F0B" w14:textId="77777777" w:rsidR="007B3916" w:rsidRDefault="007B3916" w:rsidP="007B3916">
      <w:pPr>
        <w:pStyle w:val="PL"/>
      </w:pPr>
      <w:r>
        <w:t xml:space="preserve">          type: string</w:t>
      </w:r>
    </w:p>
    <w:p w14:paraId="61405A2C" w14:textId="77777777" w:rsidR="007B3916" w:rsidRDefault="007B3916" w:rsidP="007B3916">
      <w:pPr>
        <w:pStyle w:val="PL"/>
      </w:pPr>
    </w:p>
    <w:p w14:paraId="7CD02984" w14:textId="77777777" w:rsidR="007B3916" w:rsidRDefault="007B3916" w:rsidP="007B3916">
      <w:pPr>
        <w:pStyle w:val="PL"/>
      </w:pPr>
      <w:r>
        <w:t xml:space="preserve">  #---- Definition of resources ------------------------------------------------------#</w:t>
      </w:r>
    </w:p>
    <w:p w14:paraId="58D59D7F" w14:textId="77777777" w:rsidR="007B3916" w:rsidRDefault="007B3916" w:rsidP="007B3916">
      <w:pPr>
        <w:pStyle w:val="PL"/>
      </w:pPr>
    </w:p>
    <w:p w14:paraId="1607E463" w14:textId="77777777" w:rsidR="007B3916" w:rsidRDefault="007B3916" w:rsidP="007B3916">
      <w:pPr>
        <w:pStyle w:val="PL"/>
      </w:pPr>
      <w:r>
        <w:t xml:space="preserve">    AlarmCount:</w:t>
      </w:r>
    </w:p>
    <w:p w14:paraId="47D155DF" w14:textId="77777777" w:rsidR="007B3916" w:rsidRDefault="007B3916" w:rsidP="007B3916">
      <w:pPr>
        <w:pStyle w:val="PL"/>
      </w:pPr>
      <w:r>
        <w:t xml:space="preserve">      type: object</w:t>
      </w:r>
    </w:p>
    <w:p w14:paraId="44D836C9" w14:textId="77777777" w:rsidR="007B3916" w:rsidRDefault="007B3916" w:rsidP="007B3916">
      <w:pPr>
        <w:pStyle w:val="PL"/>
      </w:pPr>
      <w:r>
        <w:t xml:space="preserve">      required:</w:t>
      </w:r>
    </w:p>
    <w:p w14:paraId="35BA90A4" w14:textId="77777777" w:rsidR="007B3916" w:rsidRDefault="007B3916" w:rsidP="007B3916">
      <w:pPr>
        <w:pStyle w:val="PL"/>
      </w:pPr>
      <w:r>
        <w:t xml:space="preserve">        - criticalCount</w:t>
      </w:r>
    </w:p>
    <w:p w14:paraId="514BB254" w14:textId="77777777" w:rsidR="007B3916" w:rsidRDefault="007B3916" w:rsidP="007B3916">
      <w:pPr>
        <w:pStyle w:val="PL"/>
      </w:pPr>
      <w:r>
        <w:t xml:space="preserve">        - majorCount</w:t>
      </w:r>
    </w:p>
    <w:p w14:paraId="600516AE" w14:textId="77777777" w:rsidR="007B3916" w:rsidRDefault="007B3916" w:rsidP="007B3916">
      <w:pPr>
        <w:pStyle w:val="PL"/>
      </w:pPr>
      <w:r>
        <w:t xml:space="preserve">        - minorCount</w:t>
      </w:r>
    </w:p>
    <w:p w14:paraId="3E440D11" w14:textId="77777777" w:rsidR="007B3916" w:rsidRDefault="007B3916" w:rsidP="007B3916">
      <w:pPr>
        <w:pStyle w:val="PL"/>
      </w:pPr>
      <w:r>
        <w:t xml:space="preserve">        - warningCount</w:t>
      </w:r>
    </w:p>
    <w:p w14:paraId="53B628AE" w14:textId="77777777" w:rsidR="007B3916" w:rsidRDefault="007B3916" w:rsidP="007B3916">
      <w:pPr>
        <w:pStyle w:val="PL"/>
      </w:pPr>
      <w:r>
        <w:t xml:space="preserve">        - indeterminateCount</w:t>
      </w:r>
    </w:p>
    <w:p w14:paraId="0E437D72" w14:textId="77777777" w:rsidR="007B3916" w:rsidRDefault="007B3916" w:rsidP="007B3916">
      <w:pPr>
        <w:pStyle w:val="PL"/>
      </w:pPr>
      <w:r>
        <w:t xml:space="preserve">        - clearedCount</w:t>
      </w:r>
    </w:p>
    <w:p w14:paraId="4E3036E9" w14:textId="77777777" w:rsidR="007B3916" w:rsidRDefault="007B3916" w:rsidP="007B3916">
      <w:pPr>
        <w:pStyle w:val="PL"/>
      </w:pPr>
      <w:r>
        <w:t xml:space="preserve">      properties:</w:t>
      </w:r>
    </w:p>
    <w:p w14:paraId="2AB760D6" w14:textId="77777777" w:rsidR="007B3916" w:rsidRDefault="007B3916" w:rsidP="007B3916">
      <w:pPr>
        <w:pStyle w:val="PL"/>
      </w:pPr>
      <w:r>
        <w:t xml:space="preserve">        criticalCount:</w:t>
      </w:r>
    </w:p>
    <w:p w14:paraId="580AC390" w14:textId="77777777" w:rsidR="007B3916" w:rsidRDefault="007B3916" w:rsidP="007B3916">
      <w:pPr>
        <w:pStyle w:val="PL"/>
      </w:pPr>
      <w:r>
        <w:t xml:space="preserve">          type: integer</w:t>
      </w:r>
    </w:p>
    <w:p w14:paraId="2FFD52A4" w14:textId="77777777" w:rsidR="007B3916" w:rsidRDefault="007B3916" w:rsidP="007B3916">
      <w:pPr>
        <w:pStyle w:val="PL"/>
      </w:pPr>
      <w:r>
        <w:t xml:space="preserve">        majorCount:</w:t>
      </w:r>
    </w:p>
    <w:p w14:paraId="24582390" w14:textId="77777777" w:rsidR="007B3916" w:rsidRDefault="007B3916" w:rsidP="007B3916">
      <w:pPr>
        <w:pStyle w:val="PL"/>
      </w:pPr>
      <w:r>
        <w:t xml:space="preserve">          type: integer</w:t>
      </w:r>
    </w:p>
    <w:p w14:paraId="645917D0" w14:textId="77777777" w:rsidR="007B3916" w:rsidRDefault="007B3916" w:rsidP="007B3916">
      <w:pPr>
        <w:pStyle w:val="PL"/>
      </w:pPr>
      <w:r>
        <w:t xml:space="preserve">        minorCount:</w:t>
      </w:r>
    </w:p>
    <w:p w14:paraId="48F371DC" w14:textId="77777777" w:rsidR="007B3916" w:rsidRDefault="007B3916" w:rsidP="007B3916">
      <w:pPr>
        <w:pStyle w:val="PL"/>
      </w:pPr>
      <w:r>
        <w:t xml:space="preserve">          type: integer</w:t>
      </w:r>
    </w:p>
    <w:p w14:paraId="3E63E2F5" w14:textId="77777777" w:rsidR="007B3916" w:rsidRDefault="007B3916" w:rsidP="007B3916">
      <w:pPr>
        <w:pStyle w:val="PL"/>
      </w:pPr>
      <w:r>
        <w:t xml:space="preserve">        warningCount:</w:t>
      </w:r>
    </w:p>
    <w:p w14:paraId="1906A946" w14:textId="77777777" w:rsidR="007B3916" w:rsidRDefault="007B3916" w:rsidP="007B3916">
      <w:pPr>
        <w:pStyle w:val="PL"/>
      </w:pPr>
      <w:r>
        <w:t xml:space="preserve">          type: integer</w:t>
      </w:r>
    </w:p>
    <w:p w14:paraId="2F9894DC" w14:textId="77777777" w:rsidR="007B3916" w:rsidRDefault="007B3916" w:rsidP="007B3916">
      <w:pPr>
        <w:pStyle w:val="PL"/>
      </w:pPr>
      <w:r>
        <w:lastRenderedPageBreak/>
        <w:t xml:space="preserve">        indeterminateCount:</w:t>
      </w:r>
    </w:p>
    <w:p w14:paraId="0B9378C4" w14:textId="77777777" w:rsidR="007B3916" w:rsidRDefault="007B3916" w:rsidP="007B3916">
      <w:pPr>
        <w:pStyle w:val="PL"/>
      </w:pPr>
      <w:r>
        <w:t xml:space="preserve">          type: integer</w:t>
      </w:r>
    </w:p>
    <w:p w14:paraId="338CBD90" w14:textId="77777777" w:rsidR="007B3916" w:rsidRDefault="007B3916" w:rsidP="007B3916">
      <w:pPr>
        <w:pStyle w:val="PL"/>
      </w:pPr>
      <w:r>
        <w:t xml:space="preserve">        clearedCount:</w:t>
      </w:r>
    </w:p>
    <w:p w14:paraId="3951064B" w14:textId="77777777" w:rsidR="007B3916" w:rsidRDefault="007B3916" w:rsidP="007B3916">
      <w:pPr>
        <w:pStyle w:val="PL"/>
      </w:pPr>
      <w:r>
        <w:t xml:space="preserve">          type: integer</w:t>
      </w:r>
    </w:p>
    <w:p w14:paraId="746B41EF" w14:textId="77777777" w:rsidR="007B3916" w:rsidRDefault="007B3916" w:rsidP="007B3916">
      <w:pPr>
        <w:pStyle w:val="PL"/>
      </w:pPr>
      <w:r>
        <w:t xml:space="preserve">    Comment:</w:t>
      </w:r>
    </w:p>
    <w:p w14:paraId="51CD7418" w14:textId="77777777" w:rsidR="007B3916" w:rsidRDefault="007B3916" w:rsidP="007B3916">
      <w:pPr>
        <w:pStyle w:val="PL"/>
      </w:pPr>
      <w:r>
        <w:t xml:space="preserve">      type: object</w:t>
      </w:r>
    </w:p>
    <w:p w14:paraId="51EBA9BD" w14:textId="77777777" w:rsidR="007B3916" w:rsidRDefault="007B3916" w:rsidP="007B3916">
      <w:pPr>
        <w:pStyle w:val="PL"/>
      </w:pPr>
      <w:r>
        <w:t xml:space="preserve">      properties:</w:t>
      </w:r>
    </w:p>
    <w:p w14:paraId="58DB9C83" w14:textId="77777777" w:rsidR="007B3916" w:rsidRDefault="007B3916" w:rsidP="007B3916">
      <w:pPr>
        <w:pStyle w:val="PL"/>
      </w:pPr>
      <w:r>
        <w:t xml:space="preserve">        commentTime:</w:t>
      </w:r>
    </w:p>
    <w:p w14:paraId="7C103A28" w14:textId="77777777" w:rsidR="007B3916" w:rsidRDefault="007B3916" w:rsidP="007B3916">
      <w:pPr>
        <w:pStyle w:val="PL"/>
      </w:pPr>
      <w:r>
        <w:t xml:space="preserve">          $ref: 'TS28623_ComDefs.yaml#/components/schemas/DateTime'</w:t>
      </w:r>
    </w:p>
    <w:p w14:paraId="1594184E" w14:textId="77777777" w:rsidR="007B3916" w:rsidRDefault="007B3916" w:rsidP="007B3916">
      <w:pPr>
        <w:pStyle w:val="PL"/>
      </w:pPr>
      <w:r>
        <w:t xml:space="preserve">        commentUserId:</w:t>
      </w:r>
    </w:p>
    <w:p w14:paraId="6D7520E8" w14:textId="77777777" w:rsidR="007B3916" w:rsidRDefault="007B3916" w:rsidP="007B3916">
      <w:pPr>
        <w:pStyle w:val="PL"/>
      </w:pPr>
      <w:r>
        <w:t xml:space="preserve">          type: string</w:t>
      </w:r>
    </w:p>
    <w:p w14:paraId="417C4371" w14:textId="77777777" w:rsidR="007B3916" w:rsidRDefault="007B3916" w:rsidP="007B3916">
      <w:pPr>
        <w:pStyle w:val="PL"/>
      </w:pPr>
      <w:r>
        <w:t xml:space="preserve">        commentSystemId:</w:t>
      </w:r>
    </w:p>
    <w:p w14:paraId="573413E6" w14:textId="77777777" w:rsidR="007B3916" w:rsidRDefault="007B3916" w:rsidP="007B3916">
      <w:pPr>
        <w:pStyle w:val="PL"/>
      </w:pPr>
      <w:r>
        <w:t xml:space="preserve">          type: string</w:t>
      </w:r>
    </w:p>
    <w:p w14:paraId="03EC5432" w14:textId="77777777" w:rsidR="007B3916" w:rsidRDefault="007B3916" w:rsidP="007B3916">
      <w:pPr>
        <w:pStyle w:val="PL"/>
      </w:pPr>
      <w:r>
        <w:t xml:space="preserve">        commentText:</w:t>
      </w:r>
    </w:p>
    <w:p w14:paraId="1C66BC63" w14:textId="77777777" w:rsidR="007B3916" w:rsidRDefault="007B3916" w:rsidP="007B3916">
      <w:pPr>
        <w:pStyle w:val="PL"/>
      </w:pPr>
      <w:r>
        <w:t xml:space="preserve">          type: string</w:t>
      </w:r>
    </w:p>
    <w:p w14:paraId="2C55DA9D" w14:textId="77777777" w:rsidR="007B3916" w:rsidRDefault="007B3916" w:rsidP="007B3916">
      <w:pPr>
        <w:pStyle w:val="PL"/>
      </w:pPr>
      <w:r>
        <w:t xml:space="preserve">    Comments:</w:t>
      </w:r>
    </w:p>
    <w:p w14:paraId="74B078CC" w14:textId="77777777" w:rsidR="007B3916" w:rsidRDefault="007B3916" w:rsidP="007B3916">
      <w:pPr>
        <w:pStyle w:val="PL"/>
      </w:pPr>
      <w:r>
        <w:t xml:space="preserve">      description: &gt;-</w:t>
      </w:r>
    </w:p>
    <w:p w14:paraId="31171A0E" w14:textId="77777777" w:rsidR="007B3916" w:rsidRDefault="007B3916" w:rsidP="007B3916">
      <w:pPr>
        <w:pStyle w:val="PL"/>
      </w:pPr>
      <w:r>
        <w:t xml:space="preserve">        Collection of comments. The comment identifiers are allocated by the</w:t>
      </w:r>
    </w:p>
    <w:p w14:paraId="5E4F4CF2" w14:textId="77777777" w:rsidR="007B3916" w:rsidRDefault="007B3916" w:rsidP="007B3916">
      <w:pPr>
        <w:pStyle w:val="PL"/>
      </w:pPr>
      <w:r>
        <w:t xml:space="preserve">        MnS producer and used as key in the map.</w:t>
      </w:r>
    </w:p>
    <w:p w14:paraId="2347D328" w14:textId="77777777" w:rsidR="007B3916" w:rsidRDefault="007B3916" w:rsidP="007B3916">
      <w:pPr>
        <w:pStyle w:val="PL"/>
      </w:pPr>
      <w:r>
        <w:t xml:space="preserve">      type: object</w:t>
      </w:r>
    </w:p>
    <w:p w14:paraId="157C66F2" w14:textId="77777777" w:rsidR="007B3916" w:rsidRDefault="007B3916" w:rsidP="007B3916">
      <w:pPr>
        <w:pStyle w:val="PL"/>
      </w:pPr>
      <w:r>
        <w:t xml:space="preserve">      additionalProperties:</w:t>
      </w:r>
    </w:p>
    <w:p w14:paraId="60861B58" w14:textId="77777777" w:rsidR="007B3916" w:rsidRDefault="007B3916" w:rsidP="007B3916">
      <w:pPr>
        <w:pStyle w:val="PL"/>
      </w:pPr>
      <w:r>
        <w:t xml:space="preserve">        $ref: '#/components/schemas/Comment'</w:t>
      </w:r>
    </w:p>
    <w:p w14:paraId="13D3D91C" w14:textId="77777777" w:rsidR="007B3916" w:rsidRDefault="007B3916" w:rsidP="007B3916">
      <w:pPr>
        <w:pStyle w:val="PL"/>
      </w:pPr>
      <w:r>
        <w:t xml:space="preserve">    Subscription:</w:t>
      </w:r>
    </w:p>
    <w:p w14:paraId="413CCE5B" w14:textId="77777777" w:rsidR="007B3916" w:rsidRDefault="007B3916" w:rsidP="007B3916">
      <w:pPr>
        <w:pStyle w:val="PL"/>
      </w:pPr>
      <w:r>
        <w:t xml:space="preserve">      type: object</w:t>
      </w:r>
    </w:p>
    <w:p w14:paraId="54C541F6" w14:textId="77777777" w:rsidR="007B3916" w:rsidRDefault="007B3916" w:rsidP="007B3916">
      <w:pPr>
        <w:pStyle w:val="PL"/>
      </w:pPr>
      <w:r>
        <w:t xml:space="preserve">      properties:</w:t>
      </w:r>
    </w:p>
    <w:p w14:paraId="2E807075" w14:textId="77777777" w:rsidR="007B3916" w:rsidRDefault="007B3916" w:rsidP="007B3916">
      <w:pPr>
        <w:pStyle w:val="PL"/>
      </w:pPr>
      <w:r>
        <w:t xml:space="preserve">        consumerReference:</w:t>
      </w:r>
    </w:p>
    <w:p w14:paraId="1066F62C" w14:textId="77777777" w:rsidR="007B3916" w:rsidRDefault="007B3916" w:rsidP="007B3916">
      <w:pPr>
        <w:pStyle w:val="PL"/>
      </w:pPr>
      <w:r>
        <w:t xml:space="preserve">          $ref: 'TS28623_ComDefs.yaml#/components/schemas/Uri'</w:t>
      </w:r>
    </w:p>
    <w:p w14:paraId="58FEBC44" w14:textId="77777777" w:rsidR="007B3916" w:rsidRDefault="007B3916" w:rsidP="007B3916">
      <w:pPr>
        <w:pStyle w:val="PL"/>
      </w:pPr>
      <w:r>
        <w:t xml:space="preserve">        timeTick:</w:t>
      </w:r>
    </w:p>
    <w:p w14:paraId="3F896514" w14:textId="77777777" w:rsidR="007B3916" w:rsidRDefault="007B3916" w:rsidP="007B3916">
      <w:pPr>
        <w:pStyle w:val="PL"/>
      </w:pPr>
      <w:r>
        <w:t xml:space="preserve">          type: integer</w:t>
      </w:r>
    </w:p>
    <w:p w14:paraId="14F78B15" w14:textId="77777777" w:rsidR="007B3916" w:rsidRDefault="007B3916" w:rsidP="007B3916">
      <w:pPr>
        <w:pStyle w:val="PL"/>
      </w:pPr>
      <w:r>
        <w:t xml:space="preserve">        filter:</w:t>
      </w:r>
    </w:p>
    <w:p w14:paraId="779F5DCC" w14:textId="77777777" w:rsidR="007B3916" w:rsidRDefault="007B3916" w:rsidP="007B3916">
      <w:pPr>
        <w:pStyle w:val="PL"/>
      </w:pPr>
      <w:r>
        <w:t xml:space="preserve">          $ref: 'TS28623_ComDefs.yaml#/components/schemas/Filter'</w:t>
      </w:r>
    </w:p>
    <w:p w14:paraId="37DE4BA7" w14:textId="77777777" w:rsidR="007B3916" w:rsidRPr="002A399E" w:rsidRDefault="007B3916" w:rsidP="007B39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60918E9" w14:textId="4860E703" w:rsidR="007B3916" w:rsidRPr="0079795B" w:rsidRDefault="007B3916" w:rsidP="007B39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sidR="00F02D72">
        <w:rPr>
          <w:rFonts w:ascii="Arial" w:hAnsi="Arial" w:cs="Arial"/>
          <w:smallCaps/>
          <w:color w:val="548DD4" w:themeColor="text2" w:themeTint="99"/>
          <w:sz w:val="28"/>
          <w:szCs w:val="32"/>
        </w:rPr>
        <w:t>2</w:t>
      </w:r>
      <w:r w:rsidRPr="0079795B">
        <w:rPr>
          <w:rFonts w:ascii="Arial" w:hAnsi="Arial" w:cs="Arial"/>
          <w:smallCaps/>
          <w:color w:val="548DD4" w:themeColor="text2" w:themeTint="99"/>
          <w:sz w:val="28"/>
          <w:szCs w:val="32"/>
        </w:rPr>
        <w:t xml:space="preserve"> ***</w:t>
      </w:r>
    </w:p>
    <w:p w14:paraId="060D9B48" w14:textId="1F357F69" w:rsidR="007B3916" w:rsidRDefault="007B3916" w:rsidP="007B39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sidR="00F02D72">
        <w:rPr>
          <w:rFonts w:ascii="Arial" w:hAnsi="Arial" w:cs="Arial"/>
          <w:color w:val="548DD4" w:themeColor="text2" w:themeTint="99"/>
          <w:sz w:val="28"/>
          <w:szCs w:val="32"/>
        </w:rPr>
        <w:t>3</w:t>
      </w:r>
      <w:r>
        <w:rPr>
          <w:rFonts w:ascii="Arial" w:hAnsi="Arial" w:cs="Arial"/>
          <w:color w:val="548DD4" w:themeColor="text2" w:themeTint="99"/>
          <w:sz w:val="28"/>
          <w:szCs w:val="32"/>
        </w:rPr>
        <w:t xml:space="preserve"> ***</w:t>
      </w:r>
    </w:p>
    <w:p w14:paraId="05E42ECA" w14:textId="77777777" w:rsidR="00265404" w:rsidRDefault="00265404" w:rsidP="00265404"/>
    <w:p w14:paraId="26A3ED61" w14:textId="77777777" w:rsidR="00265404" w:rsidRPr="00497BB1" w:rsidRDefault="00265404" w:rsidP="00265404">
      <w:pPr>
        <w:pStyle w:val="Heading2"/>
        <w:ind w:left="0" w:firstLine="0"/>
        <w:rPr>
          <w:lang w:eastAsia="de-DE"/>
        </w:rPr>
      </w:pPr>
      <w:bookmarkStart w:id="25" w:name="_Toc44001731"/>
      <w:bookmarkStart w:id="26" w:name="_Toc51581334"/>
      <w:bookmarkStart w:id="27" w:name="_Toc52356597"/>
      <w:bookmarkStart w:id="28" w:name="_Toc55228167"/>
      <w:bookmarkStart w:id="29" w:name="_Toc138080306"/>
      <w:bookmarkStart w:id="30" w:name="_Toc51581337"/>
      <w:bookmarkStart w:id="31" w:name="_Toc52356600"/>
      <w:bookmarkStart w:id="32" w:name="_Toc55228170"/>
      <w:bookmarkStart w:id="33" w:name="_Toc138080309"/>
      <w:r>
        <w:t>A.6.2</w:t>
      </w:r>
      <w:r>
        <w:tab/>
      </w:r>
      <w:proofErr w:type="spellStart"/>
      <w:r>
        <w:rPr>
          <w:lang w:eastAsia="de-DE"/>
        </w:rPr>
        <w:t>OpenAPI</w:t>
      </w:r>
      <w:proofErr w:type="spellEnd"/>
      <w:r>
        <w:rPr>
          <w:lang w:eastAsia="de-DE"/>
        </w:rPr>
        <w:t xml:space="preserve"> document "</w:t>
      </w:r>
      <w:r w:rsidRPr="006A483A">
        <w:rPr>
          <w:lang w:eastAsia="de-DE"/>
        </w:rPr>
        <w:t>TS28532_S</w:t>
      </w:r>
      <w:r>
        <w:rPr>
          <w:lang w:eastAsia="de-DE"/>
        </w:rPr>
        <w:t>treamingDataMnS.yaml"</w:t>
      </w:r>
      <w:bookmarkEnd w:id="25"/>
      <w:bookmarkEnd w:id="26"/>
      <w:bookmarkEnd w:id="27"/>
      <w:bookmarkEnd w:id="28"/>
      <w:bookmarkEnd w:id="29"/>
    </w:p>
    <w:p w14:paraId="79D66A04" w14:textId="77777777" w:rsidR="00265404" w:rsidRPr="008F7C23" w:rsidRDefault="00265404" w:rsidP="0026540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AE1C1B" w14:textId="77777777" w:rsidR="00265404" w:rsidRDefault="00265404" w:rsidP="00265404">
      <w:pPr>
        <w:pStyle w:val="PL"/>
      </w:pPr>
      <w:r>
        <w:t>openapi: 3.0.1</w:t>
      </w:r>
    </w:p>
    <w:p w14:paraId="7F790D00" w14:textId="77777777" w:rsidR="00265404" w:rsidRDefault="00265404" w:rsidP="00265404">
      <w:pPr>
        <w:pStyle w:val="PL"/>
      </w:pPr>
      <w:r>
        <w:t>info:</w:t>
      </w:r>
    </w:p>
    <w:p w14:paraId="61F4A6FE" w14:textId="77777777" w:rsidR="00265404" w:rsidRDefault="00265404" w:rsidP="00265404">
      <w:pPr>
        <w:pStyle w:val="PL"/>
      </w:pPr>
      <w:r>
        <w:t xml:space="preserve">  title: TS 28.532 Streaming data reporting service</w:t>
      </w:r>
    </w:p>
    <w:p w14:paraId="01B750FE" w14:textId="77777777" w:rsidR="00265404" w:rsidRDefault="00265404" w:rsidP="00265404">
      <w:pPr>
        <w:pStyle w:val="PL"/>
      </w:pPr>
      <w:r>
        <w:t xml:space="preserve">  version: 16.15.0</w:t>
      </w:r>
    </w:p>
    <w:p w14:paraId="70AAD745" w14:textId="77777777" w:rsidR="00265404" w:rsidRDefault="00265404" w:rsidP="00265404">
      <w:pPr>
        <w:pStyle w:val="PL"/>
      </w:pPr>
      <w:r>
        <w:t xml:space="preserve">  description: &gt;-</w:t>
      </w:r>
    </w:p>
    <w:p w14:paraId="65115858" w14:textId="77777777" w:rsidR="00265404" w:rsidRDefault="00265404" w:rsidP="00265404">
      <w:pPr>
        <w:pStyle w:val="PL"/>
      </w:pPr>
      <w:r>
        <w:t xml:space="preserve">    OAS 3.0.1 specification for the Streaming data reporting service (Streaming MnS)</w:t>
      </w:r>
    </w:p>
    <w:p w14:paraId="6577167C" w14:textId="77777777" w:rsidR="00265404" w:rsidRDefault="00265404" w:rsidP="00265404">
      <w:pPr>
        <w:pStyle w:val="PL"/>
      </w:pPr>
      <w:r>
        <w:t xml:space="preserve">    © 2023, 3GPP Organizational Partners (ARIB, ATIS, CCSA, ETSI, TSDSI, TTA, TTC).</w:t>
      </w:r>
    </w:p>
    <w:p w14:paraId="24A6902E" w14:textId="77777777" w:rsidR="00265404" w:rsidRDefault="00265404" w:rsidP="00265404">
      <w:pPr>
        <w:pStyle w:val="PL"/>
      </w:pPr>
      <w:r>
        <w:t xml:space="preserve">    All rights reserved.</w:t>
      </w:r>
    </w:p>
    <w:p w14:paraId="24F5F53A" w14:textId="77777777" w:rsidR="00265404" w:rsidRDefault="00265404" w:rsidP="00265404">
      <w:pPr>
        <w:pStyle w:val="PL"/>
      </w:pPr>
      <w:r>
        <w:t>servers:</w:t>
      </w:r>
    </w:p>
    <w:p w14:paraId="0ACD749C" w14:textId="77777777" w:rsidR="00265404" w:rsidRDefault="00265404" w:rsidP="00265404">
      <w:pPr>
        <w:pStyle w:val="PL"/>
      </w:pPr>
      <w:r>
        <w:t xml:space="preserve">  - url: '{MnSRoot}/StreamingDataReportingMnS/{MnSVersion}'</w:t>
      </w:r>
    </w:p>
    <w:p w14:paraId="06FF438A" w14:textId="77777777" w:rsidR="00265404" w:rsidRDefault="00265404" w:rsidP="00265404">
      <w:pPr>
        <w:pStyle w:val="PL"/>
      </w:pPr>
      <w:r>
        <w:t xml:space="preserve">    variables:</w:t>
      </w:r>
    </w:p>
    <w:p w14:paraId="09CEC7D3" w14:textId="77777777" w:rsidR="00265404" w:rsidRDefault="00265404" w:rsidP="00265404">
      <w:pPr>
        <w:pStyle w:val="PL"/>
      </w:pPr>
      <w:r>
        <w:t xml:space="preserve">      MnSRoot:</w:t>
      </w:r>
    </w:p>
    <w:p w14:paraId="5CD49017" w14:textId="77777777" w:rsidR="00265404" w:rsidRDefault="00265404" w:rsidP="00265404">
      <w:pPr>
        <w:pStyle w:val="PL"/>
      </w:pPr>
      <w:r>
        <w:t xml:space="preserve">        description: See clause 4.4.3 of TS 32.158.</w:t>
      </w:r>
    </w:p>
    <w:p w14:paraId="61A8A329" w14:textId="77777777" w:rsidR="00265404" w:rsidRDefault="00265404" w:rsidP="00265404">
      <w:pPr>
        <w:pStyle w:val="PL"/>
      </w:pPr>
      <w:r>
        <w:t xml:space="preserve">        default: https://example.com/3GPPManagement</w:t>
      </w:r>
    </w:p>
    <w:p w14:paraId="1D884FD0" w14:textId="77777777" w:rsidR="00265404" w:rsidRDefault="00265404" w:rsidP="00265404">
      <w:pPr>
        <w:pStyle w:val="PL"/>
      </w:pPr>
      <w:r>
        <w:t xml:space="preserve">      MnSVersion:</w:t>
      </w:r>
    </w:p>
    <w:p w14:paraId="116A91F7" w14:textId="77777777" w:rsidR="00265404" w:rsidRDefault="00265404" w:rsidP="00265404">
      <w:pPr>
        <w:pStyle w:val="PL"/>
        <w:rPr>
          <w:ins w:id="34" w:author="scottma"/>
        </w:rPr>
      </w:pPr>
      <w:ins w:id="35" w:author="scottma">
        <w:r>
          <w:t xml:space="preserve">        description: Version number of the Streaming Data Reporting MnS Producer</w:t>
        </w:r>
      </w:ins>
    </w:p>
    <w:p w14:paraId="406E7B6F" w14:textId="77777777" w:rsidR="00265404" w:rsidRDefault="00265404" w:rsidP="00265404">
      <w:pPr>
        <w:pStyle w:val="PL"/>
        <w:rPr>
          <w:ins w:id="36" w:author="scottma"/>
        </w:rPr>
      </w:pPr>
      <w:ins w:id="37" w:author="scottma">
        <w:r>
          <w:t xml:space="preserve">        default: 16.15.0</w:t>
        </w:r>
      </w:ins>
    </w:p>
    <w:p w14:paraId="69822ED5" w14:textId="77777777" w:rsidR="00265404" w:rsidRDefault="00265404" w:rsidP="00265404">
      <w:pPr>
        <w:pStyle w:val="PL"/>
        <w:rPr>
          <w:del w:id="38" w:author="scottma"/>
        </w:rPr>
      </w:pPr>
      <w:del w:id="39" w:author="scottma">
        <w:r>
          <w:delText xml:space="preserve">        description: See clause 4.4.3 of TS 32.158.</w:delText>
        </w:r>
      </w:del>
    </w:p>
    <w:p w14:paraId="424B9598" w14:textId="77777777" w:rsidR="00265404" w:rsidRDefault="00265404" w:rsidP="00265404">
      <w:pPr>
        <w:pStyle w:val="PL"/>
        <w:rPr>
          <w:del w:id="40" w:author="scottma"/>
        </w:rPr>
      </w:pPr>
      <w:del w:id="41" w:author="scottma">
        <w:r>
          <w:delText xml:space="preserve">        default: ''</w:delText>
        </w:r>
      </w:del>
    </w:p>
    <w:p w14:paraId="68B6B77E" w14:textId="77777777" w:rsidR="00265404" w:rsidRDefault="00265404" w:rsidP="00265404">
      <w:pPr>
        <w:pStyle w:val="PL"/>
      </w:pPr>
      <w:r>
        <w:t>paths:</w:t>
      </w:r>
    </w:p>
    <w:p w14:paraId="44AA3D5B" w14:textId="77777777" w:rsidR="00265404" w:rsidRDefault="00265404" w:rsidP="00265404">
      <w:pPr>
        <w:pStyle w:val="PL"/>
      </w:pPr>
      <w:r>
        <w:t xml:space="preserve">  '/connections':</w:t>
      </w:r>
    </w:p>
    <w:p w14:paraId="5200AB11" w14:textId="77777777" w:rsidR="00265404" w:rsidRDefault="00265404" w:rsidP="00265404">
      <w:pPr>
        <w:pStyle w:val="PL"/>
      </w:pPr>
      <w:r>
        <w:t xml:space="preserve">    post:</w:t>
      </w:r>
    </w:p>
    <w:p w14:paraId="7EAF914D" w14:textId="77777777" w:rsidR="00265404" w:rsidRDefault="00265404" w:rsidP="00265404">
      <w:pPr>
        <w:pStyle w:val="PL"/>
      </w:pPr>
      <w:r>
        <w:t xml:space="preserve">      summary: Inform consumer about reporting streams to be carried by the new connection and receive a new connection id.</w:t>
      </w:r>
    </w:p>
    <w:p w14:paraId="306626EB" w14:textId="77777777" w:rsidR="00265404" w:rsidRDefault="00265404" w:rsidP="00265404">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59EFC73B" w14:textId="77777777" w:rsidR="00265404" w:rsidRDefault="00265404" w:rsidP="00265404">
      <w:pPr>
        <w:pStyle w:val="PL"/>
      </w:pPr>
      <w:r>
        <w:t xml:space="preserve">      requestBody:</w:t>
      </w:r>
    </w:p>
    <w:p w14:paraId="5EBB15AC" w14:textId="77777777" w:rsidR="00265404" w:rsidRDefault="00265404" w:rsidP="00265404">
      <w:pPr>
        <w:pStyle w:val="PL"/>
      </w:pPr>
      <w:r>
        <w:t xml:space="preserve">        required: true</w:t>
      </w:r>
    </w:p>
    <w:p w14:paraId="4A3B4F42" w14:textId="77777777" w:rsidR="00265404" w:rsidRDefault="00265404" w:rsidP="00265404">
      <w:pPr>
        <w:pStyle w:val="PL"/>
      </w:pPr>
      <w:r>
        <w:t xml:space="preserve">        content:</w:t>
      </w:r>
    </w:p>
    <w:p w14:paraId="605C86C5" w14:textId="77777777" w:rsidR="00265404" w:rsidRDefault="00265404" w:rsidP="00265404">
      <w:pPr>
        <w:pStyle w:val="PL"/>
      </w:pPr>
      <w:r>
        <w:t xml:space="preserve">          application/json:</w:t>
      </w:r>
    </w:p>
    <w:p w14:paraId="58AB0DB4" w14:textId="77777777" w:rsidR="00265404" w:rsidRDefault="00265404" w:rsidP="00265404">
      <w:pPr>
        <w:pStyle w:val="PL"/>
      </w:pPr>
      <w:r>
        <w:t xml:space="preserve">            schema:</w:t>
      </w:r>
    </w:p>
    <w:p w14:paraId="35399FF0" w14:textId="77777777" w:rsidR="00265404" w:rsidRDefault="00265404" w:rsidP="00265404">
      <w:pPr>
        <w:pStyle w:val="PL"/>
      </w:pPr>
      <w:r>
        <w:t xml:space="preserve">              $ref: '#/components/schemas/connectionRequest-Type'</w:t>
      </w:r>
    </w:p>
    <w:p w14:paraId="7EB98317" w14:textId="77777777" w:rsidR="00265404" w:rsidRDefault="00265404" w:rsidP="00265404">
      <w:pPr>
        <w:pStyle w:val="PL"/>
      </w:pPr>
      <w:r>
        <w:lastRenderedPageBreak/>
        <w:t xml:space="preserve">      responses:</w:t>
      </w:r>
    </w:p>
    <w:p w14:paraId="2DE6FF72" w14:textId="77777777" w:rsidR="00265404" w:rsidRDefault="00265404" w:rsidP="00265404">
      <w:pPr>
        <w:pStyle w:val="PL"/>
      </w:pPr>
      <w:r>
        <w:t xml:space="preserve">        '201':</w:t>
      </w:r>
    </w:p>
    <w:p w14:paraId="11E27615" w14:textId="77777777" w:rsidR="00265404" w:rsidRDefault="00265404" w:rsidP="00265404">
      <w:pPr>
        <w:pStyle w:val="PL"/>
      </w:pPr>
      <w:r>
        <w:t xml:space="preserve">          description: Success case (201 Created).</w:t>
      </w:r>
    </w:p>
    <w:p w14:paraId="37D8C9EA" w14:textId="77777777" w:rsidR="00265404" w:rsidRDefault="00265404" w:rsidP="00265404">
      <w:pPr>
        <w:pStyle w:val="PL"/>
      </w:pPr>
      <w:r>
        <w:t xml:space="preserve">          headers:</w:t>
      </w:r>
    </w:p>
    <w:p w14:paraId="12C6D806" w14:textId="77777777" w:rsidR="00265404" w:rsidRDefault="00265404" w:rsidP="00265404">
      <w:pPr>
        <w:pStyle w:val="PL"/>
      </w:pPr>
      <w:r>
        <w:t xml:space="preserve">            Location:</w:t>
      </w:r>
    </w:p>
    <w:p w14:paraId="715A12A0" w14:textId="77777777" w:rsidR="00265404" w:rsidRDefault="00265404" w:rsidP="00265404">
      <w:pPr>
        <w:pStyle w:val="PL"/>
      </w:pPr>
      <w:r>
        <w:t xml:space="preserve">              description: Location of the created connection resource.</w:t>
      </w:r>
    </w:p>
    <w:p w14:paraId="27898A06" w14:textId="77777777" w:rsidR="00265404" w:rsidRDefault="00265404" w:rsidP="00265404">
      <w:pPr>
        <w:pStyle w:val="PL"/>
      </w:pPr>
      <w:r>
        <w:t xml:space="preserve">              schema:</w:t>
      </w:r>
    </w:p>
    <w:p w14:paraId="6280D26F" w14:textId="77777777" w:rsidR="00265404" w:rsidRDefault="00265404" w:rsidP="00265404">
      <w:pPr>
        <w:pStyle w:val="PL"/>
      </w:pPr>
      <w:r>
        <w:t xml:space="preserve">                $ref: '#/components/schemas/connectionId-Type'</w:t>
      </w:r>
    </w:p>
    <w:p w14:paraId="0315C664" w14:textId="77777777" w:rsidR="00265404" w:rsidRDefault="00265404" w:rsidP="00265404">
      <w:pPr>
        <w:pStyle w:val="PL"/>
      </w:pPr>
      <w:r>
        <w:t xml:space="preserve">        default:</w:t>
      </w:r>
    </w:p>
    <w:p w14:paraId="7568AA8A" w14:textId="77777777" w:rsidR="00265404" w:rsidRDefault="00265404" w:rsidP="00265404">
      <w:pPr>
        <w:pStyle w:val="PL"/>
      </w:pPr>
      <w:r>
        <w:t xml:space="preserve">          description: Error case.</w:t>
      </w:r>
    </w:p>
    <w:p w14:paraId="4B636386" w14:textId="77777777" w:rsidR="00265404" w:rsidRDefault="00265404" w:rsidP="00265404">
      <w:pPr>
        <w:pStyle w:val="PL"/>
      </w:pPr>
      <w:r>
        <w:t xml:space="preserve">          content:</w:t>
      </w:r>
    </w:p>
    <w:p w14:paraId="3EEDF21B" w14:textId="77777777" w:rsidR="00265404" w:rsidRDefault="00265404" w:rsidP="00265404">
      <w:pPr>
        <w:pStyle w:val="PL"/>
      </w:pPr>
      <w:r>
        <w:t xml:space="preserve">            application/json:</w:t>
      </w:r>
    </w:p>
    <w:p w14:paraId="496DDB43" w14:textId="77777777" w:rsidR="00265404" w:rsidRDefault="00265404" w:rsidP="00265404">
      <w:pPr>
        <w:pStyle w:val="PL"/>
      </w:pPr>
      <w:r>
        <w:t xml:space="preserve">              schema:</w:t>
      </w:r>
    </w:p>
    <w:p w14:paraId="168170EF" w14:textId="77777777" w:rsidR="00265404" w:rsidRDefault="00265404" w:rsidP="00265404">
      <w:pPr>
        <w:pStyle w:val="PL"/>
      </w:pPr>
      <w:r>
        <w:t xml:space="preserve">                $ref: '#/components/schemas/failedConnectionResponse-Type'</w:t>
      </w:r>
    </w:p>
    <w:p w14:paraId="7ED64142" w14:textId="77777777" w:rsidR="00265404" w:rsidRDefault="00265404" w:rsidP="00265404">
      <w:pPr>
        <w:pStyle w:val="PL"/>
      </w:pPr>
      <w:r>
        <w:t xml:space="preserve">    get:</w:t>
      </w:r>
    </w:p>
    <w:p w14:paraId="7C928945" w14:textId="77777777" w:rsidR="00265404" w:rsidRDefault="00265404" w:rsidP="00265404">
      <w:pPr>
        <w:pStyle w:val="PL"/>
      </w:pPr>
      <w:r>
        <w:t xml:space="preserve">      summary: Obtain information about connections.</w:t>
      </w:r>
    </w:p>
    <w:p w14:paraId="1CA9057E" w14:textId="77777777" w:rsidR="00265404" w:rsidRDefault="00265404" w:rsidP="00265404">
      <w:pPr>
        <w:pStyle w:val="PL"/>
      </w:pPr>
      <w:r>
        <w:t xml:space="preserve">      description: Enables the streaming data reporting service producer to obtain information about one or more streaming connections.</w:t>
      </w:r>
    </w:p>
    <w:p w14:paraId="1B447C21" w14:textId="77777777" w:rsidR="00265404" w:rsidRDefault="00265404" w:rsidP="00265404">
      <w:pPr>
        <w:pStyle w:val="PL"/>
      </w:pPr>
      <w:r>
        <w:t xml:space="preserve">      parameters: </w:t>
      </w:r>
    </w:p>
    <w:p w14:paraId="2D5AD129" w14:textId="77777777" w:rsidR="00265404" w:rsidRDefault="00265404" w:rsidP="00265404">
      <w:pPr>
        <w:pStyle w:val="PL"/>
      </w:pPr>
      <w:r>
        <w:t xml:space="preserve">        - name: connectionIdList</w:t>
      </w:r>
    </w:p>
    <w:p w14:paraId="1016DD33" w14:textId="77777777" w:rsidR="00265404" w:rsidRDefault="00265404" w:rsidP="00265404">
      <w:pPr>
        <w:pStyle w:val="PL"/>
      </w:pPr>
      <w:r>
        <w:t xml:space="preserve">          in: query</w:t>
      </w:r>
    </w:p>
    <w:p w14:paraId="5830B60F" w14:textId="77777777" w:rsidR="00265404" w:rsidRDefault="00265404" w:rsidP="00265404">
      <w:pPr>
        <w:pStyle w:val="PL"/>
      </w:pPr>
      <w:r>
        <w:t xml:space="preserve">          description: The list of connectionId for which the connection information is to be returned.</w:t>
      </w:r>
    </w:p>
    <w:p w14:paraId="5FC530B1" w14:textId="77777777" w:rsidR="00265404" w:rsidRDefault="00265404" w:rsidP="00265404">
      <w:pPr>
        <w:pStyle w:val="PL"/>
      </w:pPr>
      <w:r>
        <w:t xml:space="preserve">          required: false</w:t>
      </w:r>
    </w:p>
    <w:p w14:paraId="2AE9EEF0" w14:textId="77777777" w:rsidR="00265404" w:rsidRDefault="00265404" w:rsidP="00265404">
      <w:pPr>
        <w:pStyle w:val="PL"/>
      </w:pPr>
      <w:r>
        <w:t xml:space="preserve">          schema:</w:t>
      </w:r>
    </w:p>
    <w:p w14:paraId="6B803198" w14:textId="77777777" w:rsidR="00265404" w:rsidRDefault="00265404" w:rsidP="00265404">
      <w:pPr>
        <w:pStyle w:val="PL"/>
      </w:pPr>
      <w:r>
        <w:t xml:space="preserve">            type: array</w:t>
      </w:r>
    </w:p>
    <w:p w14:paraId="2FFB8E34" w14:textId="77777777" w:rsidR="00265404" w:rsidRDefault="00265404" w:rsidP="00265404">
      <w:pPr>
        <w:pStyle w:val="PL"/>
      </w:pPr>
      <w:r>
        <w:t xml:space="preserve">            items:</w:t>
      </w:r>
    </w:p>
    <w:p w14:paraId="608B2FA3" w14:textId="77777777" w:rsidR="00265404" w:rsidRDefault="00265404" w:rsidP="00265404">
      <w:pPr>
        <w:pStyle w:val="PL"/>
      </w:pPr>
      <w:r>
        <w:t xml:space="preserve">              $ref: '#/components/schemas/connectionId-Type'</w:t>
      </w:r>
    </w:p>
    <w:p w14:paraId="56AF7CBF" w14:textId="77777777" w:rsidR="00265404" w:rsidRDefault="00265404" w:rsidP="00265404">
      <w:pPr>
        <w:pStyle w:val="PL"/>
      </w:pPr>
      <w:r>
        <w:t xml:space="preserve">      responses:</w:t>
      </w:r>
    </w:p>
    <w:p w14:paraId="255180E2" w14:textId="77777777" w:rsidR="00265404" w:rsidRDefault="00265404" w:rsidP="00265404">
      <w:pPr>
        <w:pStyle w:val="PL"/>
      </w:pPr>
      <w:r>
        <w:t xml:space="preserve">        '200':</w:t>
      </w:r>
    </w:p>
    <w:p w14:paraId="42CA1B3E" w14:textId="77777777" w:rsidR="00265404" w:rsidRDefault="00265404" w:rsidP="00265404">
      <w:pPr>
        <w:pStyle w:val="PL"/>
      </w:pPr>
      <w:r>
        <w:t xml:space="preserve">          description: Success case (200 OK). The resources identified in the request for retrieval are returned in the response message body. In case the fields query parameter is used, the selected resources are returned.</w:t>
      </w:r>
    </w:p>
    <w:p w14:paraId="5E83FBC1" w14:textId="77777777" w:rsidR="00265404" w:rsidRDefault="00265404" w:rsidP="00265404">
      <w:pPr>
        <w:pStyle w:val="PL"/>
      </w:pPr>
      <w:r>
        <w:t xml:space="preserve">          content:</w:t>
      </w:r>
    </w:p>
    <w:p w14:paraId="085DF9FA" w14:textId="77777777" w:rsidR="00265404" w:rsidRDefault="00265404" w:rsidP="00265404">
      <w:pPr>
        <w:pStyle w:val="PL"/>
      </w:pPr>
      <w:r>
        <w:t xml:space="preserve">            application/json:</w:t>
      </w:r>
    </w:p>
    <w:p w14:paraId="184B9DA6" w14:textId="77777777" w:rsidR="00265404" w:rsidRDefault="00265404" w:rsidP="00265404">
      <w:pPr>
        <w:pStyle w:val="PL"/>
      </w:pPr>
      <w:r>
        <w:t xml:space="preserve">              schema:</w:t>
      </w:r>
    </w:p>
    <w:p w14:paraId="27EBBB21" w14:textId="77777777" w:rsidR="00265404" w:rsidRDefault="00265404" w:rsidP="00265404">
      <w:pPr>
        <w:pStyle w:val="PL"/>
      </w:pPr>
      <w:r>
        <w:t xml:space="preserve">                type: array</w:t>
      </w:r>
    </w:p>
    <w:p w14:paraId="1976A1F4" w14:textId="77777777" w:rsidR="00265404" w:rsidRDefault="00265404" w:rsidP="00265404">
      <w:pPr>
        <w:pStyle w:val="PL"/>
      </w:pPr>
      <w:r>
        <w:t xml:space="preserve">                items:</w:t>
      </w:r>
    </w:p>
    <w:p w14:paraId="772FD39F" w14:textId="77777777" w:rsidR="00265404" w:rsidRDefault="00265404" w:rsidP="00265404">
      <w:pPr>
        <w:pStyle w:val="PL"/>
      </w:pPr>
      <w:r>
        <w:t xml:space="preserve">                  $ref: '#/components/schemas/connectionInfo-Type'</w:t>
      </w:r>
    </w:p>
    <w:p w14:paraId="00D66DA2" w14:textId="77777777" w:rsidR="00265404" w:rsidRDefault="00265404" w:rsidP="00265404">
      <w:pPr>
        <w:pStyle w:val="PL"/>
      </w:pPr>
      <w:r>
        <w:t xml:space="preserve">        '202':</w:t>
      </w:r>
    </w:p>
    <w:p w14:paraId="3D387E7F" w14:textId="77777777" w:rsidR="00265404" w:rsidRDefault="00265404" w:rsidP="00265404">
      <w:pPr>
        <w:pStyle w:val="PL"/>
      </w:pPr>
      <w:r>
        <w:t xml:space="preserve">          description: Partial success case (202 Partially retrieved). Subset of the resources identified in the request for retrieval are returned in the response message body.</w:t>
      </w:r>
    </w:p>
    <w:p w14:paraId="3B59B324" w14:textId="77777777" w:rsidR="00265404" w:rsidRDefault="00265404" w:rsidP="00265404">
      <w:pPr>
        <w:pStyle w:val="PL"/>
      </w:pPr>
      <w:r>
        <w:t xml:space="preserve">          content:</w:t>
      </w:r>
    </w:p>
    <w:p w14:paraId="7B3A4BAF" w14:textId="77777777" w:rsidR="00265404" w:rsidRDefault="00265404" w:rsidP="00265404">
      <w:pPr>
        <w:pStyle w:val="PL"/>
      </w:pPr>
      <w:r>
        <w:t xml:space="preserve">            application/json:</w:t>
      </w:r>
    </w:p>
    <w:p w14:paraId="06767017" w14:textId="77777777" w:rsidR="00265404" w:rsidRDefault="00265404" w:rsidP="00265404">
      <w:pPr>
        <w:pStyle w:val="PL"/>
      </w:pPr>
      <w:r>
        <w:t xml:space="preserve">              schema:</w:t>
      </w:r>
    </w:p>
    <w:p w14:paraId="08B6CB0C" w14:textId="77777777" w:rsidR="00265404" w:rsidRDefault="00265404" w:rsidP="00265404">
      <w:pPr>
        <w:pStyle w:val="PL"/>
      </w:pPr>
      <w:r>
        <w:t xml:space="preserve">                type: array</w:t>
      </w:r>
    </w:p>
    <w:p w14:paraId="679830AC" w14:textId="77777777" w:rsidR="00265404" w:rsidRDefault="00265404" w:rsidP="00265404">
      <w:pPr>
        <w:pStyle w:val="PL"/>
      </w:pPr>
      <w:r>
        <w:t xml:space="preserve">                items:</w:t>
      </w:r>
    </w:p>
    <w:p w14:paraId="549021DB" w14:textId="77777777" w:rsidR="00265404" w:rsidRDefault="00265404" w:rsidP="00265404">
      <w:pPr>
        <w:pStyle w:val="PL"/>
      </w:pPr>
      <w:r>
        <w:t xml:space="preserve">                  $ref: '#/components/schemas/connectionInfo-Type'</w:t>
      </w:r>
    </w:p>
    <w:p w14:paraId="386FB390" w14:textId="77777777" w:rsidR="00265404" w:rsidRDefault="00265404" w:rsidP="00265404">
      <w:pPr>
        <w:pStyle w:val="PL"/>
      </w:pPr>
      <w:r>
        <w:t xml:space="preserve">        default:</w:t>
      </w:r>
    </w:p>
    <w:p w14:paraId="30486F75" w14:textId="77777777" w:rsidR="00265404" w:rsidRDefault="00265404" w:rsidP="00265404">
      <w:pPr>
        <w:pStyle w:val="PL"/>
      </w:pPr>
      <w:r>
        <w:t xml:space="preserve">          description: Error case.</w:t>
      </w:r>
    </w:p>
    <w:p w14:paraId="65E8B4AB" w14:textId="77777777" w:rsidR="00265404" w:rsidRDefault="00265404" w:rsidP="00265404">
      <w:pPr>
        <w:pStyle w:val="PL"/>
      </w:pPr>
      <w:r>
        <w:t xml:space="preserve">          content:</w:t>
      </w:r>
    </w:p>
    <w:p w14:paraId="2B67E3CE" w14:textId="77777777" w:rsidR="00265404" w:rsidRDefault="00265404" w:rsidP="00265404">
      <w:pPr>
        <w:pStyle w:val="PL"/>
      </w:pPr>
      <w:r>
        <w:t xml:space="preserve">            application/json:</w:t>
      </w:r>
    </w:p>
    <w:p w14:paraId="4B9B2DF4" w14:textId="77777777" w:rsidR="00265404" w:rsidRDefault="00265404" w:rsidP="00265404">
      <w:pPr>
        <w:pStyle w:val="PL"/>
      </w:pPr>
      <w:r>
        <w:t xml:space="preserve">              schema:</w:t>
      </w:r>
    </w:p>
    <w:p w14:paraId="1B3EB47F" w14:textId="77777777" w:rsidR="00265404" w:rsidRDefault="00265404" w:rsidP="00265404">
      <w:pPr>
        <w:pStyle w:val="PL"/>
      </w:pPr>
      <w:r>
        <w:t xml:space="preserve">                $ref: '#/components/schemas/errorResponse-Type'</w:t>
      </w:r>
    </w:p>
    <w:p w14:paraId="4F9F3138" w14:textId="77777777" w:rsidR="00265404" w:rsidRDefault="00265404" w:rsidP="00265404">
      <w:pPr>
        <w:pStyle w:val="PL"/>
      </w:pPr>
      <w:r>
        <w:t xml:space="preserve">  '/connections/{connectionId}':</w:t>
      </w:r>
    </w:p>
    <w:p w14:paraId="29301D51" w14:textId="77777777" w:rsidR="00265404" w:rsidRDefault="00265404" w:rsidP="00265404">
      <w:pPr>
        <w:pStyle w:val="PL"/>
      </w:pPr>
      <w:r>
        <w:t xml:space="preserve">    get:</w:t>
      </w:r>
    </w:p>
    <w:p w14:paraId="35E17C73" w14:textId="77777777" w:rsidR="00265404" w:rsidRDefault="00265404" w:rsidP="00265404">
      <w:pPr>
        <w:pStyle w:val="PL"/>
      </w:pPr>
      <w:r>
        <w:t xml:space="preserve">      summary: Obtain information about a connection.</w:t>
      </w:r>
    </w:p>
    <w:p w14:paraId="26702152" w14:textId="77777777" w:rsidR="00265404" w:rsidRDefault="00265404" w:rsidP="00265404">
      <w:pPr>
        <w:pStyle w:val="PL"/>
      </w:pPr>
      <w:r>
        <w:t xml:space="preserve">      description: Enables the streaming data reporting service producer to obtain information about one streaming connection.</w:t>
      </w:r>
    </w:p>
    <w:p w14:paraId="36BAFC97" w14:textId="77777777" w:rsidR="00265404" w:rsidRDefault="00265404" w:rsidP="00265404">
      <w:pPr>
        <w:pStyle w:val="PL"/>
      </w:pPr>
      <w:r>
        <w:t xml:space="preserve">      parameters:</w:t>
      </w:r>
    </w:p>
    <w:p w14:paraId="3E78F05E" w14:textId="77777777" w:rsidR="00265404" w:rsidRDefault="00265404" w:rsidP="00265404">
      <w:pPr>
        <w:pStyle w:val="PL"/>
      </w:pPr>
      <w:r>
        <w:t xml:space="preserve">        - name: connectionId</w:t>
      </w:r>
    </w:p>
    <w:p w14:paraId="40AA12E0" w14:textId="77777777" w:rsidR="00265404" w:rsidRDefault="00265404" w:rsidP="00265404">
      <w:pPr>
        <w:pStyle w:val="PL"/>
      </w:pPr>
      <w:r>
        <w:t xml:space="preserve">          in: path</w:t>
      </w:r>
    </w:p>
    <w:p w14:paraId="57A2F537" w14:textId="77777777" w:rsidR="00265404" w:rsidRDefault="00265404" w:rsidP="00265404">
      <w:pPr>
        <w:pStyle w:val="PL"/>
      </w:pPr>
      <w:r>
        <w:t xml:space="preserve">          description: Indicate the ID (URI) of the connection for which the information is being retrieved</w:t>
      </w:r>
    </w:p>
    <w:p w14:paraId="21A610A8" w14:textId="77777777" w:rsidR="00265404" w:rsidRDefault="00265404" w:rsidP="00265404">
      <w:pPr>
        <w:pStyle w:val="PL"/>
      </w:pPr>
      <w:r>
        <w:t xml:space="preserve">          required: true</w:t>
      </w:r>
    </w:p>
    <w:p w14:paraId="7AD9B00E" w14:textId="77777777" w:rsidR="00265404" w:rsidRDefault="00265404" w:rsidP="00265404">
      <w:pPr>
        <w:pStyle w:val="PL"/>
      </w:pPr>
      <w:r>
        <w:t xml:space="preserve">          schema:</w:t>
      </w:r>
    </w:p>
    <w:p w14:paraId="0C43FDAE" w14:textId="77777777" w:rsidR="00265404" w:rsidRDefault="00265404" w:rsidP="00265404">
      <w:pPr>
        <w:pStyle w:val="PL"/>
      </w:pPr>
      <w:r>
        <w:t xml:space="preserve">            $ref: '#/components/schemas/connectionId-Type'</w:t>
      </w:r>
    </w:p>
    <w:p w14:paraId="2767A19A" w14:textId="77777777" w:rsidR="00265404" w:rsidRDefault="00265404" w:rsidP="00265404">
      <w:pPr>
        <w:pStyle w:val="PL"/>
      </w:pPr>
      <w:r>
        <w:t xml:space="preserve">        - name: Connection</w:t>
      </w:r>
    </w:p>
    <w:p w14:paraId="4DAF5CEC" w14:textId="77777777" w:rsidR="00265404" w:rsidRDefault="00265404" w:rsidP="00265404">
      <w:pPr>
        <w:pStyle w:val="PL"/>
      </w:pPr>
      <w:r>
        <w:t xml:space="preserve">          in: header</w:t>
      </w:r>
    </w:p>
    <w:p w14:paraId="5B8CAA9E" w14:textId="77777777" w:rsidR="00265404" w:rsidRDefault="00265404" w:rsidP="00265404">
      <w:pPr>
        <w:pStyle w:val="PL"/>
      </w:pPr>
      <w:r>
        <w:t xml:space="preserve">          schema:</w:t>
      </w:r>
    </w:p>
    <w:p w14:paraId="3E7A43EB" w14:textId="77777777" w:rsidR="00265404" w:rsidRDefault="00265404" w:rsidP="00265404">
      <w:pPr>
        <w:pStyle w:val="PL"/>
      </w:pPr>
      <w:r>
        <w:t xml:space="preserve">            $ref: '#/components/schemas/websocketHeaderConnection-Type'</w:t>
      </w:r>
    </w:p>
    <w:p w14:paraId="738C6403" w14:textId="77777777" w:rsidR="00265404" w:rsidRDefault="00265404" w:rsidP="00265404">
      <w:pPr>
        <w:pStyle w:val="PL"/>
      </w:pPr>
      <w:r>
        <w:t xml:space="preserve">        - name: Sec-WebSocket-Extensions</w:t>
      </w:r>
    </w:p>
    <w:p w14:paraId="6BE5B887" w14:textId="77777777" w:rsidR="00265404" w:rsidRDefault="00265404" w:rsidP="00265404">
      <w:pPr>
        <w:pStyle w:val="PL"/>
      </w:pPr>
      <w:r>
        <w:t xml:space="preserve">          in: header</w:t>
      </w:r>
    </w:p>
    <w:p w14:paraId="66E5138B" w14:textId="77777777" w:rsidR="00265404" w:rsidRDefault="00265404" w:rsidP="00265404">
      <w:pPr>
        <w:pStyle w:val="PL"/>
      </w:pPr>
      <w:r>
        <w:t xml:space="preserve">          schema:</w:t>
      </w:r>
    </w:p>
    <w:p w14:paraId="7D2BA91D" w14:textId="77777777" w:rsidR="00265404" w:rsidRDefault="00265404" w:rsidP="00265404">
      <w:pPr>
        <w:pStyle w:val="PL"/>
      </w:pPr>
      <w:r>
        <w:t xml:space="preserve">            $ref: '#/components/schemas/websocketHeader-Sec-WebSocket-Extensions-Type'</w:t>
      </w:r>
    </w:p>
    <w:p w14:paraId="0F03B3C6" w14:textId="77777777" w:rsidR="00265404" w:rsidRDefault="00265404" w:rsidP="00265404">
      <w:pPr>
        <w:pStyle w:val="PL"/>
      </w:pPr>
      <w:r>
        <w:t xml:space="preserve">        - name: Sec-WebSocket-Key</w:t>
      </w:r>
    </w:p>
    <w:p w14:paraId="1C147EAF" w14:textId="77777777" w:rsidR="00265404" w:rsidRDefault="00265404" w:rsidP="00265404">
      <w:pPr>
        <w:pStyle w:val="PL"/>
      </w:pPr>
      <w:r>
        <w:t xml:space="preserve">          in: header</w:t>
      </w:r>
    </w:p>
    <w:p w14:paraId="594CCB8D" w14:textId="77777777" w:rsidR="00265404" w:rsidRDefault="00265404" w:rsidP="00265404">
      <w:pPr>
        <w:pStyle w:val="PL"/>
      </w:pPr>
      <w:r>
        <w:t xml:space="preserve">          schema:</w:t>
      </w:r>
    </w:p>
    <w:p w14:paraId="7229C11A" w14:textId="77777777" w:rsidR="00265404" w:rsidRDefault="00265404" w:rsidP="00265404">
      <w:pPr>
        <w:pStyle w:val="PL"/>
      </w:pPr>
      <w:r>
        <w:lastRenderedPageBreak/>
        <w:t xml:space="preserve">            $ref: '#/components/schemas/websocketHeader-Sec-WebSocket-Key-Type'</w:t>
      </w:r>
    </w:p>
    <w:p w14:paraId="46E1FD54" w14:textId="77777777" w:rsidR="00265404" w:rsidRDefault="00265404" w:rsidP="00265404">
      <w:pPr>
        <w:pStyle w:val="PL"/>
      </w:pPr>
      <w:r>
        <w:t xml:space="preserve">        - name: Sec-WebSocket-Protocol</w:t>
      </w:r>
    </w:p>
    <w:p w14:paraId="66C05528" w14:textId="77777777" w:rsidR="00265404" w:rsidRDefault="00265404" w:rsidP="00265404">
      <w:pPr>
        <w:pStyle w:val="PL"/>
      </w:pPr>
      <w:r>
        <w:t xml:space="preserve">          in: header</w:t>
      </w:r>
    </w:p>
    <w:p w14:paraId="7B8FD0F8" w14:textId="77777777" w:rsidR="00265404" w:rsidRDefault="00265404" w:rsidP="00265404">
      <w:pPr>
        <w:pStyle w:val="PL"/>
      </w:pPr>
      <w:r>
        <w:t xml:space="preserve">          schema:</w:t>
      </w:r>
    </w:p>
    <w:p w14:paraId="5750BA72" w14:textId="77777777" w:rsidR="00265404" w:rsidRDefault="00265404" w:rsidP="00265404">
      <w:pPr>
        <w:pStyle w:val="PL"/>
      </w:pPr>
      <w:r>
        <w:t xml:space="preserve">            $ref: '#/components/schemas/websocketHeader-Sec-WebSocket-Protocol-Type'</w:t>
      </w:r>
    </w:p>
    <w:p w14:paraId="4F0D8719" w14:textId="77777777" w:rsidR="00265404" w:rsidRDefault="00265404" w:rsidP="00265404">
      <w:pPr>
        <w:pStyle w:val="PL"/>
      </w:pPr>
      <w:r>
        <w:t xml:space="preserve">        - name: Sec-WebSocket-Version</w:t>
      </w:r>
    </w:p>
    <w:p w14:paraId="5504A232" w14:textId="77777777" w:rsidR="00265404" w:rsidRDefault="00265404" w:rsidP="00265404">
      <w:pPr>
        <w:pStyle w:val="PL"/>
      </w:pPr>
      <w:r>
        <w:t xml:space="preserve">          in: header</w:t>
      </w:r>
    </w:p>
    <w:p w14:paraId="2DCF4962" w14:textId="77777777" w:rsidR="00265404" w:rsidRDefault="00265404" w:rsidP="00265404">
      <w:pPr>
        <w:pStyle w:val="PL"/>
      </w:pPr>
      <w:r>
        <w:t xml:space="preserve">          schema:</w:t>
      </w:r>
    </w:p>
    <w:p w14:paraId="043EF9B0" w14:textId="77777777" w:rsidR="00265404" w:rsidRDefault="00265404" w:rsidP="00265404">
      <w:pPr>
        <w:pStyle w:val="PL"/>
      </w:pPr>
      <w:r>
        <w:t xml:space="preserve">            $ref: '#/components/schemas/websocketHeader-Sec-WebSocket-Version-Type'</w:t>
      </w:r>
    </w:p>
    <w:p w14:paraId="7EFD9A8B" w14:textId="77777777" w:rsidR="00265404" w:rsidRDefault="00265404" w:rsidP="00265404">
      <w:pPr>
        <w:pStyle w:val="PL"/>
      </w:pPr>
      <w:r>
        <w:t xml:space="preserve">      responses:</w:t>
      </w:r>
    </w:p>
    <w:p w14:paraId="621EBCE2" w14:textId="77777777" w:rsidR="00265404" w:rsidRDefault="00265404" w:rsidP="00265404">
      <w:pPr>
        <w:pStyle w:val="PL"/>
      </w:pPr>
      <w:r>
        <w:t xml:space="preserve">        '101':</w:t>
      </w:r>
    </w:p>
    <w:p w14:paraId="504103A4" w14:textId="77777777" w:rsidR="00265404" w:rsidRDefault="00265404" w:rsidP="00265404">
      <w:pPr>
        <w:pStyle w:val="PL"/>
      </w:pPr>
      <w:r>
        <w:t xml:space="preserve">          description: Success case (101 Switching Protocols). The connection has been successfully switched to WebSocket. The response message body is absent.</w:t>
      </w:r>
    </w:p>
    <w:p w14:paraId="693586BD" w14:textId="77777777" w:rsidR="00265404" w:rsidRDefault="00265404" w:rsidP="00265404">
      <w:pPr>
        <w:pStyle w:val="PL"/>
      </w:pPr>
      <w:r>
        <w:t xml:space="preserve">          headers:</w:t>
      </w:r>
    </w:p>
    <w:p w14:paraId="457EEA89" w14:textId="77777777" w:rsidR="00265404" w:rsidRDefault="00265404" w:rsidP="00265404">
      <w:pPr>
        <w:pStyle w:val="PL"/>
      </w:pPr>
      <w:r>
        <w:t xml:space="preserve">            Upgrade:</w:t>
      </w:r>
    </w:p>
    <w:p w14:paraId="30F8567F" w14:textId="77777777" w:rsidR="00265404" w:rsidRDefault="00265404" w:rsidP="00265404">
      <w:pPr>
        <w:pStyle w:val="PL"/>
      </w:pPr>
      <w:r>
        <w:t xml:space="preserve">              schema:</w:t>
      </w:r>
    </w:p>
    <w:p w14:paraId="421B1FFA" w14:textId="77777777" w:rsidR="00265404" w:rsidRDefault="00265404" w:rsidP="00265404">
      <w:pPr>
        <w:pStyle w:val="PL"/>
      </w:pPr>
      <w:r>
        <w:t xml:space="preserve">                $ref: '#/components/schemas/websocketHeaderUpgrade-Type'</w:t>
      </w:r>
    </w:p>
    <w:p w14:paraId="25A68B7E" w14:textId="77777777" w:rsidR="00265404" w:rsidRDefault="00265404" w:rsidP="00265404">
      <w:pPr>
        <w:pStyle w:val="PL"/>
      </w:pPr>
      <w:r>
        <w:t xml:space="preserve">            Connection:</w:t>
      </w:r>
    </w:p>
    <w:p w14:paraId="01423A2B" w14:textId="77777777" w:rsidR="00265404" w:rsidRDefault="00265404" w:rsidP="00265404">
      <w:pPr>
        <w:pStyle w:val="PL"/>
      </w:pPr>
      <w:r>
        <w:t xml:space="preserve">              schema:</w:t>
      </w:r>
    </w:p>
    <w:p w14:paraId="64BE2B7B" w14:textId="77777777" w:rsidR="00265404" w:rsidRDefault="00265404" w:rsidP="00265404">
      <w:pPr>
        <w:pStyle w:val="PL"/>
      </w:pPr>
      <w:r>
        <w:t xml:space="preserve">                $ref: '#/components/schemas/websocketHeaderConnection-Type'</w:t>
      </w:r>
    </w:p>
    <w:p w14:paraId="6E96FFCC" w14:textId="77777777" w:rsidR="00265404" w:rsidRDefault="00265404" w:rsidP="00265404">
      <w:pPr>
        <w:pStyle w:val="PL"/>
      </w:pPr>
      <w:r>
        <w:t xml:space="preserve">            Sec-WebSocket-Accept:</w:t>
      </w:r>
    </w:p>
    <w:p w14:paraId="31E032EA" w14:textId="77777777" w:rsidR="00265404" w:rsidRDefault="00265404" w:rsidP="00265404">
      <w:pPr>
        <w:pStyle w:val="PL"/>
      </w:pPr>
      <w:r>
        <w:t xml:space="preserve">              schema:</w:t>
      </w:r>
    </w:p>
    <w:p w14:paraId="010E13F4" w14:textId="77777777" w:rsidR="00265404" w:rsidRDefault="00265404" w:rsidP="00265404">
      <w:pPr>
        <w:pStyle w:val="PL"/>
      </w:pPr>
      <w:r>
        <w:t xml:space="preserve">                $ref: '#/components/schemas/websocketHeader-Sec-WebSocket-Accept-Type'</w:t>
      </w:r>
    </w:p>
    <w:p w14:paraId="14201C0F" w14:textId="77777777" w:rsidR="00265404" w:rsidRDefault="00265404" w:rsidP="00265404">
      <w:pPr>
        <w:pStyle w:val="PL"/>
      </w:pPr>
      <w:r>
        <w:t xml:space="preserve">        '200':</w:t>
      </w:r>
    </w:p>
    <w:p w14:paraId="2EE12991" w14:textId="77777777" w:rsidR="00265404" w:rsidRDefault="00265404" w:rsidP="00265404">
      <w:pPr>
        <w:pStyle w:val="PL"/>
      </w:pPr>
      <w:r>
        <w:t xml:space="preserve">          description: Success case (200 OK). The resource identified in the request for retrieval returned in the response message body.</w:t>
      </w:r>
    </w:p>
    <w:p w14:paraId="0F0474E9" w14:textId="77777777" w:rsidR="00265404" w:rsidRDefault="00265404" w:rsidP="00265404">
      <w:pPr>
        <w:pStyle w:val="PL"/>
      </w:pPr>
      <w:r>
        <w:t xml:space="preserve">          content:</w:t>
      </w:r>
    </w:p>
    <w:p w14:paraId="3905C694" w14:textId="77777777" w:rsidR="00265404" w:rsidRDefault="00265404" w:rsidP="00265404">
      <w:pPr>
        <w:pStyle w:val="PL"/>
      </w:pPr>
      <w:r>
        <w:t xml:space="preserve">            application/json:</w:t>
      </w:r>
    </w:p>
    <w:p w14:paraId="2D9FF93D" w14:textId="77777777" w:rsidR="00265404" w:rsidRDefault="00265404" w:rsidP="00265404">
      <w:pPr>
        <w:pStyle w:val="PL"/>
      </w:pPr>
      <w:r>
        <w:t xml:space="preserve">              schema:</w:t>
      </w:r>
    </w:p>
    <w:p w14:paraId="6D2976AB" w14:textId="77777777" w:rsidR="00265404" w:rsidRDefault="00265404" w:rsidP="00265404">
      <w:pPr>
        <w:pStyle w:val="PL"/>
      </w:pPr>
      <w:r>
        <w:t xml:space="preserve">                $ref: '#/components/schemas/connectionInfo-Type'</w:t>
      </w:r>
    </w:p>
    <w:p w14:paraId="6ABA7255" w14:textId="77777777" w:rsidR="00265404" w:rsidRDefault="00265404" w:rsidP="00265404">
      <w:pPr>
        <w:pStyle w:val="PL"/>
      </w:pPr>
      <w:r>
        <w:t xml:space="preserve">        default:</w:t>
      </w:r>
    </w:p>
    <w:p w14:paraId="0DC11C98" w14:textId="77777777" w:rsidR="00265404" w:rsidRDefault="00265404" w:rsidP="00265404">
      <w:pPr>
        <w:pStyle w:val="PL"/>
      </w:pPr>
      <w:r>
        <w:t xml:space="preserve">          description: Error case.</w:t>
      </w:r>
    </w:p>
    <w:p w14:paraId="4472B468" w14:textId="77777777" w:rsidR="00265404" w:rsidRDefault="00265404" w:rsidP="00265404">
      <w:pPr>
        <w:pStyle w:val="PL"/>
      </w:pPr>
      <w:r>
        <w:t xml:space="preserve">          content:</w:t>
      </w:r>
    </w:p>
    <w:p w14:paraId="7F7FD4AA" w14:textId="77777777" w:rsidR="00265404" w:rsidRDefault="00265404" w:rsidP="00265404">
      <w:pPr>
        <w:pStyle w:val="PL"/>
      </w:pPr>
      <w:r>
        <w:t xml:space="preserve">            application/json:</w:t>
      </w:r>
    </w:p>
    <w:p w14:paraId="660E8A9F" w14:textId="77777777" w:rsidR="00265404" w:rsidRDefault="00265404" w:rsidP="00265404">
      <w:pPr>
        <w:pStyle w:val="PL"/>
      </w:pPr>
      <w:r>
        <w:t xml:space="preserve">              schema:</w:t>
      </w:r>
    </w:p>
    <w:p w14:paraId="56E8E22F" w14:textId="77777777" w:rsidR="00265404" w:rsidRDefault="00265404" w:rsidP="00265404">
      <w:pPr>
        <w:pStyle w:val="PL"/>
      </w:pPr>
      <w:r>
        <w:t xml:space="preserve">                $ref: '#/components/schemas/errorResponse-Type'</w:t>
      </w:r>
    </w:p>
    <w:p w14:paraId="3F39F88B" w14:textId="77777777" w:rsidR="00265404" w:rsidRDefault="00265404" w:rsidP="00265404">
      <w:pPr>
        <w:pStyle w:val="PL"/>
      </w:pPr>
      <w:r>
        <w:t xml:space="preserve">  '/connections/{connectionId}/streams':</w:t>
      </w:r>
    </w:p>
    <w:p w14:paraId="2E00D3AC" w14:textId="77777777" w:rsidR="00265404" w:rsidRDefault="00265404" w:rsidP="00265404">
      <w:pPr>
        <w:pStyle w:val="PL"/>
      </w:pPr>
      <w:r>
        <w:t xml:space="preserve">    post:</w:t>
      </w:r>
    </w:p>
    <w:p w14:paraId="70C54BE4" w14:textId="77777777" w:rsidR="00265404" w:rsidRDefault="00265404" w:rsidP="00265404">
      <w:pPr>
        <w:pStyle w:val="PL"/>
      </w:pPr>
      <w:r>
        <w:t xml:space="preserve">      summary: Inform consumer about new reporting streams on an existing connection.</w:t>
      </w:r>
    </w:p>
    <w:p w14:paraId="5BFD64EF" w14:textId="77777777" w:rsidR="00265404" w:rsidRDefault="00265404" w:rsidP="00265404">
      <w:pPr>
        <w:pStyle w:val="PL"/>
      </w:pPr>
      <w:r>
        <w:t xml:space="preserve">      description: Allows the producer to add one or more reporting streams to an already established streaming connection.</w:t>
      </w:r>
    </w:p>
    <w:p w14:paraId="23160F73" w14:textId="77777777" w:rsidR="00265404" w:rsidRDefault="00265404" w:rsidP="00265404">
      <w:pPr>
        <w:pStyle w:val="PL"/>
      </w:pPr>
      <w:r>
        <w:t xml:space="preserve">      parameters:</w:t>
      </w:r>
    </w:p>
    <w:p w14:paraId="205B7477" w14:textId="77777777" w:rsidR="00265404" w:rsidRDefault="00265404" w:rsidP="00265404">
      <w:pPr>
        <w:pStyle w:val="PL"/>
      </w:pPr>
      <w:r>
        <w:t xml:space="preserve">        - name: connectionId</w:t>
      </w:r>
    </w:p>
    <w:p w14:paraId="6F8FA9DB" w14:textId="77777777" w:rsidR="00265404" w:rsidRDefault="00265404" w:rsidP="00265404">
      <w:pPr>
        <w:pStyle w:val="PL"/>
      </w:pPr>
      <w:r>
        <w:t xml:space="preserve">          in: path</w:t>
      </w:r>
    </w:p>
    <w:p w14:paraId="75743256" w14:textId="77777777" w:rsidR="00265404" w:rsidRDefault="00265404" w:rsidP="00265404">
      <w:pPr>
        <w:pStyle w:val="PL"/>
      </w:pPr>
      <w:r>
        <w:t xml:space="preserve">          description: Indicate the ID (URI) of the connection for which the reporting stream information is being added.</w:t>
      </w:r>
    </w:p>
    <w:p w14:paraId="05BC1025" w14:textId="77777777" w:rsidR="00265404" w:rsidRDefault="00265404" w:rsidP="00265404">
      <w:pPr>
        <w:pStyle w:val="PL"/>
      </w:pPr>
      <w:r>
        <w:t xml:space="preserve">          required: true</w:t>
      </w:r>
    </w:p>
    <w:p w14:paraId="1AC41B82" w14:textId="77777777" w:rsidR="00265404" w:rsidRDefault="00265404" w:rsidP="00265404">
      <w:pPr>
        <w:pStyle w:val="PL"/>
      </w:pPr>
      <w:r>
        <w:t xml:space="preserve">          schema:</w:t>
      </w:r>
    </w:p>
    <w:p w14:paraId="70600950" w14:textId="77777777" w:rsidR="00265404" w:rsidRDefault="00265404" w:rsidP="00265404">
      <w:pPr>
        <w:pStyle w:val="PL"/>
      </w:pPr>
      <w:r>
        <w:t xml:space="preserve">            $ref: '#/components/schemas/connectionId-Type'</w:t>
      </w:r>
    </w:p>
    <w:p w14:paraId="2F524005" w14:textId="77777777" w:rsidR="00265404" w:rsidRDefault="00265404" w:rsidP="00265404">
      <w:pPr>
        <w:pStyle w:val="PL"/>
      </w:pPr>
      <w:r>
        <w:t xml:space="preserve">      requestBody:</w:t>
      </w:r>
    </w:p>
    <w:p w14:paraId="016EC055" w14:textId="77777777" w:rsidR="00265404" w:rsidRDefault="00265404" w:rsidP="00265404">
      <w:pPr>
        <w:pStyle w:val="PL"/>
      </w:pPr>
      <w:r>
        <w:t xml:space="preserve">        required: true</w:t>
      </w:r>
    </w:p>
    <w:p w14:paraId="10D53F6B" w14:textId="77777777" w:rsidR="00265404" w:rsidRDefault="00265404" w:rsidP="00265404">
      <w:pPr>
        <w:pStyle w:val="PL"/>
      </w:pPr>
      <w:r>
        <w:t xml:space="preserve">        content:</w:t>
      </w:r>
    </w:p>
    <w:p w14:paraId="5FEEAABC" w14:textId="77777777" w:rsidR="00265404" w:rsidRDefault="00265404" w:rsidP="00265404">
      <w:pPr>
        <w:pStyle w:val="PL"/>
      </w:pPr>
      <w:r>
        <w:t xml:space="preserve">          application/json:</w:t>
      </w:r>
    </w:p>
    <w:p w14:paraId="6218E2D9" w14:textId="77777777" w:rsidR="00265404" w:rsidRDefault="00265404" w:rsidP="00265404">
      <w:pPr>
        <w:pStyle w:val="PL"/>
      </w:pPr>
      <w:r>
        <w:t xml:space="preserve">            schema:</w:t>
      </w:r>
    </w:p>
    <w:p w14:paraId="6FC37A3E" w14:textId="77777777" w:rsidR="00265404" w:rsidRDefault="00265404" w:rsidP="00265404">
      <w:pPr>
        <w:pStyle w:val="PL"/>
      </w:pPr>
      <w:r>
        <w:t xml:space="preserve">              type: array</w:t>
      </w:r>
    </w:p>
    <w:p w14:paraId="39358D71" w14:textId="77777777" w:rsidR="00265404" w:rsidRDefault="00265404" w:rsidP="00265404">
      <w:pPr>
        <w:pStyle w:val="PL"/>
      </w:pPr>
      <w:r>
        <w:t xml:space="preserve">              items:</w:t>
      </w:r>
    </w:p>
    <w:p w14:paraId="567FF7B3" w14:textId="77777777" w:rsidR="00265404" w:rsidRDefault="00265404" w:rsidP="00265404">
      <w:pPr>
        <w:pStyle w:val="PL"/>
      </w:pPr>
      <w:r>
        <w:t xml:space="preserve">                $ref: '#/components/schemas/streamInfo-Type'</w:t>
      </w:r>
    </w:p>
    <w:p w14:paraId="064E6B18" w14:textId="77777777" w:rsidR="00265404" w:rsidRDefault="00265404" w:rsidP="00265404">
      <w:pPr>
        <w:pStyle w:val="PL"/>
      </w:pPr>
      <w:r>
        <w:t xml:space="preserve">      responses:</w:t>
      </w:r>
    </w:p>
    <w:p w14:paraId="096F1BC3" w14:textId="77777777" w:rsidR="00265404" w:rsidRDefault="00265404" w:rsidP="00265404">
      <w:pPr>
        <w:pStyle w:val="PL"/>
      </w:pPr>
      <w:r>
        <w:t xml:space="preserve">        '201':</w:t>
      </w:r>
    </w:p>
    <w:p w14:paraId="0688C97B" w14:textId="77777777" w:rsidR="00265404" w:rsidRDefault="00265404" w:rsidP="00265404">
      <w:pPr>
        <w:pStyle w:val="PL"/>
      </w:pPr>
      <w:r>
        <w:t xml:space="preserve">          description: Success case (201 Posted).</w:t>
      </w:r>
    </w:p>
    <w:p w14:paraId="48A62BA8" w14:textId="77777777" w:rsidR="00265404" w:rsidRDefault="00265404" w:rsidP="00265404">
      <w:pPr>
        <w:pStyle w:val="PL"/>
      </w:pPr>
      <w:r>
        <w:t xml:space="preserve">          content:</w:t>
      </w:r>
    </w:p>
    <w:p w14:paraId="29E599CF" w14:textId="77777777" w:rsidR="00265404" w:rsidRDefault="00265404" w:rsidP="00265404">
      <w:pPr>
        <w:pStyle w:val="PL"/>
      </w:pPr>
      <w:r>
        <w:t xml:space="preserve">            application/json:</w:t>
      </w:r>
    </w:p>
    <w:p w14:paraId="684A6281" w14:textId="77777777" w:rsidR="00265404" w:rsidRDefault="00265404" w:rsidP="00265404">
      <w:pPr>
        <w:pStyle w:val="PL"/>
      </w:pPr>
      <w:r>
        <w:t xml:space="preserve">              schema:</w:t>
      </w:r>
    </w:p>
    <w:p w14:paraId="08B1D392" w14:textId="77777777" w:rsidR="00265404" w:rsidRDefault="00265404" w:rsidP="00265404">
      <w:pPr>
        <w:pStyle w:val="PL"/>
      </w:pPr>
      <w:r>
        <w:t xml:space="preserve">                type: array</w:t>
      </w:r>
    </w:p>
    <w:p w14:paraId="290E4050" w14:textId="77777777" w:rsidR="00265404" w:rsidRDefault="00265404" w:rsidP="00265404">
      <w:pPr>
        <w:pStyle w:val="PL"/>
      </w:pPr>
      <w:r>
        <w:t xml:space="preserve">                items:</w:t>
      </w:r>
    </w:p>
    <w:p w14:paraId="22C6005A" w14:textId="77777777" w:rsidR="00265404" w:rsidRDefault="00265404" w:rsidP="00265404">
      <w:pPr>
        <w:pStyle w:val="PL"/>
      </w:pPr>
      <w:r>
        <w:t xml:space="preserve">                  $ref: '#/components/schemas/streamInfo-Type'</w:t>
      </w:r>
    </w:p>
    <w:p w14:paraId="21083485" w14:textId="77777777" w:rsidR="00265404" w:rsidRDefault="00265404" w:rsidP="00265404">
      <w:pPr>
        <w:pStyle w:val="PL"/>
      </w:pPr>
      <w:r>
        <w:t xml:space="preserve">        '202':</w:t>
      </w:r>
    </w:p>
    <w:p w14:paraId="52D39228" w14:textId="77777777" w:rsidR="00265404" w:rsidRDefault="00265404" w:rsidP="00265404">
      <w:pPr>
        <w:pStyle w:val="PL"/>
      </w:pPr>
      <w:r>
        <w:t xml:space="preserve">          description: Partial success case (202 Posted).</w:t>
      </w:r>
    </w:p>
    <w:p w14:paraId="199AD915" w14:textId="77777777" w:rsidR="00265404" w:rsidRDefault="00265404" w:rsidP="00265404">
      <w:pPr>
        <w:pStyle w:val="PL"/>
      </w:pPr>
      <w:r>
        <w:t xml:space="preserve">          content:</w:t>
      </w:r>
    </w:p>
    <w:p w14:paraId="6486B838" w14:textId="77777777" w:rsidR="00265404" w:rsidRDefault="00265404" w:rsidP="00265404">
      <w:pPr>
        <w:pStyle w:val="PL"/>
      </w:pPr>
      <w:r>
        <w:t xml:space="preserve">            application/json:</w:t>
      </w:r>
    </w:p>
    <w:p w14:paraId="1F562206" w14:textId="77777777" w:rsidR="00265404" w:rsidRDefault="00265404" w:rsidP="00265404">
      <w:pPr>
        <w:pStyle w:val="PL"/>
      </w:pPr>
      <w:r>
        <w:t xml:space="preserve">              schema:</w:t>
      </w:r>
    </w:p>
    <w:p w14:paraId="46640650" w14:textId="77777777" w:rsidR="00265404" w:rsidRDefault="00265404" w:rsidP="00265404">
      <w:pPr>
        <w:pStyle w:val="PL"/>
      </w:pPr>
      <w:r>
        <w:t xml:space="preserve">                type: array</w:t>
      </w:r>
    </w:p>
    <w:p w14:paraId="06530581" w14:textId="77777777" w:rsidR="00265404" w:rsidRDefault="00265404" w:rsidP="00265404">
      <w:pPr>
        <w:pStyle w:val="PL"/>
      </w:pPr>
      <w:r>
        <w:t xml:space="preserve">                items:</w:t>
      </w:r>
    </w:p>
    <w:p w14:paraId="3A06E28E" w14:textId="77777777" w:rsidR="00265404" w:rsidRDefault="00265404" w:rsidP="00265404">
      <w:pPr>
        <w:pStyle w:val="PL"/>
      </w:pPr>
      <w:r>
        <w:t xml:space="preserve">                  $ref: '#/components/schemas/streamInfo-Type'</w:t>
      </w:r>
    </w:p>
    <w:p w14:paraId="352E405F" w14:textId="77777777" w:rsidR="00265404" w:rsidRDefault="00265404" w:rsidP="00265404">
      <w:pPr>
        <w:pStyle w:val="PL"/>
      </w:pPr>
      <w:r>
        <w:t xml:space="preserve">        default:</w:t>
      </w:r>
    </w:p>
    <w:p w14:paraId="4A684DBC" w14:textId="77777777" w:rsidR="00265404" w:rsidRDefault="00265404" w:rsidP="00265404">
      <w:pPr>
        <w:pStyle w:val="PL"/>
      </w:pPr>
      <w:r>
        <w:t xml:space="preserve">          description: Error case.</w:t>
      </w:r>
    </w:p>
    <w:p w14:paraId="1E7AFB3E" w14:textId="77777777" w:rsidR="00265404" w:rsidRDefault="00265404" w:rsidP="00265404">
      <w:pPr>
        <w:pStyle w:val="PL"/>
      </w:pPr>
      <w:r>
        <w:t xml:space="preserve">          content:</w:t>
      </w:r>
    </w:p>
    <w:p w14:paraId="6F053A1C" w14:textId="77777777" w:rsidR="00265404" w:rsidRDefault="00265404" w:rsidP="00265404">
      <w:pPr>
        <w:pStyle w:val="PL"/>
      </w:pPr>
      <w:r>
        <w:t xml:space="preserve">            application/json:</w:t>
      </w:r>
    </w:p>
    <w:p w14:paraId="3693340A" w14:textId="77777777" w:rsidR="00265404" w:rsidRDefault="00265404" w:rsidP="00265404">
      <w:pPr>
        <w:pStyle w:val="PL"/>
      </w:pPr>
      <w:r>
        <w:lastRenderedPageBreak/>
        <w:t xml:space="preserve">              schema:</w:t>
      </w:r>
    </w:p>
    <w:p w14:paraId="484044D1" w14:textId="77777777" w:rsidR="00265404" w:rsidRDefault="00265404" w:rsidP="00265404">
      <w:pPr>
        <w:pStyle w:val="PL"/>
      </w:pPr>
      <w:r>
        <w:t xml:space="preserve">                $ref: '#/components/schemas/errorResponse-Type'</w:t>
      </w:r>
    </w:p>
    <w:p w14:paraId="649CCFF4" w14:textId="77777777" w:rsidR="00265404" w:rsidRDefault="00265404" w:rsidP="00265404">
      <w:pPr>
        <w:pStyle w:val="PL"/>
      </w:pPr>
      <w:r>
        <w:t xml:space="preserve">    delete:</w:t>
      </w:r>
    </w:p>
    <w:p w14:paraId="6EE2AF29" w14:textId="77777777" w:rsidR="00265404" w:rsidRDefault="00265404" w:rsidP="00265404">
      <w:pPr>
        <w:pStyle w:val="PL"/>
      </w:pPr>
      <w:r>
        <w:t xml:space="preserve">      summary: Remove reporting streams from an existing connection</w:t>
      </w:r>
    </w:p>
    <w:p w14:paraId="0966AAD7" w14:textId="77777777" w:rsidR="00265404" w:rsidRDefault="00265404" w:rsidP="00265404">
      <w:pPr>
        <w:pStyle w:val="PL"/>
      </w:pPr>
      <w:r>
        <w:t xml:space="preserve">      description: Allows the producer to remove one or more reporting streams from an already established streaming connection.</w:t>
      </w:r>
    </w:p>
    <w:p w14:paraId="42B49FCB" w14:textId="77777777" w:rsidR="00265404" w:rsidRDefault="00265404" w:rsidP="00265404">
      <w:pPr>
        <w:pStyle w:val="PL"/>
      </w:pPr>
      <w:r>
        <w:t xml:space="preserve">      parameters:</w:t>
      </w:r>
    </w:p>
    <w:p w14:paraId="26631699" w14:textId="77777777" w:rsidR="00265404" w:rsidRDefault="00265404" w:rsidP="00265404">
      <w:pPr>
        <w:pStyle w:val="PL"/>
      </w:pPr>
      <w:r>
        <w:t xml:space="preserve">        - name: connectionId</w:t>
      </w:r>
    </w:p>
    <w:p w14:paraId="4266BBFB" w14:textId="77777777" w:rsidR="00265404" w:rsidRDefault="00265404" w:rsidP="00265404">
      <w:pPr>
        <w:pStyle w:val="PL"/>
      </w:pPr>
      <w:r>
        <w:t xml:space="preserve">          in: path</w:t>
      </w:r>
    </w:p>
    <w:p w14:paraId="7A466233" w14:textId="77777777" w:rsidR="00265404" w:rsidRDefault="00265404" w:rsidP="00265404">
      <w:pPr>
        <w:pStyle w:val="PL"/>
      </w:pPr>
      <w:r>
        <w:t xml:space="preserve">          description: Indicate the ID (URI) of the connection for which the reporting stream information is being removed.</w:t>
      </w:r>
    </w:p>
    <w:p w14:paraId="79322C72" w14:textId="77777777" w:rsidR="00265404" w:rsidRDefault="00265404" w:rsidP="00265404">
      <w:pPr>
        <w:pStyle w:val="PL"/>
      </w:pPr>
      <w:r>
        <w:t xml:space="preserve">          required: true</w:t>
      </w:r>
    </w:p>
    <w:p w14:paraId="14DFFD3D" w14:textId="77777777" w:rsidR="00265404" w:rsidRDefault="00265404" w:rsidP="00265404">
      <w:pPr>
        <w:pStyle w:val="PL"/>
      </w:pPr>
      <w:r>
        <w:t xml:space="preserve">          schema:</w:t>
      </w:r>
    </w:p>
    <w:p w14:paraId="7002CF52" w14:textId="77777777" w:rsidR="00265404" w:rsidRDefault="00265404" w:rsidP="00265404">
      <w:pPr>
        <w:pStyle w:val="PL"/>
      </w:pPr>
      <w:r>
        <w:t xml:space="preserve">            $ref: '#/components/schemas/connectionId-Type'</w:t>
      </w:r>
    </w:p>
    <w:p w14:paraId="36D8658A" w14:textId="77777777" w:rsidR="00265404" w:rsidRDefault="00265404" w:rsidP="00265404">
      <w:pPr>
        <w:pStyle w:val="PL"/>
      </w:pPr>
      <w:r>
        <w:t xml:space="preserve">        - name: streamIds</w:t>
      </w:r>
    </w:p>
    <w:p w14:paraId="26BC3693" w14:textId="77777777" w:rsidR="00265404" w:rsidRDefault="00265404" w:rsidP="00265404">
      <w:pPr>
        <w:pStyle w:val="PL"/>
      </w:pPr>
      <w:r>
        <w:t xml:space="preserve">          in: query</w:t>
      </w:r>
    </w:p>
    <w:p w14:paraId="1D867E45" w14:textId="77777777" w:rsidR="00265404" w:rsidRDefault="00265404" w:rsidP="00265404">
      <w:pPr>
        <w:pStyle w:val="PL"/>
      </w:pPr>
      <w:r>
        <w:t xml:space="preserve">          description: The list of streamId for the stream(s) to be deleted.</w:t>
      </w:r>
    </w:p>
    <w:p w14:paraId="4BA6E0E0" w14:textId="77777777" w:rsidR="00265404" w:rsidRDefault="00265404" w:rsidP="00265404">
      <w:pPr>
        <w:pStyle w:val="PL"/>
      </w:pPr>
      <w:r>
        <w:t xml:space="preserve">          required: true</w:t>
      </w:r>
    </w:p>
    <w:p w14:paraId="5C0DD9F9" w14:textId="77777777" w:rsidR="00265404" w:rsidRDefault="00265404" w:rsidP="00265404">
      <w:pPr>
        <w:pStyle w:val="PL"/>
      </w:pPr>
      <w:r>
        <w:t xml:space="preserve">          schema:</w:t>
      </w:r>
    </w:p>
    <w:p w14:paraId="1A70152D" w14:textId="77777777" w:rsidR="00265404" w:rsidRDefault="00265404" w:rsidP="00265404">
      <w:pPr>
        <w:pStyle w:val="PL"/>
      </w:pPr>
      <w:r>
        <w:t xml:space="preserve">            type: array</w:t>
      </w:r>
    </w:p>
    <w:p w14:paraId="58E93284" w14:textId="77777777" w:rsidR="00265404" w:rsidRDefault="00265404" w:rsidP="00265404">
      <w:pPr>
        <w:pStyle w:val="PL"/>
      </w:pPr>
      <w:r>
        <w:t xml:space="preserve">            items:</w:t>
      </w:r>
    </w:p>
    <w:p w14:paraId="0543E3A0" w14:textId="77777777" w:rsidR="00265404" w:rsidRDefault="00265404" w:rsidP="00265404">
      <w:pPr>
        <w:pStyle w:val="PL"/>
      </w:pPr>
      <w:r>
        <w:t xml:space="preserve">              $ref: '#/components/schemas/streamId-Type'</w:t>
      </w:r>
    </w:p>
    <w:p w14:paraId="1880134C" w14:textId="77777777" w:rsidR="00265404" w:rsidRDefault="00265404" w:rsidP="00265404">
      <w:pPr>
        <w:pStyle w:val="PL"/>
      </w:pPr>
      <w:r>
        <w:t xml:space="preserve">      responses:</w:t>
      </w:r>
    </w:p>
    <w:p w14:paraId="0470F77F" w14:textId="77777777" w:rsidR="00265404" w:rsidRDefault="00265404" w:rsidP="00265404">
      <w:pPr>
        <w:pStyle w:val="PL"/>
      </w:pPr>
      <w:r>
        <w:t xml:space="preserve">        '204':</w:t>
      </w:r>
    </w:p>
    <w:p w14:paraId="7CD36F0B" w14:textId="77777777" w:rsidR="00265404" w:rsidRDefault="00265404" w:rsidP="00265404">
      <w:pPr>
        <w:pStyle w:val="PL"/>
      </w:pPr>
      <w:r>
        <w:t xml:space="preserve">          description: Success case (204 No Content). The stream information resource has been deleted. The response message body is absent.</w:t>
      </w:r>
    </w:p>
    <w:p w14:paraId="5657E3C5" w14:textId="77777777" w:rsidR="00265404" w:rsidRDefault="00265404" w:rsidP="00265404">
      <w:pPr>
        <w:pStyle w:val="PL"/>
      </w:pPr>
      <w:r>
        <w:t xml:space="preserve">        default:</w:t>
      </w:r>
    </w:p>
    <w:p w14:paraId="04C9D044" w14:textId="77777777" w:rsidR="00265404" w:rsidRDefault="00265404" w:rsidP="00265404">
      <w:pPr>
        <w:pStyle w:val="PL"/>
      </w:pPr>
      <w:r>
        <w:t xml:space="preserve">          description: Error case.</w:t>
      </w:r>
    </w:p>
    <w:p w14:paraId="4D47700F" w14:textId="77777777" w:rsidR="00265404" w:rsidRDefault="00265404" w:rsidP="00265404">
      <w:pPr>
        <w:pStyle w:val="PL"/>
      </w:pPr>
      <w:r>
        <w:t xml:space="preserve">          content:</w:t>
      </w:r>
    </w:p>
    <w:p w14:paraId="48A2C17F" w14:textId="77777777" w:rsidR="00265404" w:rsidRDefault="00265404" w:rsidP="00265404">
      <w:pPr>
        <w:pStyle w:val="PL"/>
      </w:pPr>
      <w:r>
        <w:t xml:space="preserve">            application/json:</w:t>
      </w:r>
    </w:p>
    <w:p w14:paraId="26E5FB02" w14:textId="77777777" w:rsidR="00265404" w:rsidRDefault="00265404" w:rsidP="00265404">
      <w:pPr>
        <w:pStyle w:val="PL"/>
      </w:pPr>
      <w:r>
        <w:t xml:space="preserve">              schema:</w:t>
      </w:r>
    </w:p>
    <w:p w14:paraId="5FDB3558" w14:textId="77777777" w:rsidR="00265404" w:rsidRDefault="00265404" w:rsidP="00265404">
      <w:pPr>
        <w:pStyle w:val="PL"/>
      </w:pPr>
      <w:r>
        <w:t xml:space="preserve">                $ref: '#/components/schemas/errorResponse-Type'</w:t>
      </w:r>
    </w:p>
    <w:p w14:paraId="779A64F4" w14:textId="77777777" w:rsidR="00265404" w:rsidRDefault="00265404" w:rsidP="00265404">
      <w:pPr>
        <w:pStyle w:val="PL"/>
      </w:pPr>
      <w:r>
        <w:t xml:space="preserve">    get:</w:t>
      </w:r>
    </w:p>
    <w:p w14:paraId="791FEBBC" w14:textId="77777777" w:rsidR="00265404" w:rsidRDefault="00265404" w:rsidP="00265404">
      <w:pPr>
        <w:pStyle w:val="PL"/>
      </w:pPr>
      <w:r>
        <w:t xml:space="preserve">      summary: Obtain information about streams.</w:t>
      </w:r>
    </w:p>
    <w:p w14:paraId="58A37851" w14:textId="77777777" w:rsidR="00265404" w:rsidRDefault="00265404" w:rsidP="00265404">
      <w:pPr>
        <w:pStyle w:val="PL"/>
      </w:pPr>
      <w:r>
        <w:t xml:space="preserve">      description: Enables the streaming data reporting service producer to obtain information about one or more reporting streams.</w:t>
      </w:r>
    </w:p>
    <w:p w14:paraId="124BA05B" w14:textId="77777777" w:rsidR="00265404" w:rsidRDefault="00265404" w:rsidP="00265404">
      <w:pPr>
        <w:pStyle w:val="PL"/>
      </w:pPr>
      <w:r>
        <w:t xml:space="preserve">      parameters:</w:t>
      </w:r>
    </w:p>
    <w:p w14:paraId="7A53903B" w14:textId="77777777" w:rsidR="00265404" w:rsidRDefault="00265404" w:rsidP="00265404">
      <w:pPr>
        <w:pStyle w:val="PL"/>
      </w:pPr>
      <w:r>
        <w:t xml:space="preserve">        - name: connectionId</w:t>
      </w:r>
    </w:p>
    <w:p w14:paraId="72D12B14" w14:textId="77777777" w:rsidR="00265404" w:rsidRDefault="00265404" w:rsidP="00265404">
      <w:pPr>
        <w:pStyle w:val="PL"/>
      </w:pPr>
      <w:r>
        <w:t xml:space="preserve">          in: path</w:t>
      </w:r>
    </w:p>
    <w:p w14:paraId="5D6EA403" w14:textId="77777777" w:rsidR="00265404" w:rsidRDefault="00265404" w:rsidP="00265404">
      <w:pPr>
        <w:pStyle w:val="PL"/>
      </w:pPr>
      <w:r>
        <w:t xml:space="preserve">          description: Indicate the ID (URI) of the connection for which the information is being retrieved</w:t>
      </w:r>
    </w:p>
    <w:p w14:paraId="7896E9C4" w14:textId="77777777" w:rsidR="00265404" w:rsidRDefault="00265404" w:rsidP="00265404">
      <w:pPr>
        <w:pStyle w:val="PL"/>
      </w:pPr>
      <w:r>
        <w:t xml:space="preserve">          required: true</w:t>
      </w:r>
    </w:p>
    <w:p w14:paraId="50930CDF" w14:textId="77777777" w:rsidR="00265404" w:rsidRDefault="00265404" w:rsidP="00265404">
      <w:pPr>
        <w:pStyle w:val="PL"/>
      </w:pPr>
      <w:r>
        <w:t xml:space="preserve">          schema:</w:t>
      </w:r>
    </w:p>
    <w:p w14:paraId="3461ACD7" w14:textId="77777777" w:rsidR="00265404" w:rsidRDefault="00265404" w:rsidP="00265404">
      <w:pPr>
        <w:pStyle w:val="PL"/>
      </w:pPr>
      <w:r>
        <w:t xml:space="preserve">            $ref: '#/components/schemas/connectionId-Type'</w:t>
      </w:r>
    </w:p>
    <w:p w14:paraId="2230882D" w14:textId="77777777" w:rsidR="00265404" w:rsidRDefault="00265404" w:rsidP="00265404">
      <w:pPr>
        <w:pStyle w:val="PL"/>
      </w:pPr>
      <w:r>
        <w:t xml:space="preserve">        - name: streamIds</w:t>
      </w:r>
    </w:p>
    <w:p w14:paraId="3AE4F88B" w14:textId="77777777" w:rsidR="00265404" w:rsidRDefault="00265404" w:rsidP="00265404">
      <w:pPr>
        <w:pStyle w:val="PL"/>
      </w:pPr>
      <w:r>
        <w:t xml:space="preserve">          in: query</w:t>
      </w:r>
    </w:p>
    <w:p w14:paraId="7D1FD04C" w14:textId="77777777" w:rsidR="00265404" w:rsidRDefault="00265404" w:rsidP="00265404">
      <w:pPr>
        <w:pStyle w:val="PL"/>
      </w:pPr>
      <w:r>
        <w:t xml:space="preserve">          description: The list of streamId for which the stream information is to be retrieved.</w:t>
      </w:r>
    </w:p>
    <w:p w14:paraId="4886F1B7" w14:textId="77777777" w:rsidR="00265404" w:rsidRDefault="00265404" w:rsidP="00265404">
      <w:pPr>
        <w:pStyle w:val="PL"/>
      </w:pPr>
      <w:r>
        <w:t xml:space="preserve">          required: true</w:t>
      </w:r>
    </w:p>
    <w:p w14:paraId="7BF3C7ED" w14:textId="77777777" w:rsidR="00265404" w:rsidRDefault="00265404" w:rsidP="00265404">
      <w:pPr>
        <w:pStyle w:val="PL"/>
      </w:pPr>
      <w:r>
        <w:t xml:space="preserve">          schema:</w:t>
      </w:r>
    </w:p>
    <w:p w14:paraId="5249D61E" w14:textId="77777777" w:rsidR="00265404" w:rsidRDefault="00265404" w:rsidP="00265404">
      <w:pPr>
        <w:pStyle w:val="PL"/>
      </w:pPr>
      <w:r>
        <w:t xml:space="preserve">            type: array</w:t>
      </w:r>
    </w:p>
    <w:p w14:paraId="75A82306" w14:textId="77777777" w:rsidR="00265404" w:rsidRDefault="00265404" w:rsidP="00265404">
      <w:pPr>
        <w:pStyle w:val="PL"/>
      </w:pPr>
      <w:r>
        <w:t xml:space="preserve">            items:</w:t>
      </w:r>
    </w:p>
    <w:p w14:paraId="4E548D1F" w14:textId="77777777" w:rsidR="00265404" w:rsidRDefault="00265404" w:rsidP="00265404">
      <w:pPr>
        <w:pStyle w:val="PL"/>
      </w:pPr>
      <w:r>
        <w:t xml:space="preserve">              $ref: '#/components/schemas/streamId-Type'</w:t>
      </w:r>
    </w:p>
    <w:p w14:paraId="1CB6C67D" w14:textId="77777777" w:rsidR="00265404" w:rsidRDefault="00265404" w:rsidP="00265404">
      <w:pPr>
        <w:pStyle w:val="PL"/>
      </w:pPr>
      <w:r>
        <w:t xml:space="preserve">      responses:</w:t>
      </w:r>
    </w:p>
    <w:p w14:paraId="2AE9764A" w14:textId="77777777" w:rsidR="00265404" w:rsidRDefault="00265404" w:rsidP="00265404">
      <w:pPr>
        <w:pStyle w:val="PL"/>
      </w:pPr>
      <w:r>
        <w:t xml:space="preserve">        '200':</w:t>
      </w:r>
    </w:p>
    <w:p w14:paraId="596BB64B" w14:textId="77777777" w:rsidR="00265404" w:rsidRDefault="00265404" w:rsidP="00265404">
      <w:pPr>
        <w:pStyle w:val="PL"/>
      </w:pPr>
      <w:r>
        <w:t xml:space="preserve">          description: Success case (200 OK).</w:t>
      </w:r>
    </w:p>
    <w:p w14:paraId="143D4B0B" w14:textId="77777777" w:rsidR="00265404" w:rsidRDefault="00265404" w:rsidP="00265404">
      <w:pPr>
        <w:pStyle w:val="PL"/>
      </w:pPr>
      <w:r>
        <w:t xml:space="preserve">          content:</w:t>
      </w:r>
    </w:p>
    <w:p w14:paraId="0E7498C6" w14:textId="77777777" w:rsidR="00265404" w:rsidRDefault="00265404" w:rsidP="00265404">
      <w:pPr>
        <w:pStyle w:val="PL"/>
      </w:pPr>
      <w:r>
        <w:t xml:space="preserve">            application/json:</w:t>
      </w:r>
    </w:p>
    <w:p w14:paraId="2A15AB1D" w14:textId="77777777" w:rsidR="00265404" w:rsidRDefault="00265404" w:rsidP="00265404">
      <w:pPr>
        <w:pStyle w:val="PL"/>
      </w:pPr>
      <w:r>
        <w:t xml:space="preserve">              schema:</w:t>
      </w:r>
    </w:p>
    <w:p w14:paraId="1C524071" w14:textId="77777777" w:rsidR="00265404" w:rsidRDefault="00265404" w:rsidP="00265404">
      <w:pPr>
        <w:pStyle w:val="PL"/>
      </w:pPr>
      <w:r>
        <w:t xml:space="preserve">                type: array</w:t>
      </w:r>
    </w:p>
    <w:p w14:paraId="1A7EFEC7" w14:textId="77777777" w:rsidR="00265404" w:rsidRDefault="00265404" w:rsidP="00265404">
      <w:pPr>
        <w:pStyle w:val="PL"/>
      </w:pPr>
      <w:r>
        <w:t xml:space="preserve">                items:</w:t>
      </w:r>
    </w:p>
    <w:p w14:paraId="1500D5F6" w14:textId="77777777" w:rsidR="00265404" w:rsidRDefault="00265404" w:rsidP="00265404">
      <w:pPr>
        <w:pStyle w:val="PL"/>
      </w:pPr>
      <w:r>
        <w:t xml:space="preserve">                  $ref: '#/components/schemas/streamInfoWithReporters-Type'</w:t>
      </w:r>
    </w:p>
    <w:p w14:paraId="5C1D04A6" w14:textId="77777777" w:rsidR="00265404" w:rsidRDefault="00265404" w:rsidP="00265404">
      <w:pPr>
        <w:pStyle w:val="PL"/>
      </w:pPr>
      <w:r>
        <w:t xml:space="preserve">        '202':</w:t>
      </w:r>
    </w:p>
    <w:p w14:paraId="60483CAE" w14:textId="77777777" w:rsidR="00265404" w:rsidRDefault="00265404" w:rsidP="00265404">
      <w:pPr>
        <w:pStyle w:val="PL"/>
      </w:pPr>
      <w:r>
        <w:t xml:space="preserve">          description: Partial success case (202 Partially retrieved).</w:t>
      </w:r>
    </w:p>
    <w:p w14:paraId="4E4CBA06" w14:textId="77777777" w:rsidR="00265404" w:rsidRDefault="00265404" w:rsidP="00265404">
      <w:pPr>
        <w:pStyle w:val="PL"/>
      </w:pPr>
      <w:r>
        <w:t xml:space="preserve">          content:</w:t>
      </w:r>
    </w:p>
    <w:p w14:paraId="708957B6" w14:textId="77777777" w:rsidR="00265404" w:rsidRDefault="00265404" w:rsidP="00265404">
      <w:pPr>
        <w:pStyle w:val="PL"/>
      </w:pPr>
      <w:r>
        <w:t xml:space="preserve">            application/json:</w:t>
      </w:r>
    </w:p>
    <w:p w14:paraId="5FF6D1A8" w14:textId="77777777" w:rsidR="00265404" w:rsidRDefault="00265404" w:rsidP="00265404">
      <w:pPr>
        <w:pStyle w:val="PL"/>
      </w:pPr>
      <w:r>
        <w:t xml:space="preserve">              schema:</w:t>
      </w:r>
    </w:p>
    <w:p w14:paraId="1AD613A4" w14:textId="77777777" w:rsidR="00265404" w:rsidRDefault="00265404" w:rsidP="00265404">
      <w:pPr>
        <w:pStyle w:val="PL"/>
      </w:pPr>
      <w:r>
        <w:t xml:space="preserve">                type: array</w:t>
      </w:r>
    </w:p>
    <w:p w14:paraId="21BC4CDA" w14:textId="77777777" w:rsidR="00265404" w:rsidRDefault="00265404" w:rsidP="00265404">
      <w:pPr>
        <w:pStyle w:val="PL"/>
      </w:pPr>
      <w:r>
        <w:t xml:space="preserve">                items:</w:t>
      </w:r>
    </w:p>
    <w:p w14:paraId="4FDD0B9B" w14:textId="77777777" w:rsidR="00265404" w:rsidRDefault="00265404" w:rsidP="00265404">
      <w:pPr>
        <w:pStyle w:val="PL"/>
      </w:pPr>
      <w:r>
        <w:t xml:space="preserve">                  $ref: '#/components/schemas/streamInfoWithReporters-Type'</w:t>
      </w:r>
    </w:p>
    <w:p w14:paraId="6E130CED" w14:textId="77777777" w:rsidR="00265404" w:rsidRDefault="00265404" w:rsidP="00265404">
      <w:pPr>
        <w:pStyle w:val="PL"/>
      </w:pPr>
      <w:r>
        <w:t xml:space="preserve">        default:</w:t>
      </w:r>
    </w:p>
    <w:p w14:paraId="6BE3D535" w14:textId="77777777" w:rsidR="00265404" w:rsidRDefault="00265404" w:rsidP="00265404">
      <w:pPr>
        <w:pStyle w:val="PL"/>
      </w:pPr>
      <w:r>
        <w:t xml:space="preserve">          description: Error case.</w:t>
      </w:r>
    </w:p>
    <w:p w14:paraId="1E774EDD" w14:textId="77777777" w:rsidR="00265404" w:rsidRDefault="00265404" w:rsidP="00265404">
      <w:pPr>
        <w:pStyle w:val="PL"/>
      </w:pPr>
      <w:r>
        <w:t xml:space="preserve">          content:</w:t>
      </w:r>
    </w:p>
    <w:p w14:paraId="62192A75" w14:textId="77777777" w:rsidR="00265404" w:rsidRDefault="00265404" w:rsidP="00265404">
      <w:pPr>
        <w:pStyle w:val="PL"/>
      </w:pPr>
      <w:r>
        <w:t xml:space="preserve">            application/json:</w:t>
      </w:r>
    </w:p>
    <w:p w14:paraId="7A7EB0DA" w14:textId="77777777" w:rsidR="00265404" w:rsidRDefault="00265404" w:rsidP="00265404">
      <w:pPr>
        <w:pStyle w:val="PL"/>
      </w:pPr>
      <w:r>
        <w:t xml:space="preserve">              schema:</w:t>
      </w:r>
    </w:p>
    <w:p w14:paraId="6953A00A" w14:textId="77777777" w:rsidR="00265404" w:rsidRDefault="00265404" w:rsidP="00265404">
      <w:pPr>
        <w:pStyle w:val="PL"/>
      </w:pPr>
      <w:r>
        <w:t xml:space="preserve">                $ref: '#/components/schemas/errorResponse-Type'</w:t>
      </w:r>
    </w:p>
    <w:p w14:paraId="482FA1C8" w14:textId="77777777" w:rsidR="00265404" w:rsidRDefault="00265404" w:rsidP="00265404">
      <w:pPr>
        <w:pStyle w:val="PL"/>
      </w:pPr>
      <w:r>
        <w:t xml:space="preserve">  '/connections/{connectionId}/streams/{streamId}':</w:t>
      </w:r>
    </w:p>
    <w:p w14:paraId="665E630D" w14:textId="77777777" w:rsidR="00265404" w:rsidRDefault="00265404" w:rsidP="00265404">
      <w:pPr>
        <w:pStyle w:val="PL"/>
      </w:pPr>
      <w:r>
        <w:t xml:space="preserve">    get:</w:t>
      </w:r>
    </w:p>
    <w:p w14:paraId="4E0ACB0E" w14:textId="77777777" w:rsidR="00265404" w:rsidRDefault="00265404" w:rsidP="00265404">
      <w:pPr>
        <w:pStyle w:val="PL"/>
      </w:pPr>
      <w:r>
        <w:t xml:space="preserve">      summary: Obtain information about stream</w:t>
      </w:r>
    </w:p>
    <w:p w14:paraId="0F1CB00E" w14:textId="77777777" w:rsidR="00265404" w:rsidRDefault="00265404" w:rsidP="00265404">
      <w:pPr>
        <w:pStyle w:val="PL"/>
      </w:pPr>
      <w:r>
        <w:lastRenderedPageBreak/>
        <w:t xml:space="preserve">      description: Enables the streaming data reporting service producer to obtain information about a reporting stream.</w:t>
      </w:r>
    </w:p>
    <w:p w14:paraId="5A9AC600" w14:textId="77777777" w:rsidR="00265404" w:rsidRDefault="00265404" w:rsidP="00265404">
      <w:pPr>
        <w:pStyle w:val="PL"/>
      </w:pPr>
      <w:r>
        <w:t xml:space="preserve">      parameters:</w:t>
      </w:r>
    </w:p>
    <w:p w14:paraId="7EAAE1B0" w14:textId="77777777" w:rsidR="00265404" w:rsidRDefault="00265404" w:rsidP="00265404">
      <w:pPr>
        <w:pStyle w:val="PL"/>
      </w:pPr>
      <w:r>
        <w:t xml:space="preserve">        - name: connectionId</w:t>
      </w:r>
    </w:p>
    <w:p w14:paraId="7CA10828" w14:textId="77777777" w:rsidR="00265404" w:rsidRDefault="00265404" w:rsidP="00265404">
      <w:pPr>
        <w:pStyle w:val="PL"/>
      </w:pPr>
      <w:r>
        <w:t xml:space="preserve">          in: path</w:t>
      </w:r>
    </w:p>
    <w:p w14:paraId="48C2E409" w14:textId="77777777" w:rsidR="00265404" w:rsidRDefault="00265404" w:rsidP="00265404">
      <w:pPr>
        <w:pStyle w:val="PL"/>
      </w:pPr>
      <w:r>
        <w:t xml:space="preserve">          description: Indicate the ID (URI) of the connection for which the information is being retrieved</w:t>
      </w:r>
    </w:p>
    <w:p w14:paraId="77B310B2" w14:textId="77777777" w:rsidR="00265404" w:rsidRDefault="00265404" w:rsidP="00265404">
      <w:pPr>
        <w:pStyle w:val="PL"/>
      </w:pPr>
      <w:r>
        <w:t xml:space="preserve">          required: true</w:t>
      </w:r>
    </w:p>
    <w:p w14:paraId="2B947E4B" w14:textId="77777777" w:rsidR="00265404" w:rsidRDefault="00265404" w:rsidP="00265404">
      <w:pPr>
        <w:pStyle w:val="PL"/>
      </w:pPr>
      <w:r>
        <w:t xml:space="preserve">          schema:</w:t>
      </w:r>
    </w:p>
    <w:p w14:paraId="7ABDC002" w14:textId="77777777" w:rsidR="00265404" w:rsidRDefault="00265404" w:rsidP="00265404">
      <w:pPr>
        <w:pStyle w:val="PL"/>
      </w:pPr>
      <w:r>
        <w:t xml:space="preserve">            $ref: '#/components/schemas/connectionId-Type'</w:t>
      </w:r>
    </w:p>
    <w:p w14:paraId="5C7C18D7" w14:textId="77777777" w:rsidR="00265404" w:rsidRDefault="00265404" w:rsidP="00265404">
      <w:pPr>
        <w:pStyle w:val="PL"/>
      </w:pPr>
      <w:r>
        <w:t xml:space="preserve">        - name: streamId</w:t>
      </w:r>
    </w:p>
    <w:p w14:paraId="1FD1E3B9" w14:textId="77777777" w:rsidR="00265404" w:rsidRDefault="00265404" w:rsidP="00265404">
      <w:pPr>
        <w:pStyle w:val="PL"/>
      </w:pPr>
      <w:r>
        <w:t xml:space="preserve">          in: path</w:t>
      </w:r>
    </w:p>
    <w:p w14:paraId="5219EE19" w14:textId="77777777" w:rsidR="00265404" w:rsidRDefault="00265404" w:rsidP="00265404">
      <w:pPr>
        <w:pStyle w:val="PL"/>
      </w:pPr>
      <w:r>
        <w:t xml:space="preserve">          description: Indicate the ID of the reporting stream for which the information is being retrieved</w:t>
      </w:r>
    </w:p>
    <w:p w14:paraId="47D01045" w14:textId="77777777" w:rsidR="00265404" w:rsidRDefault="00265404" w:rsidP="00265404">
      <w:pPr>
        <w:pStyle w:val="PL"/>
      </w:pPr>
      <w:r>
        <w:t xml:space="preserve">          required: true</w:t>
      </w:r>
    </w:p>
    <w:p w14:paraId="140D0315" w14:textId="77777777" w:rsidR="00265404" w:rsidRDefault="00265404" w:rsidP="00265404">
      <w:pPr>
        <w:pStyle w:val="PL"/>
      </w:pPr>
      <w:r>
        <w:t xml:space="preserve">          schema:</w:t>
      </w:r>
    </w:p>
    <w:p w14:paraId="523BF234" w14:textId="77777777" w:rsidR="00265404" w:rsidRDefault="00265404" w:rsidP="00265404">
      <w:pPr>
        <w:pStyle w:val="PL"/>
      </w:pPr>
      <w:r>
        <w:t xml:space="preserve">            $ref: '#/components/schemas/streamId-Type'</w:t>
      </w:r>
    </w:p>
    <w:p w14:paraId="60C789DC" w14:textId="77777777" w:rsidR="00265404" w:rsidRDefault="00265404" w:rsidP="00265404">
      <w:pPr>
        <w:pStyle w:val="PL"/>
      </w:pPr>
      <w:r>
        <w:t xml:space="preserve">      responses:</w:t>
      </w:r>
    </w:p>
    <w:p w14:paraId="62009603" w14:textId="77777777" w:rsidR="00265404" w:rsidRDefault="00265404" w:rsidP="00265404">
      <w:pPr>
        <w:pStyle w:val="PL"/>
      </w:pPr>
      <w:r>
        <w:t xml:space="preserve">        '200':</w:t>
      </w:r>
    </w:p>
    <w:p w14:paraId="4B87C9CE" w14:textId="77777777" w:rsidR="00265404" w:rsidRDefault="00265404" w:rsidP="00265404">
      <w:pPr>
        <w:pStyle w:val="PL"/>
      </w:pPr>
      <w:r>
        <w:t xml:space="preserve">          description: Success case (200 OK).</w:t>
      </w:r>
    </w:p>
    <w:p w14:paraId="3355C013" w14:textId="77777777" w:rsidR="00265404" w:rsidRDefault="00265404" w:rsidP="00265404">
      <w:pPr>
        <w:pStyle w:val="PL"/>
      </w:pPr>
      <w:r>
        <w:t xml:space="preserve">          content:</w:t>
      </w:r>
    </w:p>
    <w:p w14:paraId="7BB66361" w14:textId="77777777" w:rsidR="00265404" w:rsidRDefault="00265404" w:rsidP="00265404">
      <w:pPr>
        <w:pStyle w:val="PL"/>
      </w:pPr>
      <w:r>
        <w:t xml:space="preserve">            application/json:</w:t>
      </w:r>
    </w:p>
    <w:p w14:paraId="1F0F6F36" w14:textId="77777777" w:rsidR="00265404" w:rsidRDefault="00265404" w:rsidP="00265404">
      <w:pPr>
        <w:pStyle w:val="PL"/>
      </w:pPr>
      <w:r>
        <w:t xml:space="preserve">              schema:</w:t>
      </w:r>
    </w:p>
    <w:p w14:paraId="2E2A1E8B" w14:textId="77777777" w:rsidR="00265404" w:rsidRDefault="00265404" w:rsidP="00265404">
      <w:pPr>
        <w:pStyle w:val="PL"/>
      </w:pPr>
      <w:r>
        <w:t xml:space="preserve">                $ref: '#/components/schemas/streamInfoWithReporters-Type'</w:t>
      </w:r>
    </w:p>
    <w:p w14:paraId="20E28F9E" w14:textId="77777777" w:rsidR="00265404" w:rsidRDefault="00265404" w:rsidP="00265404">
      <w:pPr>
        <w:pStyle w:val="PL"/>
      </w:pPr>
      <w:r>
        <w:t xml:space="preserve">        default:</w:t>
      </w:r>
    </w:p>
    <w:p w14:paraId="2EAC6110" w14:textId="77777777" w:rsidR="00265404" w:rsidRDefault="00265404" w:rsidP="00265404">
      <w:pPr>
        <w:pStyle w:val="PL"/>
      </w:pPr>
      <w:r>
        <w:t xml:space="preserve">          description: Error case.</w:t>
      </w:r>
    </w:p>
    <w:p w14:paraId="2614734A" w14:textId="77777777" w:rsidR="00265404" w:rsidRDefault="00265404" w:rsidP="00265404">
      <w:pPr>
        <w:pStyle w:val="PL"/>
      </w:pPr>
      <w:r>
        <w:t xml:space="preserve">          content:</w:t>
      </w:r>
    </w:p>
    <w:p w14:paraId="79979481" w14:textId="77777777" w:rsidR="00265404" w:rsidRDefault="00265404" w:rsidP="00265404">
      <w:pPr>
        <w:pStyle w:val="PL"/>
      </w:pPr>
      <w:r>
        <w:t xml:space="preserve">            application/json:</w:t>
      </w:r>
    </w:p>
    <w:p w14:paraId="472902A9" w14:textId="77777777" w:rsidR="00265404" w:rsidRDefault="00265404" w:rsidP="00265404">
      <w:pPr>
        <w:pStyle w:val="PL"/>
      </w:pPr>
      <w:r>
        <w:t xml:space="preserve">              schema:</w:t>
      </w:r>
    </w:p>
    <w:p w14:paraId="0B57F985" w14:textId="77777777" w:rsidR="00265404" w:rsidRDefault="00265404" w:rsidP="00265404">
      <w:pPr>
        <w:pStyle w:val="PL"/>
      </w:pPr>
      <w:r>
        <w:t xml:space="preserve">                $ref: '#/components/schemas/errorResponse-Type'</w:t>
      </w:r>
    </w:p>
    <w:p w14:paraId="490C1AEA" w14:textId="77777777" w:rsidR="00265404" w:rsidRDefault="00265404" w:rsidP="00265404">
      <w:pPr>
        <w:pStyle w:val="PL"/>
      </w:pPr>
      <w:r>
        <w:t>components:</w:t>
      </w:r>
    </w:p>
    <w:p w14:paraId="7071544D" w14:textId="77777777" w:rsidR="00265404" w:rsidRDefault="00265404" w:rsidP="00265404">
      <w:pPr>
        <w:pStyle w:val="PL"/>
      </w:pPr>
      <w:r>
        <w:t xml:space="preserve">  schemas:</w:t>
      </w:r>
    </w:p>
    <w:p w14:paraId="46BC113F" w14:textId="77777777" w:rsidR="00265404" w:rsidRDefault="00265404" w:rsidP="00265404">
      <w:pPr>
        <w:pStyle w:val="PL"/>
      </w:pPr>
      <w:r>
        <w:t xml:space="preserve">    analyticsInfo-Type:</w:t>
      </w:r>
    </w:p>
    <w:p w14:paraId="37EE80B8" w14:textId="77777777" w:rsidR="00265404" w:rsidRDefault="00265404" w:rsidP="00265404">
      <w:pPr>
        <w:pStyle w:val="PL"/>
      </w:pPr>
      <w:r>
        <w:t xml:space="preserve">      description: Information specific to analytics reporting.</w:t>
      </w:r>
    </w:p>
    <w:p w14:paraId="53CCDCB9" w14:textId="77777777" w:rsidR="00265404" w:rsidRDefault="00265404" w:rsidP="00265404">
      <w:pPr>
        <w:pStyle w:val="PL"/>
      </w:pPr>
      <w:r>
        <w:t xml:space="preserve">      type: object</w:t>
      </w:r>
    </w:p>
    <w:p w14:paraId="753C82CA" w14:textId="77777777" w:rsidR="00265404" w:rsidRDefault="00265404" w:rsidP="00265404">
      <w:pPr>
        <w:pStyle w:val="PL"/>
      </w:pPr>
      <w:r>
        <w:t xml:space="preserve">      properties:</w:t>
      </w:r>
    </w:p>
    <w:p w14:paraId="2D727A91" w14:textId="77777777" w:rsidR="00265404" w:rsidRDefault="00265404" w:rsidP="00265404">
      <w:pPr>
        <w:pStyle w:val="PL"/>
      </w:pPr>
      <w:r>
        <w:t xml:space="preserve">        activityDetails:</w:t>
      </w:r>
    </w:p>
    <w:p w14:paraId="1BD4D7D5" w14:textId="77777777" w:rsidR="00265404" w:rsidRDefault="00265404" w:rsidP="00265404">
      <w:pPr>
        <w:pStyle w:val="PL"/>
      </w:pPr>
      <w:r>
        <w:t xml:space="preserve">          type: string</w:t>
      </w:r>
    </w:p>
    <w:p w14:paraId="4F68C0F9" w14:textId="77777777" w:rsidR="00265404" w:rsidRDefault="00265404" w:rsidP="00265404">
      <w:pPr>
        <w:pStyle w:val="PL"/>
      </w:pPr>
      <w:r>
        <w:t xml:space="preserve">    connectionId-Type:</w:t>
      </w:r>
    </w:p>
    <w:p w14:paraId="00BFEBF3" w14:textId="77777777" w:rsidR="00265404" w:rsidRDefault="00265404" w:rsidP="00265404">
      <w:pPr>
        <w:pStyle w:val="PL"/>
      </w:pPr>
      <w:r>
        <w:t xml:space="preserve">      $ref: '#/components/schemas/uri-Type'</w:t>
      </w:r>
    </w:p>
    <w:p w14:paraId="5DCB746F" w14:textId="77777777" w:rsidR="00265404" w:rsidRDefault="00265404" w:rsidP="00265404">
      <w:pPr>
        <w:pStyle w:val="PL"/>
      </w:pPr>
      <w:r>
        <w:t xml:space="preserve">    connectionInfo-Type:</w:t>
      </w:r>
    </w:p>
    <w:p w14:paraId="613EB824" w14:textId="77777777" w:rsidR="00265404" w:rsidRDefault="00265404" w:rsidP="00265404">
      <w:pPr>
        <w:pStyle w:val="PL"/>
      </w:pPr>
      <w:r>
        <w:t xml:space="preserve">      type: object</w:t>
      </w:r>
    </w:p>
    <w:p w14:paraId="3E2B1F03" w14:textId="77777777" w:rsidR="00265404" w:rsidRDefault="00265404" w:rsidP="00265404">
      <w:pPr>
        <w:pStyle w:val="PL"/>
      </w:pPr>
      <w:r>
        <w:t xml:space="preserve">      properties:</w:t>
      </w:r>
    </w:p>
    <w:p w14:paraId="17517914" w14:textId="77777777" w:rsidR="00265404" w:rsidRDefault="00265404" w:rsidP="00265404">
      <w:pPr>
        <w:pStyle w:val="PL"/>
      </w:pPr>
      <w:r>
        <w:t xml:space="preserve">        connection:</w:t>
      </w:r>
    </w:p>
    <w:p w14:paraId="2B9EB694" w14:textId="77777777" w:rsidR="00265404" w:rsidRDefault="00265404" w:rsidP="00265404">
      <w:pPr>
        <w:pStyle w:val="PL"/>
      </w:pPr>
      <w:r>
        <w:t xml:space="preserve">          $ref: '#/components/schemas/connectionId-Type'</w:t>
      </w:r>
    </w:p>
    <w:p w14:paraId="02CF1C18" w14:textId="77777777" w:rsidR="00265404" w:rsidRDefault="00265404" w:rsidP="00265404">
      <w:pPr>
        <w:pStyle w:val="PL"/>
      </w:pPr>
      <w:r>
        <w:t xml:space="preserve">        producer:</w:t>
      </w:r>
    </w:p>
    <w:p w14:paraId="5E756D67" w14:textId="77777777" w:rsidR="00265404" w:rsidRDefault="00265404" w:rsidP="00265404">
      <w:pPr>
        <w:pStyle w:val="PL"/>
      </w:pPr>
      <w:r>
        <w:t xml:space="preserve">          $ref: '#/components/schemas/producerId-Type'</w:t>
      </w:r>
    </w:p>
    <w:p w14:paraId="59F2FA76" w14:textId="77777777" w:rsidR="00265404" w:rsidRDefault="00265404" w:rsidP="00265404">
      <w:pPr>
        <w:pStyle w:val="PL"/>
      </w:pPr>
      <w:r>
        <w:t xml:space="preserve">        streams:</w:t>
      </w:r>
    </w:p>
    <w:p w14:paraId="597F5CE1" w14:textId="77777777" w:rsidR="00265404" w:rsidRDefault="00265404" w:rsidP="00265404">
      <w:pPr>
        <w:pStyle w:val="PL"/>
      </w:pPr>
      <w:r>
        <w:t xml:space="preserve">          type: array</w:t>
      </w:r>
    </w:p>
    <w:p w14:paraId="061AFFAE" w14:textId="77777777" w:rsidR="00265404" w:rsidRDefault="00265404" w:rsidP="00265404">
      <w:pPr>
        <w:pStyle w:val="PL"/>
      </w:pPr>
      <w:r>
        <w:t xml:space="preserve">          items:</w:t>
      </w:r>
    </w:p>
    <w:p w14:paraId="54CF64D1" w14:textId="77777777" w:rsidR="00265404" w:rsidRDefault="00265404" w:rsidP="00265404">
      <w:pPr>
        <w:pStyle w:val="PL"/>
      </w:pPr>
      <w:r>
        <w:t xml:space="preserve">            $ref: '#/components/schemas/streamId-Type'</w:t>
      </w:r>
    </w:p>
    <w:p w14:paraId="335B7F04" w14:textId="77777777" w:rsidR="00265404" w:rsidRDefault="00265404" w:rsidP="00265404">
      <w:pPr>
        <w:pStyle w:val="PL"/>
      </w:pPr>
      <w:r>
        <w:t xml:space="preserve">    connectionRequest-Type:</w:t>
      </w:r>
    </w:p>
    <w:p w14:paraId="5824952B" w14:textId="77777777" w:rsidR="00265404" w:rsidRDefault="00265404" w:rsidP="00265404">
      <w:pPr>
        <w:pStyle w:val="PL"/>
      </w:pPr>
      <w:r>
        <w:t xml:space="preserve">      type: object</w:t>
      </w:r>
    </w:p>
    <w:p w14:paraId="0E7B6EDC" w14:textId="77777777" w:rsidR="00265404" w:rsidRDefault="00265404" w:rsidP="00265404">
      <w:pPr>
        <w:pStyle w:val="PL"/>
      </w:pPr>
      <w:r>
        <w:t xml:space="preserve">      properties:</w:t>
      </w:r>
    </w:p>
    <w:p w14:paraId="3058B867" w14:textId="77777777" w:rsidR="00265404" w:rsidRDefault="00265404" w:rsidP="00265404">
      <w:pPr>
        <w:pStyle w:val="PL"/>
      </w:pPr>
      <w:r>
        <w:t xml:space="preserve">        producer:</w:t>
      </w:r>
    </w:p>
    <w:p w14:paraId="56A71006" w14:textId="77777777" w:rsidR="00265404" w:rsidRDefault="00265404" w:rsidP="00265404">
      <w:pPr>
        <w:pStyle w:val="PL"/>
      </w:pPr>
      <w:r>
        <w:t xml:space="preserve">          $ref: '#/components/schemas/producerId-Type'</w:t>
      </w:r>
    </w:p>
    <w:p w14:paraId="621E9064" w14:textId="77777777" w:rsidR="00265404" w:rsidRDefault="00265404" w:rsidP="00265404">
      <w:pPr>
        <w:pStyle w:val="PL"/>
      </w:pPr>
      <w:r>
        <w:t xml:space="preserve">        streams:</w:t>
      </w:r>
    </w:p>
    <w:p w14:paraId="499640D7" w14:textId="77777777" w:rsidR="00265404" w:rsidRDefault="00265404" w:rsidP="00265404">
      <w:pPr>
        <w:pStyle w:val="PL"/>
      </w:pPr>
      <w:r>
        <w:t xml:space="preserve">          type: array</w:t>
      </w:r>
    </w:p>
    <w:p w14:paraId="24426341" w14:textId="77777777" w:rsidR="00265404" w:rsidRDefault="00265404" w:rsidP="00265404">
      <w:pPr>
        <w:pStyle w:val="PL"/>
      </w:pPr>
      <w:r>
        <w:t xml:space="preserve">          items:</w:t>
      </w:r>
    </w:p>
    <w:p w14:paraId="21E684B7" w14:textId="77777777" w:rsidR="00265404" w:rsidRDefault="00265404" w:rsidP="00265404">
      <w:pPr>
        <w:pStyle w:val="PL"/>
      </w:pPr>
      <w:r>
        <w:t xml:space="preserve">            $ref: '#/components/schemas/streamInfo-Type'</w:t>
      </w:r>
    </w:p>
    <w:p w14:paraId="237E1AA0" w14:textId="77777777" w:rsidR="00265404" w:rsidRDefault="00265404" w:rsidP="00265404">
      <w:pPr>
        <w:pStyle w:val="PL"/>
      </w:pPr>
      <w:r>
        <w:t xml:space="preserve">    errorResponse-Type:</w:t>
      </w:r>
    </w:p>
    <w:p w14:paraId="37D0442B" w14:textId="77777777" w:rsidR="00265404" w:rsidRDefault="00265404" w:rsidP="00265404">
      <w:pPr>
        <w:pStyle w:val="PL"/>
      </w:pPr>
      <w:r>
        <w:t xml:space="preserve">      type: object</w:t>
      </w:r>
    </w:p>
    <w:p w14:paraId="4BD3E981" w14:textId="77777777" w:rsidR="00265404" w:rsidRDefault="00265404" w:rsidP="00265404">
      <w:pPr>
        <w:pStyle w:val="PL"/>
      </w:pPr>
      <w:r>
        <w:t xml:space="preserve">      properties:</w:t>
      </w:r>
    </w:p>
    <w:p w14:paraId="1BB1E96F" w14:textId="77777777" w:rsidR="00265404" w:rsidRDefault="00265404" w:rsidP="00265404">
      <w:pPr>
        <w:pStyle w:val="PL"/>
      </w:pPr>
      <w:r>
        <w:t xml:space="preserve">        error:</w:t>
      </w:r>
    </w:p>
    <w:p w14:paraId="13550C90" w14:textId="77777777" w:rsidR="00265404" w:rsidRDefault="00265404" w:rsidP="00265404">
      <w:pPr>
        <w:pStyle w:val="PL"/>
      </w:pPr>
      <w:r>
        <w:t xml:space="preserve">          type: object</w:t>
      </w:r>
    </w:p>
    <w:p w14:paraId="40CF9D7F" w14:textId="77777777" w:rsidR="00265404" w:rsidRDefault="00265404" w:rsidP="00265404">
      <w:pPr>
        <w:pStyle w:val="PL"/>
      </w:pPr>
      <w:r>
        <w:t xml:space="preserve">          properties:</w:t>
      </w:r>
    </w:p>
    <w:p w14:paraId="77D9D8EA" w14:textId="77777777" w:rsidR="00265404" w:rsidRDefault="00265404" w:rsidP="00265404">
      <w:pPr>
        <w:pStyle w:val="PL"/>
      </w:pPr>
      <w:r>
        <w:t xml:space="preserve">            errorInfo:</w:t>
      </w:r>
    </w:p>
    <w:p w14:paraId="7B6389A8" w14:textId="77777777" w:rsidR="00265404" w:rsidRDefault="00265404" w:rsidP="00265404">
      <w:pPr>
        <w:pStyle w:val="PL"/>
      </w:pPr>
      <w:r>
        <w:t xml:space="preserve">              type: string</w:t>
      </w:r>
    </w:p>
    <w:p w14:paraId="34A4ED97" w14:textId="77777777" w:rsidR="00265404" w:rsidRDefault="00265404" w:rsidP="00265404">
      <w:pPr>
        <w:pStyle w:val="PL"/>
      </w:pPr>
      <w:r>
        <w:t xml:space="preserve">    failedConnectionResponse-Type:</w:t>
      </w:r>
    </w:p>
    <w:p w14:paraId="363B8190" w14:textId="77777777" w:rsidR="00265404" w:rsidRDefault="00265404" w:rsidP="00265404">
      <w:pPr>
        <w:pStyle w:val="PL"/>
      </w:pPr>
      <w:r>
        <w:t xml:space="preserve">      type: object</w:t>
      </w:r>
    </w:p>
    <w:p w14:paraId="23E644A3" w14:textId="77777777" w:rsidR="00265404" w:rsidRDefault="00265404" w:rsidP="00265404">
      <w:pPr>
        <w:pStyle w:val="PL"/>
      </w:pPr>
      <w:r>
        <w:t xml:space="preserve">      properties:</w:t>
      </w:r>
    </w:p>
    <w:p w14:paraId="53E3D417" w14:textId="77777777" w:rsidR="00265404" w:rsidRDefault="00265404" w:rsidP="00265404">
      <w:pPr>
        <w:pStyle w:val="PL"/>
      </w:pPr>
      <w:r>
        <w:t xml:space="preserve">        error:</w:t>
      </w:r>
    </w:p>
    <w:p w14:paraId="664C5D01" w14:textId="77777777" w:rsidR="00265404" w:rsidRDefault="00265404" w:rsidP="00265404">
      <w:pPr>
        <w:pStyle w:val="PL"/>
      </w:pPr>
      <w:r>
        <w:t xml:space="preserve">          type: array</w:t>
      </w:r>
    </w:p>
    <w:p w14:paraId="1A98E9B9" w14:textId="77777777" w:rsidR="00265404" w:rsidRDefault="00265404" w:rsidP="00265404">
      <w:pPr>
        <w:pStyle w:val="PL"/>
      </w:pPr>
      <w:r>
        <w:t xml:space="preserve">          items:</w:t>
      </w:r>
    </w:p>
    <w:p w14:paraId="774B296F" w14:textId="77777777" w:rsidR="00265404" w:rsidRDefault="00265404" w:rsidP="00265404">
      <w:pPr>
        <w:pStyle w:val="PL"/>
      </w:pPr>
      <w:r>
        <w:t xml:space="preserve">            type: object</w:t>
      </w:r>
    </w:p>
    <w:p w14:paraId="19816F41" w14:textId="77777777" w:rsidR="00265404" w:rsidRDefault="00265404" w:rsidP="00265404">
      <w:pPr>
        <w:pStyle w:val="PL"/>
      </w:pPr>
      <w:r>
        <w:t xml:space="preserve">            properties:</w:t>
      </w:r>
    </w:p>
    <w:p w14:paraId="1595C1B2" w14:textId="77777777" w:rsidR="00265404" w:rsidRDefault="00265404" w:rsidP="00265404">
      <w:pPr>
        <w:pStyle w:val="PL"/>
      </w:pPr>
      <w:r>
        <w:t xml:space="preserve">              streamId:</w:t>
      </w:r>
    </w:p>
    <w:p w14:paraId="2D347C2B" w14:textId="77777777" w:rsidR="00265404" w:rsidRDefault="00265404" w:rsidP="00265404">
      <w:pPr>
        <w:pStyle w:val="PL"/>
      </w:pPr>
      <w:r>
        <w:t xml:space="preserve">                $ref: '#/components/schemas/streamId-Type'</w:t>
      </w:r>
    </w:p>
    <w:p w14:paraId="518C416E" w14:textId="77777777" w:rsidR="00265404" w:rsidRDefault="00265404" w:rsidP="00265404">
      <w:pPr>
        <w:pStyle w:val="PL"/>
      </w:pPr>
      <w:r>
        <w:lastRenderedPageBreak/>
        <w:t xml:space="preserve">              errorReason:</w:t>
      </w:r>
    </w:p>
    <w:p w14:paraId="0CB70190" w14:textId="77777777" w:rsidR="00265404" w:rsidRDefault="00265404" w:rsidP="00265404">
      <w:pPr>
        <w:pStyle w:val="PL"/>
      </w:pPr>
      <w:r>
        <w:t xml:space="preserve">                type: string</w:t>
      </w:r>
    </w:p>
    <w:p w14:paraId="63C3BAAA" w14:textId="77777777" w:rsidR="00265404" w:rsidRDefault="00265404" w:rsidP="00265404">
      <w:pPr>
        <w:pStyle w:val="PL"/>
      </w:pPr>
      <w:r>
        <w:t xml:space="preserve">    measObjDn-Type:</w:t>
      </w:r>
    </w:p>
    <w:p w14:paraId="66DD054A" w14:textId="77777777" w:rsidR="00265404" w:rsidRDefault="00265404" w:rsidP="00265404">
      <w:pPr>
        <w:pStyle w:val="PL"/>
      </w:pPr>
      <w:r>
        <w:t xml:space="preserve">      description: DN of the measured object instance (see 3GPP TS 28.550)</w:t>
      </w:r>
    </w:p>
    <w:p w14:paraId="4820D98D" w14:textId="77777777" w:rsidR="00265404" w:rsidRDefault="00265404" w:rsidP="00265404">
      <w:pPr>
        <w:pStyle w:val="PL"/>
      </w:pPr>
      <w:r>
        <w:t xml:space="preserve">      allOf:</w:t>
      </w:r>
    </w:p>
    <w:p w14:paraId="2F46BEC1" w14:textId="77777777" w:rsidR="00265404" w:rsidRDefault="00265404" w:rsidP="00265404">
      <w:pPr>
        <w:pStyle w:val="PL"/>
      </w:pPr>
      <w:r>
        <w:t xml:space="preserve">        - $ref: '#/components/schemas/systemDN-Type'</w:t>
      </w:r>
    </w:p>
    <w:p w14:paraId="4810C55C" w14:textId="77777777" w:rsidR="00265404" w:rsidRDefault="00265404" w:rsidP="00265404">
      <w:pPr>
        <w:pStyle w:val="PL"/>
      </w:pPr>
      <w:r>
        <w:t xml:space="preserve">    performanceMetrics-Type:</w:t>
      </w:r>
    </w:p>
    <w:p w14:paraId="46702CB1" w14:textId="77777777" w:rsidR="00265404" w:rsidRDefault="00265404" w:rsidP="00265404">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586F6D13" w14:textId="77777777" w:rsidR="00265404" w:rsidRDefault="00265404" w:rsidP="00265404">
      <w:pPr>
        <w:pStyle w:val="PL"/>
      </w:pPr>
      <w:r>
        <w:t xml:space="preserve">      type: array</w:t>
      </w:r>
    </w:p>
    <w:p w14:paraId="45B84586" w14:textId="77777777" w:rsidR="00265404" w:rsidRDefault="00265404" w:rsidP="00265404">
      <w:pPr>
        <w:pStyle w:val="PL"/>
      </w:pPr>
      <w:r>
        <w:t xml:space="preserve">      items:</w:t>
      </w:r>
    </w:p>
    <w:p w14:paraId="494FF46E" w14:textId="77777777" w:rsidR="00265404" w:rsidRDefault="00265404" w:rsidP="00265404">
      <w:pPr>
        <w:pStyle w:val="PL"/>
      </w:pPr>
      <w:r>
        <w:t xml:space="preserve">        type: string</w:t>
      </w:r>
    </w:p>
    <w:p w14:paraId="1B60F622" w14:textId="77777777" w:rsidR="00265404" w:rsidRDefault="00265404" w:rsidP="00265404">
      <w:pPr>
        <w:pStyle w:val="PL"/>
      </w:pPr>
      <w:r>
        <w:t xml:space="preserve">    performanceInfo-Type:</w:t>
      </w:r>
    </w:p>
    <w:p w14:paraId="71CF257B" w14:textId="77777777" w:rsidR="00265404" w:rsidRDefault="00265404" w:rsidP="00265404">
      <w:pPr>
        <w:pStyle w:val="PL"/>
      </w:pPr>
      <w:r>
        <w:t xml:space="preserve">      description: Information specific to performance data reporting</w:t>
      </w:r>
    </w:p>
    <w:p w14:paraId="32DDC331" w14:textId="77777777" w:rsidR="00265404" w:rsidRDefault="00265404" w:rsidP="00265404">
      <w:pPr>
        <w:pStyle w:val="PL"/>
      </w:pPr>
      <w:r>
        <w:t xml:space="preserve">      type: object</w:t>
      </w:r>
    </w:p>
    <w:p w14:paraId="0095EAAC" w14:textId="77777777" w:rsidR="00265404" w:rsidRDefault="00265404" w:rsidP="00265404">
      <w:pPr>
        <w:pStyle w:val="PL"/>
      </w:pPr>
      <w:r>
        <w:t xml:space="preserve">      properties:</w:t>
      </w:r>
    </w:p>
    <w:p w14:paraId="125880FC" w14:textId="77777777" w:rsidR="00265404" w:rsidRDefault="00265404" w:rsidP="00265404">
      <w:pPr>
        <w:pStyle w:val="PL"/>
      </w:pPr>
      <w:r>
        <w:t xml:space="preserve">        measObjDn:</w:t>
      </w:r>
    </w:p>
    <w:p w14:paraId="6858F560" w14:textId="77777777" w:rsidR="00265404" w:rsidRDefault="00265404" w:rsidP="00265404">
      <w:pPr>
        <w:pStyle w:val="PL"/>
      </w:pPr>
      <w:r>
        <w:t xml:space="preserve">          $ref: '#/components/schemas/measObjDn-Type'</w:t>
      </w:r>
    </w:p>
    <w:p w14:paraId="37CA4133" w14:textId="77777777" w:rsidR="00265404" w:rsidRDefault="00265404" w:rsidP="00265404">
      <w:pPr>
        <w:pStyle w:val="PL"/>
      </w:pPr>
      <w:r>
        <w:t xml:space="preserve">        performanceMetrics:</w:t>
      </w:r>
    </w:p>
    <w:p w14:paraId="65341119" w14:textId="77777777" w:rsidR="00265404" w:rsidRDefault="00265404" w:rsidP="00265404">
      <w:pPr>
        <w:pStyle w:val="PL"/>
      </w:pPr>
      <w:r>
        <w:t xml:space="preserve">          $ref: '#/components/schemas/performanceMetrics-Type'</w:t>
      </w:r>
    </w:p>
    <w:p w14:paraId="1980E88A" w14:textId="77777777" w:rsidR="00265404" w:rsidRDefault="00265404" w:rsidP="00265404">
      <w:pPr>
        <w:pStyle w:val="PL"/>
      </w:pPr>
      <w:r>
        <w:t xml:space="preserve">        jobId:</w:t>
      </w:r>
    </w:p>
    <w:p w14:paraId="0165C4A9" w14:textId="77777777" w:rsidR="00265404" w:rsidRDefault="00265404" w:rsidP="00265404">
      <w:pPr>
        <w:pStyle w:val="PL"/>
      </w:pPr>
      <w:r>
        <w:t xml:space="preserve">          type: string</w:t>
      </w:r>
    </w:p>
    <w:p w14:paraId="383648A8" w14:textId="77777777" w:rsidR="00265404" w:rsidRDefault="00265404" w:rsidP="00265404">
      <w:pPr>
        <w:pStyle w:val="PL"/>
      </w:pPr>
      <w:r>
        <w:t xml:space="preserve">      required:</w:t>
      </w:r>
    </w:p>
    <w:p w14:paraId="158E36E4" w14:textId="77777777" w:rsidR="00265404" w:rsidRDefault="00265404" w:rsidP="00265404">
      <w:pPr>
        <w:pStyle w:val="PL"/>
      </w:pPr>
      <w:r>
        <w:t xml:space="preserve">        - measObjDn</w:t>
      </w:r>
    </w:p>
    <w:p w14:paraId="0BDC9050" w14:textId="77777777" w:rsidR="00265404" w:rsidRDefault="00265404" w:rsidP="00265404">
      <w:pPr>
        <w:pStyle w:val="PL"/>
      </w:pPr>
      <w:r>
        <w:t xml:space="preserve">        - performanceMetrics</w:t>
      </w:r>
    </w:p>
    <w:p w14:paraId="27990B7B" w14:textId="77777777" w:rsidR="00265404" w:rsidRDefault="00265404" w:rsidP="00265404">
      <w:pPr>
        <w:pStyle w:val="PL"/>
      </w:pPr>
      <w:r>
        <w:t xml:space="preserve">    producerId-Type:</w:t>
      </w:r>
    </w:p>
    <w:p w14:paraId="355A2CED" w14:textId="77777777" w:rsidR="00265404" w:rsidRDefault="00265404" w:rsidP="00265404">
      <w:pPr>
        <w:pStyle w:val="PL"/>
      </w:pPr>
      <w:r>
        <w:t xml:space="preserve">      description: DN of the streaming data reporting MnS producer.</w:t>
      </w:r>
    </w:p>
    <w:p w14:paraId="5F7A3F43" w14:textId="77777777" w:rsidR="00265404" w:rsidRDefault="00265404" w:rsidP="00265404">
      <w:pPr>
        <w:pStyle w:val="PL"/>
      </w:pPr>
      <w:r>
        <w:t xml:space="preserve">      allOf:</w:t>
      </w:r>
    </w:p>
    <w:p w14:paraId="6FD9CBE6" w14:textId="77777777" w:rsidR="00265404" w:rsidRDefault="00265404" w:rsidP="00265404">
      <w:pPr>
        <w:pStyle w:val="PL"/>
      </w:pPr>
      <w:r>
        <w:t xml:space="preserve">        - $ref: '#/components/schemas/systemDN-Type'</w:t>
      </w:r>
    </w:p>
    <w:p w14:paraId="1170193D" w14:textId="77777777" w:rsidR="00265404" w:rsidRDefault="00265404" w:rsidP="00265404">
      <w:pPr>
        <w:pStyle w:val="PL"/>
      </w:pPr>
      <w:r>
        <w:t xml:space="preserve">    serializationFormat-Type:</w:t>
      </w:r>
    </w:p>
    <w:p w14:paraId="1484F52E" w14:textId="77777777" w:rsidR="00265404" w:rsidRDefault="00265404" w:rsidP="00265404">
      <w:pPr>
        <w:pStyle w:val="PL"/>
      </w:pPr>
      <w:r>
        <w:t xml:space="preserve">      type: string</w:t>
      </w:r>
    </w:p>
    <w:p w14:paraId="4BBEAC25" w14:textId="77777777" w:rsidR="00265404" w:rsidRDefault="00265404" w:rsidP="00265404">
      <w:pPr>
        <w:pStyle w:val="PL"/>
      </w:pPr>
      <w:r>
        <w:t xml:space="preserve">      enum:</w:t>
      </w:r>
    </w:p>
    <w:p w14:paraId="6CDED763" w14:textId="77777777" w:rsidR="00265404" w:rsidRDefault="00265404" w:rsidP="00265404">
      <w:pPr>
        <w:pStyle w:val="PL"/>
      </w:pPr>
      <w:r>
        <w:t xml:space="preserve">        - GPB</w:t>
      </w:r>
    </w:p>
    <w:p w14:paraId="3BF9E9E6" w14:textId="77777777" w:rsidR="00265404" w:rsidRDefault="00265404" w:rsidP="00265404">
      <w:pPr>
        <w:pStyle w:val="PL"/>
      </w:pPr>
      <w:r>
        <w:t xml:space="preserve">        - ASN1</w:t>
      </w:r>
    </w:p>
    <w:p w14:paraId="7D8EFCFC" w14:textId="77777777" w:rsidR="00265404" w:rsidRDefault="00265404" w:rsidP="00265404">
      <w:pPr>
        <w:pStyle w:val="PL"/>
      </w:pPr>
      <w:r>
        <w:t xml:space="preserve">    streamId-Type:</w:t>
      </w:r>
    </w:p>
    <w:p w14:paraId="718C46FB" w14:textId="77777777" w:rsidR="00265404" w:rsidRDefault="00265404" w:rsidP="00265404">
      <w:pPr>
        <w:pStyle w:val="PL"/>
      </w:pPr>
      <w:r>
        <w:t xml:space="preserve">      description: globally unique stream identifier</w:t>
      </w:r>
    </w:p>
    <w:p w14:paraId="2D8BF9B4" w14:textId="77777777" w:rsidR="00265404" w:rsidRDefault="00265404" w:rsidP="00265404">
      <w:pPr>
        <w:pStyle w:val="PL"/>
      </w:pPr>
      <w:r>
        <w:t xml:space="preserve">      type: string</w:t>
      </w:r>
    </w:p>
    <w:p w14:paraId="6DF7453B" w14:textId="77777777" w:rsidR="00265404" w:rsidRDefault="00265404" w:rsidP="00265404">
      <w:pPr>
        <w:pStyle w:val="PL"/>
      </w:pPr>
      <w:r>
        <w:t xml:space="preserve">      example: '26F452550021'</w:t>
      </w:r>
    </w:p>
    <w:p w14:paraId="4227D647" w14:textId="77777777" w:rsidR="00265404" w:rsidRDefault="00265404" w:rsidP="00265404">
      <w:pPr>
        <w:pStyle w:val="PL"/>
      </w:pPr>
      <w:r>
        <w:t xml:space="preserve">    streamInfo-Type:</w:t>
      </w:r>
    </w:p>
    <w:p w14:paraId="0D5446BA" w14:textId="77777777" w:rsidR="00265404" w:rsidRDefault="00265404" w:rsidP="00265404">
      <w:pPr>
        <w:pStyle w:val="PL"/>
      </w:pPr>
      <w:r>
        <w:t xml:space="preserve">      description: Reporting stream meta-data.</w:t>
      </w:r>
    </w:p>
    <w:p w14:paraId="7529F461" w14:textId="77777777" w:rsidR="00265404" w:rsidRDefault="00265404" w:rsidP="00265404">
      <w:pPr>
        <w:pStyle w:val="PL"/>
      </w:pPr>
      <w:r>
        <w:t xml:space="preserve">      type: object</w:t>
      </w:r>
    </w:p>
    <w:p w14:paraId="659130E3" w14:textId="77777777" w:rsidR="00265404" w:rsidRDefault="00265404" w:rsidP="00265404">
      <w:pPr>
        <w:pStyle w:val="PL"/>
      </w:pPr>
      <w:r>
        <w:t xml:space="preserve">      properties:</w:t>
      </w:r>
    </w:p>
    <w:p w14:paraId="0E0D53DA" w14:textId="77777777" w:rsidR="00265404" w:rsidRDefault="00265404" w:rsidP="00265404">
      <w:pPr>
        <w:pStyle w:val="PL"/>
      </w:pPr>
      <w:r>
        <w:t xml:space="preserve">        streamType:</w:t>
      </w:r>
    </w:p>
    <w:p w14:paraId="30568E70" w14:textId="77777777" w:rsidR="00265404" w:rsidRDefault="00265404" w:rsidP="00265404">
      <w:pPr>
        <w:pStyle w:val="PL"/>
      </w:pPr>
      <w:r>
        <w:t xml:space="preserve">          $ref: '#/components/schemas/streamType-Type'</w:t>
      </w:r>
    </w:p>
    <w:p w14:paraId="03A33A07" w14:textId="77777777" w:rsidR="00265404" w:rsidRDefault="00265404" w:rsidP="00265404">
      <w:pPr>
        <w:pStyle w:val="PL"/>
      </w:pPr>
      <w:r>
        <w:t xml:space="preserve">        serializationFormat:</w:t>
      </w:r>
    </w:p>
    <w:p w14:paraId="27F5E221" w14:textId="77777777" w:rsidR="00265404" w:rsidRDefault="00265404" w:rsidP="00265404">
      <w:pPr>
        <w:pStyle w:val="PL"/>
      </w:pPr>
      <w:r>
        <w:t xml:space="preserve">          $ref: '#/components/schemas/serializationFormat-Type'</w:t>
      </w:r>
    </w:p>
    <w:p w14:paraId="1EF0DFAF" w14:textId="77777777" w:rsidR="00265404" w:rsidRDefault="00265404" w:rsidP="00265404">
      <w:pPr>
        <w:pStyle w:val="PL"/>
      </w:pPr>
      <w:r>
        <w:t xml:space="preserve">        streamId:</w:t>
      </w:r>
    </w:p>
    <w:p w14:paraId="19C2124B" w14:textId="77777777" w:rsidR="00265404" w:rsidRDefault="00265404" w:rsidP="00265404">
      <w:pPr>
        <w:pStyle w:val="PL"/>
      </w:pPr>
      <w:r>
        <w:t xml:space="preserve">          oneOf:</w:t>
      </w:r>
    </w:p>
    <w:p w14:paraId="4544994B" w14:textId="77777777" w:rsidR="00265404" w:rsidRDefault="00265404" w:rsidP="00265404">
      <w:pPr>
        <w:pStyle w:val="PL"/>
      </w:pPr>
      <w:r>
        <w:t xml:space="preserve">            - $ref: '#/components/schemas/streamId-Type'</w:t>
      </w:r>
    </w:p>
    <w:p w14:paraId="73B9A81C" w14:textId="77777777" w:rsidR="00265404" w:rsidRDefault="00265404" w:rsidP="00265404">
      <w:pPr>
        <w:pStyle w:val="PL"/>
      </w:pPr>
      <w:r>
        <w:t xml:space="preserve">            - $ref: '#/components/schemas/traceReference-Type'</w:t>
      </w:r>
    </w:p>
    <w:p w14:paraId="34734085" w14:textId="77777777" w:rsidR="00265404" w:rsidRDefault="00265404" w:rsidP="00265404">
      <w:pPr>
        <w:pStyle w:val="PL"/>
      </w:pPr>
      <w:r>
        <w:t xml:space="preserve">        additionalInfo:</w:t>
      </w:r>
    </w:p>
    <w:p w14:paraId="447EFC04" w14:textId="77777777" w:rsidR="00265404" w:rsidRDefault="00265404" w:rsidP="00265404">
      <w:pPr>
        <w:pStyle w:val="PL"/>
      </w:pPr>
      <w:r>
        <w:t xml:space="preserve">          oneOf:</w:t>
      </w:r>
    </w:p>
    <w:p w14:paraId="56970D27" w14:textId="77777777" w:rsidR="00265404" w:rsidRDefault="00265404" w:rsidP="00265404">
      <w:pPr>
        <w:pStyle w:val="PL"/>
      </w:pPr>
      <w:r>
        <w:t xml:space="preserve">            - $ref: '#/components/schemas/traceInfo-Type'</w:t>
      </w:r>
    </w:p>
    <w:p w14:paraId="7BE079FD" w14:textId="77777777" w:rsidR="00265404" w:rsidRDefault="00265404" w:rsidP="00265404">
      <w:pPr>
        <w:pStyle w:val="PL"/>
      </w:pPr>
      <w:r>
        <w:t xml:space="preserve">            - $ref: '#/components/schemas/performanceInfo-Type'</w:t>
      </w:r>
    </w:p>
    <w:p w14:paraId="6DB4E388" w14:textId="77777777" w:rsidR="00265404" w:rsidRDefault="00265404" w:rsidP="00265404">
      <w:pPr>
        <w:pStyle w:val="PL"/>
      </w:pPr>
      <w:r>
        <w:t xml:space="preserve">            - $ref: '#/components/schemas/analyticsInfo-Type'</w:t>
      </w:r>
    </w:p>
    <w:p w14:paraId="4F89C5BA" w14:textId="77777777" w:rsidR="00265404" w:rsidRDefault="00265404" w:rsidP="00265404">
      <w:pPr>
        <w:pStyle w:val="PL"/>
      </w:pPr>
      <w:r>
        <w:t xml:space="preserve">            - $ref: '#/components/schemas/vsDataContainer-Type'</w:t>
      </w:r>
    </w:p>
    <w:p w14:paraId="73734B02" w14:textId="77777777" w:rsidR="00265404" w:rsidRDefault="00265404" w:rsidP="00265404">
      <w:pPr>
        <w:pStyle w:val="PL"/>
      </w:pPr>
      <w:r>
        <w:t xml:space="preserve">      required:</w:t>
      </w:r>
    </w:p>
    <w:p w14:paraId="29116EC9" w14:textId="77777777" w:rsidR="00265404" w:rsidRDefault="00265404" w:rsidP="00265404">
      <w:pPr>
        <w:pStyle w:val="PL"/>
      </w:pPr>
      <w:r>
        <w:t xml:space="preserve">        - streamType</w:t>
      </w:r>
    </w:p>
    <w:p w14:paraId="1CD3CD98" w14:textId="77777777" w:rsidR="00265404" w:rsidRDefault="00265404" w:rsidP="00265404">
      <w:pPr>
        <w:pStyle w:val="PL"/>
      </w:pPr>
      <w:r>
        <w:t xml:space="preserve">        - serializationFormat</w:t>
      </w:r>
    </w:p>
    <w:p w14:paraId="0482F905" w14:textId="77777777" w:rsidR="00265404" w:rsidRDefault="00265404" w:rsidP="00265404">
      <w:pPr>
        <w:pStyle w:val="PL"/>
      </w:pPr>
      <w:r>
        <w:t xml:space="preserve">        - streamId</w:t>
      </w:r>
    </w:p>
    <w:p w14:paraId="2F97DC28" w14:textId="77777777" w:rsidR="00265404" w:rsidRDefault="00265404" w:rsidP="00265404">
      <w:pPr>
        <w:pStyle w:val="PL"/>
      </w:pPr>
      <w:r>
        <w:t xml:space="preserve">    streamInfoWithReporters-Type:</w:t>
      </w:r>
    </w:p>
    <w:p w14:paraId="6FE5ABDE" w14:textId="77777777" w:rsidR="00265404" w:rsidRDefault="00265404" w:rsidP="00265404">
      <w:pPr>
        <w:pStyle w:val="PL"/>
      </w:pPr>
      <w:r>
        <w:t xml:space="preserve">      description: Reporting stream meta-data with added information about reporters.</w:t>
      </w:r>
    </w:p>
    <w:p w14:paraId="58FF4C79" w14:textId="77777777" w:rsidR="00265404" w:rsidRDefault="00265404" w:rsidP="00265404">
      <w:pPr>
        <w:pStyle w:val="PL"/>
      </w:pPr>
      <w:r>
        <w:t xml:space="preserve">      type: object</w:t>
      </w:r>
    </w:p>
    <w:p w14:paraId="55259C4A" w14:textId="77777777" w:rsidR="00265404" w:rsidRDefault="00265404" w:rsidP="00265404">
      <w:pPr>
        <w:pStyle w:val="PL"/>
      </w:pPr>
      <w:r>
        <w:t xml:space="preserve">      properties:</w:t>
      </w:r>
    </w:p>
    <w:p w14:paraId="1EE9B706" w14:textId="77777777" w:rsidR="00265404" w:rsidRDefault="00265404" w:rsidP="00265404">
      <w:pPr>
        <w:pStyle w:val="PL"/>
      </w:pPr>
      <w:r>
        <w:t xml:space="preserve">        streamInfo:</w:t>
      </w:r>
    </w:p>
    <w:p w14:paraId="071F297D" w14:textId="77777777" w:rsidR="00265404" w:rsidRDefault="00265404" w:rsidP="00265404">
      <w:pPr>
        <w:pStyle w:val="PL"/>
      </w:pPr>
      <w:r>
        <w:t xml:space="preserve">          $ref: '#/components/schemas/streamInfo-Type'</w:t>
      </w:r>
    </w:p>
    <w:p w14:paraId="51875EC0" w14:textId="77777777" w:rsidR="00265404" w:rsidRDefault="00265404" w:rsidP="00265404">
      <w:pPr>
        <w:pStyle w:val="PL"/>
      </w:pPr>
      <w:r>
        <w:t xml:space="preserve">        reporters:</w:t>
      </w:r>
    </w:p>
    <w:p w14:paraId="514ACA62" w14:textId="77777777" w:rsidR="00265404" w:rsidRDefault="00265404" w:rsidP="00265404">
      <w:pPr>
        <w:pStyle w:val="PL"/>
      </w:pPr>
      <w:r>
        <w:t xml:space="preserve">          type: array</w:t>
      </w:r>
    </w:p>
    <w:p w14:paraId="3D42FB40" w14:textId="77777777" w:rsidR="00265404" w:rsidRDefault="00265404" w:rsidP="00265404">
      <w:pPr>
        <w:pStyle w:val="PL"/>
      </w:pPr>
      <w:r>
        <w:t xml:space="preserve">          items:</w:t>
      </w:r>
    </w:p>
    <w:p w14:paraId="4DADA46F" w14:textId="77777777" w:rsidR="00265404" w:rsidRDefault="00265404" w:rsidP="00265404">
      <w:pPr>
        <w:pStyle w:val="PL"/>
      </w:pPr>
      <w:r>
        <w:t xml:space="preserve">            $ref: '#/components/schemas/producerId-Type'</w:t>
      </w:r>
    </w:p>
    <w:p w14:paraId="198A1C87" w14:textId="77777777" w:rsidR="00265404" w:rsidRDefault="00265404" w:rsidP="00265404">
      <w:pPr>
        <w:pStyle w:val="PL"/>
      </w:pPr>
      <w:r>
        <w:t xml:space="preserve">    systemDN-Type:</w:t>
      </w:r>
    </w:p>
    <w:p w14:paraId="62753797" w14:textId="77777777" w:rsidR="00265404" w:rsidRDefault="00265404" w:rsidP="00265404">
      <w:pPr>
        <w:pStyle w:val="PL"/>
      </w:pPr>
      <w:r>
        <w:t xml:space="preserve">      description: See 3GPP TS 32.300 for details</w:t>
      </w:r>
    </w:p>
    <w:p w14:paraId="45E27FCF" w14:textId="77777777" w:rsidR="00265404" w:rsidRDefault="00265404" w:rsidP="00265404">
      <w:pPr>
        <w:pStyle w:val="PL"/>
      </w:pPr>
      <w:r>
        <w:t xml:space="preserve">      type: string</w:t>
      </w:r>
    </w:p>
    <w:p w14:paraId="1D4E0DE1" w14:textId="77777777" w:rsidR="00265404" w:rsidRDefault="00265404" w:rsidP="00265404">
      <w:pPr>
        <w:pStyle w:val="PL"/>
      </w:pPr>
      <w:r>
        <w:t xml:space="preserve">      example: 'SubNetwork=ABCNetwork,SubNetwork=MUC01,GNBDUFunction=XYZ0100'</w:t>
      </w:r>
    </w:p>
    <w:p w14:paraId="567736DF" w14:textId="77777777" w:rsidR="00265404" w:rsidRDefault="00265404" w:rsidP="00265404">
      <w:pPr>
        <w:pStyle w:val="PL"/>
      </w:pPr>
      <w:r>
        <w:t xml:space="preserve">    streamType-Type:</w:t>
      </w:r>
    </w:p>
    <w:p w14:paraId="3680E373" w14:textId="77777777" w:rsidR="00265404" w:rsidRDefault="00265404" w:rsidP="00265404">
      <w:pPr>
        <w:pStyle w:val="PL"/>
      </w:pPr>
      <w:r>
        <w:t xml:space="preserve">      type: string</w:t>
      </w:r>
    </w:p>
    <w:p w14:paraId="09A295D6" w14:textId="77777777" w:rsidR="00265404" w:rsidRDefault="00265404" w:rsidP="00265404">
      <w:pPr>
        <w:pStyle w:val="PL"/>
      </w:pPr>
      <w:r>
        <w:t xml:space="preserve">      enum:</w:t>
      </w:r>
    </w:p>
    <w:p w14:paraId="3D5AEB2A" w14:textId="77777777" w:rsidR="00265404" w:rsidRDefault="00265404" w:rsidP="00265404">
      <w:pPr>
        <w:pStyle w:val="PL"/>
      </w:pPr>
      <w:r>
        <w:lastRenderedPageBreak/>
        <w:t xml:space="preserve">        - TRACE</w:t>
      </w:r>
    </w:p>
    <w:p w14:paraId="63FC7B7A" w14:textId="77777777" w:rsidR="00265404" w:rsidRDefault="00265404" w:rsidP="00265404">
      <w:pPr>
        <w:pStyle w:val="PL"/>
      </w:pPr>
      <w:r>
        <w:t xml:space="preserve">        - PERFORMANCE</w:t>
      </w:r>
    </w:p>
    <w:p w14:paraId="6819F3A0" w14:textId="77777777" w:rsidR="00265404" w:rsidRDefault="00265404" w:rsidP="00265404">
      <w:pPr>
        <w:pStyle w:val="PL"/>
      </w:pPr>
      <w:r>
        <w:t xml:space="preserve">        - ANALYTICS</w:t>
      </w:r>
    </w:p>
    <w:p w14:paraId="46A42814" w14:textId="77777777" w:rsidR="00265404" w:rsidRDefault="00265404" w:rsidP="00265404">
      <w:pPr>
        <w:pStyle w:val="PL"/>
      </w:pPr>
      <w:r>
        <w:t xml:space="preserve">        - PROPRIETARY</w:t>
      </w:r>
    </w:p>
    <w:p w14:paraId="22A250C6" w14:textId="77777777" w:rsidR="00265404" w:rsidRDefault="00265404" w:rsidP="00265404">
      <w:pPr>
        <w:pStyle w:val="PL"/>
      </w:pPr>
      <w:r>
        <w:t xml:space="preserve">    traceInfo-Type:</w:t>
      </w:r>
    </w:p>
    <w:p w14:paraId="480176AC" w14:textId="77777777" w:rsidR="00265404" w:rsidRDefault="00265404" w:rsidP="00265404">
      <w:pPr>
        <w:pStyle w:val="PL"/>
      </w:pPr>
      <w:r>
        <w:t xml:space="preserve">      description: Information specific to trace data reporting</w:t>
      </w:r>
    </w:p>
    <w:p w14:paraId="7B328DE8" w14:textId="77777777" w:rsidR="00265404" w:rsidRDefault="00265404" w:rsidP="00265404">
      <w:pPr>
        <w:pStyle w:val="PL"/>
      </w:pPr>
      <w:r>
        <w:t xml:space="preserve">      allOf:</w:t>
      </w:r>
    </w:p>
    <w:p w14:paraId="5D7AECEC" w14:textId="77777777" w:rsidR="00265404" w:rsidRDefault="00265404" w:rsidP="00265404">
      <w:pPr>
        <w:pStyle w:val="PL"/>
      </w:pPr>
      <w:r>
        <w:t xml:space="preserve">        - $ref: 'TS28623_GenericNrm.yaml#/components/schemas/TraceJob-Attr'</w:t>
      </w:r>
    </w:p>
    <w:p w14:paraId="4FE00C73" w14:textId="77777777" w:rsidR="00265404" w:rsidRDefault="00265404" w:rsidP="00265404">
      <w:pPr>
        <w:pStyle w:val="PL"/>
      </w:pPr>
      <w:r>
        <w:t xml:space="preserve">    traceReference-Type:</w:t>
      </w:r>
    </w:p>
    <w:p w14:paraId="614A7523" w14:textId="77777777" w:rsidR="00265404" w:rsidRDefault="00265404" w:rsidP="00265404">
      <w:pPr>
        <w:pStyle w:val="PL"/>
      </w:pPr>
      <w:r>
        <w:t xml:space="preserve">      description: Trace Reference (see clause 5.6 of 3GPP TS 32.422) as stream identifier for streaming trace data reporting</w:t>
      </w:r>
    </w:p>
    <w:p w14:paraId="007CA5FF" w14:textId="77777777" w:rsidR="00265404" w:rsidRDefault="00265404" w:rsidP="00265404">
      <w:pPr>
        <w:pStyle w:val="PL"/>
      </w:pPr>
      <w:r>
        <w:t xml:space="preserve">      type: string</w:t>
      </w:r>
    </w:p>
    <w:p w14:paraId="48F8D8CA" w14:textId="77777777" w:rsidR="00265404" w:rsidRDefault="00265404" w:rsidP="00265404">
      <w:pPr>
        <w:pStyle w:val="PL"/>
      </w:pPr>
      <w:r>
        <w:t xml:space="preserve">      example: '4358070034D7'</w:t>
      </w:r>
    </w:p>
    <w:p w14:paraId="0DA19D38" w14:textId="77777777" w:rsidR="00265404" w:rsidRDefault="00265404" w:rsidP="00265404">
      <w:pPr>
        <w:pStyle w:val="PL"/>
      </w:pPr>
      <w:r>
        <w:t xml:space="preserve">    uri-Type:</w:t>
      </w:r>
    </w:p>
    <w:p w14:paraId="0C193880" w14:textId="77777777" w:rsidR="00265404" w:rsidRDefault="00265404" w:rsidP="00265404">
      <w:pPr>
        <w:pStyle w:val="PL"/>
      </w:pPr>
      <w:r>
        <w:t xml:space="preserve">      description: Resource URI</w:t>
      </w:r>
    </w:p>
    <w:p w14:paraId="3E994118" w14:textId="77777777" w:rsidR="00265404" w:rsidRDefault="00265404" w:rsidP="00265404">
      <w:pPr>
        <w:pStyle w:val="PL"/>
      </w:pPr>
      <w:r>
        <w:t xml:space="preserve">      type: string</w:t>
      </w:r>
    </w:p>
    <w:p w14:paraId="18631135" w14:textId="77777777" w:rsidR="00265404" w:rsidRDefault="00265404" w:rsidP="00265404">
      <w:pPr>
        <w:pStyle w:val="PL"/>
      </w:pPr>
      <w:r>
        <w:t xml:space="preserve">    vsDataContainer-Type:</w:t>
      </w:r>
    </w:p>
    <w:p w14:paraId="2B97EFC7" w14:textId="77777777" w:rsidR="00265404" w:rsidRDefault="00265404" w:rsidP="00265404">
      <w:pPr>
        <w:pStyle w:val="PL"/>
      </w:pPr>
      <w:r>
        <w:t xml:space="preserve">      description: container for vendor specific data (see 3GPP TS 28.622)</w:t>
      </w:r>
    </w:p>
    <w:p w14:paraId="7ED670BE" w14:textId="77777777" w:rsidR="00265404" w:rsidRDefault="00265404" w:rsidP="00265404">
      <w:pPr>
        <w:pStyle w:val="PL"/>
      </w:pPr>
      <w:r>
        <w:t xml:space="preserve">      type: object</w:t>
      </w:r>
    </w:p>
    <w:p w14:paraId="03B025DC" w14:textId="77777777" w:rsidR="00265404" w:rsidRDefault="00265404" w:rsidP="00265404">
      <w:pPr>
        <w:pStyle w:val="PL"/>
      </w:pPr>
      <w:r>
        <w:t xml:space="preserve">      properties:</w:t>
      </w:r>
    </w:p>
    <w:p w14:paraId="17A90DB7" w14:textId="77777777" w:rsidR="00265404" w:rsidRDefault="00265404" w:rsidP="00265404">
      <w:pPr>
        <w:pStyle w:val="PL"/>
      </w:pPr>
      <w:r>
        <w:t xml:space="preserve">        vsDataType:</w:t>
      </w:r>
    </w:p>
    <w:p w14:paraId="4B7FE013" w14:textId="77777777" w:rsidR="00265404" w:rsidRDefault="00265404" w:rsidP="00265404">
      <w:pPr>
        <w:pStyle w:val="PL"/>
      </w:pPr>
      <w:r>
        <w:t xml:space="preserve">          type: string</w:t>
      </w:r>
    </w:p>
    <w:p w14:paraId="03C41465" w14:textId="77777777" w:rsidR="00265404" w:rsidRDefault="00265404" w:rsidP="00265404">
      <w:pPr>
        <w:pStyle w:val="PL"/>
      </w:pPr>
      <w:r>
        <w:t xml:space="preserve">        vsData:</w:t>
      </w:r>
    </w:p>
    <w:p w14:paraId="144F11DA" w14:textId="77777777" w:rsidR="00265404" w:rsidRDefault="00265404" w:rsidP="00265404">
      <w:pPr>
        <w:pStyle w:val="PL"/>
      </w:pPr>
      <w:r>
        <w:t xml:space="preserve">          type: string</w:t>
      </w:r>
    </w:p>
    <w:p w14:paraId="386CA3A6" w14:textId="77777777" w:rsidR="00265404" w:rsidRDefault="00265404" w:rsidP="00265404">
      <w:pPr>
        <w:pStyle w:val="PL"/>
      </w:pPr>
      <w:r>
        <w:t xml:space="preserve">        vsDataFormatVersion:</w:t>
      </w:r>
    </w:p>
    <w:p w14:paraId="3ACEEDC6" w14:textId="77777777" w:rsidR="00265404" w:rsidRDefault="00265404" w:rsidP="00265404">
      <w:pPr>
        <w:pStyle w:val="PL"/>
      </w:pPr>
      <w:r>
        <w:t xml:space="preserve">          type: string</w:t>
      </w:r>
    </w:p>
    <w:p w14:paraId="2F848FEF" w14:textId="77777777" w:rsidR="00265404" w:rsidRDefault="00265404" w:rsidP="00265404">
      <w:pPr>
        <w:pStyle w:val="PL"/>
      </w:pPr>
      <w:r>
        <w:t xml:space="preserve">    websocketHeaderConnection-Type:</w:t>
      </w:r>
    </w:p>
    <w:p w14:paraId="0B9296D9" w14:textId="77777777" w:rsidR="00265404" w:rsidRDefault="00265404" w:rsidP="00265404">
      <w:pPr>
        <w:pStyle w:val="PL"/>
      </w:pPr>
      <w:r>
        <w:t xml:space="preserve">      description: Header value for the upgrade request and response.</w:t>
      </w:r>
    </w:p>
    <w:p w14:paraId="11B1C034" w14:textId="77777777" w:rsidR="00265404" w:rsidRDefault="00265404" w:rsidP="00265404">
      <w:pPr>
        <w:pStyle w:val="PL"/>
      </w:pPr>
      <w:r>
        <w:t xml:space="preserve">      type: string</w:t>
      </w:r>
    </w:p>
    <w:p w14:paraId="6B27354C" w14:textId="77777777" w:rsidR="00265404" w:rsidRDefault="00265404" w:rsidP="00265404">
      <w:pPr>
        <w:pStyle w:val="PL"/>
      </w:pPr>
      <w:r>
        <w:t xml:space="preserve">      enum:</w:t>
      </w:r>
    </w:p>
    <w:p w14:paraId="5A349D78" w14:textId="77777777" w:rsidR="00265404" w:rsidRDefault="00265404" w:rsidP="00265404">
      <w:pPr>
        <w:pStyle w:val="PL"/>
      </w:pPr>
      <w:r>
        <w:t xml:space="preserve">        - Upgrade</w:t>
      </w:r>
    </w:p>
    <w:p w14:paraId="2F89DDFC" w14:textId="77777777" w:rsidR="00265404" w:rsidRDefault="00265404" w:rsidP="00265404">
      <w:pPr>
        <w:pStyle w:val="PL"/>
      </w:pPr>
      <w:r>
        <w:t xml:space="preserve">    websocketHeaderUpgrade-Type:</w:t>
      </w:r>
    </w:p>
    <w:p w14:paraId="5715DAC5" w14:textId="77777777" w:rsidR="00265404" w:rsidRDefault="00265404" w:rsidP="00265404">
      <w:pPr>
        <w:pStyle w:val="PL"/>
      </w:pPr>
      <w:r>
        <w:t xml:space="preserve">      description: Header value for the upgrade to WebSocket request and response.</w:t>
      </w:r>
    </w:p>
    <w:p w14:paraId="7C76A9AE" w14:textId="77777777" w:rsidR="00265404" w:rsidRDefault="00265404" w:rsidP="00265404">
      <w:pPr>
        <w:pStyle w:val="PL"/>
      </w:pPr>
      <w:r>
        <w:t xml:space="preserve">      type: string</w:t>
      </w:r>
    </w:p>
    <w:p w14:paraId="6F586A8D" w14:textId="77777777" w:rsidR="00265404" w:rsidRDefault="00265404" w:rsidP="00265404">
      <w:pPr>
        <w:pStyle w:val="PL"/>
      </w:pPr>
      <w:r>
        <w:t xml:space="preserve">      enum:</w:t>
      </w:r>
    </w:p>
    <w:p w14:paraId="2DFC8442" w14:textId="77777777" w:rsidR="00265404" w:rsidRDefault="00265404" w:rsidP="00265404">
      <w:pPr>
        <w:pStyle w:val="PL"/>
      </w:pPr>
      <w:r>
        <w:t xml:space="preserve">        - websocket</w:t>
      </w:r>
    </w:p>
    <w:p w14:paraId="4B6A9425" w14:textId="77777777" w:rsidR="00265404" w:rsidRDefault="00265404" w:rsidP="00265404">
      <w:pPr>
        <w:pStyle w:val="PL"/>
      </w:pPr>
      <w:r>
        <w:t xml:space="preserve">    websocketHeader-Sec-WebSocket-Accept-Type:</w:t>
      </w:r>
    </w:p>
    <w:p w14:paraId="52C223CF" w14:textId="77777777" w:rsidR="00265404" w:rsidRDefault="00265404" w:rsidP="00265404">
      <w:pPr>
        <w:pStyle w:val="PL"/>
      </w:pPr>
      <w:r>
        <w:t xml:space="preserve">      description: Header value for secure WebSocket response. Carries hash.</w:t>
      </w:r>
    </w:p>
    <w:p w14:paraId="7CE4AA44" w14:textId="77777777" w:rsidR="00265404" w:rsidRDefault="00265404" w:rsidP="00265404">
      <w:pPr>
        <w:pStyle w:val="PL"/>
      </w:pPr>
      <w:r>
        <w:t xml:space="preserve">      type: string</w:t>
      </w:r>
    </w:p>
    <w:p w14:paraId="6B64EC62" w14:textId="77777777" w:rsidR="00265404" w:rsidRDefault="00265404" w:rsidP="00265404">
      <w:pPr>
        <w:pStyle w:val="PL"/>
      </w:pPr>
      <w:r>
        <w:t xml:space="preserve">    websocketHeader-Sec-WebSocket-Extensions-Type:</w:t>
      </w:r>
    </w:p>
    <w:p w14:paraId="19CD6B35" w14:textId="77777777" w:rsidR="00265404" w:rsidRDefault="00265404" w:rsidP="00265404">
      <w:pPr>
        <w:pStyle w:val="PL"/>
      </w:pPr>
      <w:r>
        <w:t xml:space="preserve">      description: Header value for secure WebSocket request. Carries protocol extensions.</w:t>
      </w:r>
    </w:p>
    <w:p w14:paraId="7896909D" w14:textId="77777777" w:rsidR="00265404" w:rsidRDefault="00265404" w:rsidP="00265404">
      <w:pPr>
        <w:pStyle w:val="PL"/>
      </w:pPr>
      <w:r>
        <w:t xml:space="preserve">      type: string</w:t>
      </w:r>
    </w:p>
    <w:p w14:paraId="4336D85D" w14:textId="77777777" w:rsidR="00265404" w:rsidRDefault="00265404" w:rsidP="00265404">
      <w:pPr>
        <w:pStyle w:val="PL"/>
      </w:pPr>
      <w:r>
        <w:t xml:space="preserve">    websocketHeader-Sec-WebSocket-Key-Type:</w:t>
      </w:r>
    </w:p>
    <w:p w14:paraId="2A172F0B" w14:textId="77777777" w:rsidR="00265404" w:rsidRDefault="00265404" w:rsidP="00265404">
      <w:pPr>
        <w:pStyle w:val="PL"/>
      </w:pPr>
      <w:r>
        <w:t xml:space="preserve">      description: Header value for secure WebSocket request. Provides information to the server which is needed in order to confirm that the client is entitled to request an upgrade to WebSocket.</w:t>
      </w:r>
    </w:p>
    <w:p w14:paraId="567488DE" w14:textId="77777777" w:rsidR="00265404" w:rsidRDefault="00265404" w:rsidP="00265404">
      <w:pPr>
        <w:pStyle w:val="PL"/>
      </w:pPr>
      <w:r>
        <w:t xml:space="preserve">      type: string</w:t>
      </w:r>
    </w:p>
    <w:p w14:paraId="4FB39E9D" w14:textId="77777777" w:rsidR="00265404" w:rsidRDefault="00265404" w:rsidP="00265404">
      <w:pPr>
        <w:pStyle w:val="PL"/>
      </w:pPr>
      <w:r>
        <w:t xml:space="preserve">    websocketHeader-Sec-WebSocket-Protocol-Type:</w:t>
      </w:r>
    </w:p>
    <w:p w14:paraId="38D8D171" w14:textId="77777777" w:rsidR="00265404" w:rsidRDefault="00265404" w:rsidP="00265404">
      <w:pPr>
        <w:pStyle w:val="PL"/>
      </w:pPr>
      <w:r>
        <w:t xml:space="preserve">      description: Header value for secure WebSocket request. Carries a comma-separated list of subprotocol names, in the order of preference.</w:t>
      </w:r>
    </w:p>
    <w:p w14:paraId="70E79ECF" w14:textId="77777777" w:rsidR="00265404" w:rsidRDefault="00265404" w:rsidP="00265404">
      <w:pPr>
        <w:pStyle w:val="PL"/>
      </w:pPr>
      <w:r>
        <w:t xml:space="preserve">      type: string</w:t>
      </w:r>
    </w:p>
    <w:p w14:paraId="00C46556" w14:textId="77777777" w:rsidR="00265404" w:rsidRDefault="00265404" w:rsidP="00265404">
      <w:pPr>
        <w:pStyle w:val="PL"/>
      </w:pPr>
      <w:r>
        <w:t xml:space="preserve">    websocketHeader-Sec-WebSocket-Version-Type:</w:t>
      </w:r>
    </w:p>
    <w:p w14:paraId="09704AB8" w14:textId="77777777" w:rsidR="00265404" w:rsidRDefault="00265404" w:rsidP="00265404">
      <w:pPr>
        <w:pStyle w:val="PL"/>
      </w:pPr>
      <w:r>
        <w:t xml:space="preserve">      description: Header value for secure WebSocket request and response. Carries the WebSocket protocol version to be used.</w:t>
      </w:r>
    </w:p>
    <w:p w14:paraId="33EF2A58" w14:textId="77777777" w:rsidR="00265404" w:rsidRDefault="00265404" w:rsidP="00265404">
      <w:pPr>
        <w:pStyle w:val="PL"/>
      </w:pPr>
      <w:r>
        <w:t xml:space="preserve">      type: string</w:t>
      </w:r>
    </w:p>
    <w:p w14:paraId="79384B78" w14:textId="77777777" w:rsidR="00265404" w:rsidRPr="002A399E" w:rsidRDefault="00265404" w:rsidP="002654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D3408EE" w14:textId="22E10823" w:rsidR="00265404" w:rsidRPr="00F02D72" w:rsidRDefault="00265404" w:rsidP="00F02D7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sidR="00A61AA4">
        <w:rPr>
          <w:rFonts w:ascii="Arial" w:hAnsi="Arial" w:cs="Arial"/>
          <w:smallCaps/>
          <w:color w:val="548DD4" w:themeColor="text2" w:themeTint="99"/>
          <w:sz w:val="28"/>
          <w:szCs w:val="32"/>
        </w:rPr>
        <w:t>3</w:t>
      </w:r>
      <w:r w:rsidRPr="0079795B">
        <w:rPr>
          <w:rFonts w:ascii="Arial" w:hAnsi="Arial" w:cs="Arial"/>
          <w:smallCaps/>
          <w:color w:val="548DD4" w:themeColor="text2" w:themeTint="99"/>
          <w:sz w:val="28"/>
          <w:szCs w:val="32"/>
        </w:rPr>
        <w:t xml:space="preserve"> ***</w:t>
      </w:r>
    </w:p>
    <w:p w14:paraId="207CC75A" w14:textId="76116B21" w:rsidR="00265404" w:rsidRDefault="00F02D72" w:rsidP="00F02D7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4 ***</w:t>
      </w:r>
    </w:p>
    <w:p w14:paraId="7BE11C9F" w14:textId="77777777" w:rsidR="00F02D72" w:rsidRPr="00F02D72" w:rsidRDefault="00F02D72" w:rsidP="00F02D72">
      <w:pPr>
        <w:tabs>
          <w:tab w:val="left" w:pos="0"/>
          <w:tab w:val="center" w:pos="4820"/>
          <w:tab w:val="right" w:pos="9638"/>
        </w:tabs>
        <w:spacing w:before="240" w:after="240"/>
        <w:jc w:val="center"/>
        <w:rPr>
          <w:rFonts w:ascii="Arial" w:hAnsi="Arial" w:cs="Arial"/>
          <w:color w:val="548DD4" w:themeColor="text2" w:themeTint="99"/>
          <w:sz w:val="28"/>
          <w:szCs w:val="32"/>
        </w:rPr>
      </w:pPr>
    </w:p>
    <w:p w14:paraId="1DE3B694" w14:textId="77777777" w:rsidR="00265404" w:rsidRPr="00E7164F" w:rsidRDefault="00265404" w:rsidP="00265404">
      <w:pPr>
        <w:pStyle w:val="Heading2"/>
        <w:rPr>
          <w:lang w:eastAsia="de-DE"/>
        </w:rPr>
      </w:pPr>
      <w:r>
        <w:t>A.7.2</w:t>
      </w:r>
      <w:r>
        <w:tab/>
      </w:r>
      <w:proofErr w:type="spellStart"/>
      <w:r>
        <w:rPr>
          <w:lang w:eastAsia="de-DE"/>
        </w:rPr>
        <w:t>OpenAPI</w:t>
      </w:r>
      <w:proofErr w:type="spellEnd"/>
      <w:r>
        <w:rPr>
          <w:lang w:eastAsia="de-DE"/>
        </w:rPr>
        <w:t xml:space="preserve"> document "</w:t>
      </w:r>
      <w:r w:rsidRPr="006A483A">
        <w:rPr>
          <w:lang w:eastAsia="de-DE"/>
        </w:rPr>
        <w:t>TS28532_F</w:t>
      </w:r>
      <w:r>
        <w:rPr>
          <w:lang w:eastAsia="de-DE"/>
        </w:rPr>
        <w:t>ileDataReportingMnS.yaml"</w:t>
      </w:r>
      <w:bookmarkEnd w:id="30"/>
      <w:bookmarkEnd w:id="31"/>
      <w:bookmarkEnd w:id="32"/>
      <w:bookmarkEnd w:id="33"/>
    </w:p>
    <w:p w14:paraId="61D6BB81" w14:textId="77777777" w:rsidR="00265404" w:rsidRDefault="00265404" w:rsidP="007B3916">
      <w:pPr>
        <w:tabs>
          <w:tab w:val="left" w:pos="0"/>
          <w:tab w:val="center" w:pos="4820"/>
          <w:tab w:val="right" w:pos="9638"/>
        </w:tabs>
        <w:spacing w:after="0"/>
        <w:rPr>
          <w:rFonts w:ascii="Courier New" w:eastAsiaTheme="minorEastAsia" w:hAnsi="Courier New" w:cstheme="minorBidi"/>
          <w:sz w:val="16"/>
          <w:szCs w:val="22"/>
          <w:lang w:val="en-US"/>
        </w:rPr>
      </w:pPr>
    </w:p>
    <w:p w14:paraId="62E2D74B" w14:textId="7F51026B" w:rsidR="007B3916" w:rsidRPr="008F7C23" w:rsidRDefault="007B3916" w:rsidP="007B39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36A4D5C" w14:textId="77777777" w:rsidR="007B3916" w:rsidRDefault="007B3916" w:rsidP="007B3916">
      <w:pPr>
        <w:pStyle w:val="PL"/>
      </w:pPr>
      <w:r>
        <w:t>openapi: 3.0.1</w:t>
      </w:r>
    </w:p>
    <w:p w14:paraId="10269898" w14:textId="77777777" w:rsidR="007B3916" w:rsidRDefault="007B3916" w:rsidP="007B3916">
      <w:pPr>
        <w:pStyle w:val="PL"/>
      </w:pPr>
      <w:r>
        <w:t>info:</w:t>
      </w:r>
    </w:p>
    <w:p w14:paraId="33B8AE5A" w14:textId="77777777" w:rsidR="007B3916" w:rsidRDefault="007B3916" w:rsidP="007B3916">
      <w:pPr>
        <w:pStyle w:val="PL"/>
      </w:pPr>
      <w:r>
        <w:t xml:space="preserve">  title: File Data Reporting MnS</w:t>
      </w:r>
    </w:p>
    <w:p w14:paraId="4F056FD6" w14:textId="77777777" w:rsidR="007B3916" w:rsidRDefault="007B3916" w:rsidP="007B3916">
      <w:pPr>
        <w:pStyle w:val="PL"/>
      </w:pPr>
      <w:r>
        <w:t xml:space="preserve">  version: 16.16.0</w:t>
      </w:r>
    </w:p>
    <w:p w14:paraId="1EA046FA" w14:textId="77777777" w:rsidR="007B3916" w:rsidRDefault="007B3916" w:rsidP="007B3916">
      <w:pPr>
        <w:pStyle w:val="PL"/>
      </w:pPr>
      <w:r>
        <w:t xml:space="preserve">  description: &gt;-</w:t>
      </w:r>
    </w:p>
    <w:p w14:paraId="05CF9D52" w14:textId="77777777" w:rsidR="007B3916" w:rsidRDefault="007B3916" w:rsidP="007B3916">
      <w:pPr>
        <w:pStyle w:val="PL"/>
      </w:pPr>
      <w:r>
        <w:t xml:space="preserve">    OAS 3.0.1 definition of the File Data Reporting MnS</w:t>
      </w:r>
    </w:p>
    <w:p w14:paraId="08D3049F" w14:textId="77777777" w:rsidR="007B3916" w:rsidRDefault="007B3916" w:rsidP="007B3916">
      <w:pPr>
        <w:pStyle w:val="PL"/>
      </w:pPr>
      <w:r>
        <w:lastRenderedPageBreak/>
        <w:t xml:space="preserve">    © 2023, 3GPP Organizational Partners (ARIB, ATIS, CCSA, ETSI, TSDSI, TTA, TTC).</w:t>
      </w:r>
    </w:p>
    <w:p w14:paraId="2264F339" w14:textId="77777777" w:rsidR="007B3916" w:rsidRDefault="007B3916" w:rsidP="007B3916">
      <w:pPr>
        <w:pStyle w:val="PL"/>
      </w:pPr>
      <w:r>
        <w:t xml:space="preserve">    All rights reserved.</w:t>
      </w:r>
    </w:p>
    <w:p w14:paraId="15D392AC" w14:textId="77777777" w:rsidR="007B3916" w:rsidRDefault="007B3916" w:rsidP="007B3916">
      <w:pPr>
        <w:pStyle w:val="PL"/>
      </w:pPr>
      <w:r>
        <w:t>externalDocs:</w:t>
      </w:r>
    </w:p>
    <w:p w14:paraId="70AE9677" w14:textId="77777777" w:rsidR="007B3916" w:rsidRDefault="007B3916" w:rsidP="007B3916">
      <w:pPr>
        <w:pStyle w:val="PL"/>
      </w:pPr>
      <w:r>
        <w:t xml:space="preserve">  description: 3GPP TS 28.532; Generic management services</w:t>
      </w:r>
    </w:p>
    <w:p w14:paraId="74CF4618" w14:textId="77777777" w:rsidR="007B3916" w:rsidRDefault="007B3916" w:rsidP="007B3916">
      <w:pPr>
        <w:pStyle w:val="PL"/>
      </w:pPr>
      <w:r>
        <w:t xml:space="preserve">  url: http://www.3gpp.org/ftp/Specs/archive/28_series/28.532/</w:t>
      </w:r>
    </w:p>
    <w:p w14:paraId="4EC0F217" w14:textId="77777777" w:rsidR="007B3916" w:rsidRDefault="007B3916" w:rsidP="007B3916">
      <w:pPr>
        <w:pStyle w:val="PL"/>
      </w:pPr>
      <w:r>
        <w:t>servers:</w:t>
      </w:r>
    </w:p>
    <w:p w14:paraId="5B14416F" w14:textId="77777777" w:rsidR="007B3916" w:rsidRDefault="007B3916" w:rsidP="007B3916">
      <w:pPr>
        <w:pStyle w:val="PL"/>
      </w:pPr>
      <w:r>
        <w:t xml:space="preserve">  - url: '{MnSRoot}/fileDataReportingMnS/{MnSVersion}'</w:t>
      </w:r>
    </w:p>
    <w:p w14:paraId="331F1A70" w14:textId="77777777" w:rsidR="007B3916" w:rsidRDefault="007B3916" w:rsidP="007B3916">
      <w:pPr>
        <w:pStyle w:val="PL"/>
      </w:pPr>
      <w:r>
        <w:t xml:space="preserve">    variables:</w:t>
      </w:r>
    </w:p>
    <w:p w14:paraId="4B460FBB" w14:textId="77777777" w:rsidR="007B3916" w:rsidRDefault="007B3916" w:rsidP="007B3916">
      <w:pPr>
        <w:pStyle w:val="PL"/>
      </w:pPr>
      <w:r>
        <w:t xml:space="preserve">      MnSRoot:</w:t>
      </w:r>
    </w:p>
    <w:p w14:paraId="59D658FE" w14:textId="77777777" w:rsidR="007B3916" w:rsidRDefault="007B3916" w:rsidP="007B3916">
      <w:pPr>
        <w:pStyle w:val="PL"/>
      </w:pPr>
      <w:r>
        <w:t xml:space="preserve">        description: See clause 4.4.3 of TS 32.158</w:t>
      </w:r>
    </w:p>
    <w:p w14:paraId="0F20DCDF" w14:textId="77777777" w:rsidR="007B3916" w:rsidRDefault="007B3916" w:rsidP="007B3916">
      <w:pPr>
        <w:pStyle w:val="PL"/>
      </w:pPr>
      <w:r>
        <w:t xml:space="preserve">        default: http://example.com/3GPPManagement</w:t>
      </w:r>
    </w:p>
    <w:p w14:paraId="7AC60D42" w14:textId="77777777" w:rsidR="007B3916" w:rsidRDefault="007B3916" w:rsidP="007B3916">
      <w:pPr>
        <w:pStyle w:val="PL"/>
      </w:pPr>
      <w:r>
        <w:t xml:space="preserve">      MnSVersion:</w:t>
      </w:r>
    </w:p>
    <w:p w14:paraId="1AF78A4D" w14:textId="77777777" w:rsidR="007B3916" w:rsidRDefault="007B3916" w:rsidP="007B3916">
      <w:pPr>
        <w:pStyle w:val="PL"/>
        <w:rPr>
          <w:ins w:id="42" w:author="scottma"/>
        </w:rPr>
      </w:pPr>
      <w:ins w:id="43" w:author="scottma">
        <w:r>
          <w:t xml:space="preserve">        description: Version number of the File Data Reporting MnS Producer definition</w:t>
        </w:r>
      </w:ins>
    </w:p>
    <w:p w14:paraId="2581600D" w14:textId="77777777" w:rsidR="007B3916" w:rsidRDefault="007B3916" w:rsidP="007B3916">
      <w:pPr>
        <w:pStyle w:val="PL"/>
        <w:rPr>
          <w:ins w:id="44" w:author="scottma"/>
        </w:rPr>
      </w:pPr>
      <w:ins w:id="45" w:author="scottma">
        <w:r>
          <w:t xml:space="preserve">        default: 16.16.0</w:t>
        </w:r>
      </w:ins>
    </w:p>
    <w:p w14:paraId="6F4E8F69" w14:textId="77777777" w:rsidR="007B3916" w:rsidRDefault="007B3916" w:rsidP="007B3916">
      <w:pPr>
        <w:pStyle w:val="PL"/>
        <w:rPr>
          <w:del w:id="46" w:author="scottma"/>
        </w:rPr>
      </w:pPr>
      <w:del w:id="47" w:author="scottma">
        <w:r>
          <w:delText xml:space="preserve">        description: Version number of the OpenAPI definition</w:delText>
        </w:r>
      </w:del>
    </w:p>
    <w:p w14:paraId="33E0B44B" w14:textId="77777777" w:rsidR="007B3916" w:rsidRDefault="007B3916" w:rsidP="007B3916">
      <w:pPr>
        <w:pStyle w:val="PL"/>
        <w:rPr>
          <w:del w:id="48" w:author="scottma"/>
        </w:rPr>
      </w:pPr>
      <w:del w:id="49" w:author="scottma">
        <w:r>
          <w:delText xml:space="preserve">        default: XXX</w:delText>
        </w:r>
      </w:del>
    </w:p>
    <w:p w14:paraId="4E71728B" w14:textId="77777777" w:rsidR="007B3916" w:rsidRDefault="007B3916" w:rsidP="007B3916">
      <w:pPr>
        <w:pStyle w:val="PL"/>
      </w:pPr>
      <w:r>
        <w:t>paths:</w:t>
      </w:r>
    </w:p>
    <w:p w14:paraId="71441B68" w14:textId="77777777" w:rsidR="007B3916" w:rsidRDefault="007B3916" w:rsidP="007B3916">
      <w:pPr>
        <w:pStyle w:val="PL"/>
      </w:pPr>
      <w:r>
        <w:t xml:space="preserve">  /files:</w:t>
      </w:r>
    </w:p>
    <w:p w14:paraId="5CDC479C" w14:textId="77777777" w:rsidR="007B3916" w:rsidRDefault="007B3916" w:rsidP="007B3916">
      <w:pPr>
        <w:pStyle w:val="PL"/>
      </w:pPr>
      <w:r>
        <w:t xml:space="preserve">    get:</w:t>
      </w:r>
    </w:p>
    <w:p w14:paraId="09B41BFE" w14:textId="77777777" w:rsidR="007B3916" w:rsidRDefault="007B3916" w:rsidP="007B3916">
      <w:pPr>
        <w:pStyle w:val="PL"/>
      </w:pPr>
      <w:r>
        <w:t xml:space="preserve">      summary: Read information about available files</w:t>
      </w:r>
    </w:p>
    <w:p w14:paraId="5DA29D76" w14:textId="77777777" w:rsidR="007B3916" w:rsidRDefault="007B3916" w:rsidP="007B3916">
      <w:pPr>
        <w:pStyle w:val="PL"/>
      </w:pPr>
      <w:r>
        <w:t xml:space="preserve">      description: &gt;-</w:t>
      </w:r>
    </w:p>
    <w:p w14:paraId="427FAEEE" w14:textId="77777777" w:rsidR="007B3916" w:rsidRDefault="007B3916" w:rsidP="007B3916">
      <w:pPr>
        <w:pStyle w:val="PL"/>
      </w:pPr>
      <w:r>
        <w:t xml:space="preserve">        Information about available files is read with HTTP GET. The files for</w:t>
      </w:r>
    </w:p>
    <w:p w14:paraId="3766ABFD" w14:textId="77777777" w:rsidR="007B3916" w:rsidRDefault="007B3916" w:rsidP="007B3916">
      <w:pPr>
        <w:pStyle w:val="PL"/>
      </w:pPr>
      <w:r>
        <w:t xml:space="preserve">        which information shall be returned are identified with the path</w:t>
      </w:r>
    </w:p>
    <w:p w14:paraId="78E0E658" w14:textId="77777777" w:rsidR="007B3916" w:rsidRDefault="007B3916" w:rsidP="007B3916">
      <w:pPr>
        <w:pStyle w:val="PL"/>
      </w:pPr>
      <w:r>
        <w:t xml:space="preserve">        component (base resource) and the query component (fileDataType, beginTime,</w:t>
      </w:r>
    </w:p>
    <w:p w14:paraId="66F1AB36" w14:textId="77777777" w:rsidR="007B3916" w:rsidRDefault="007B3916" w:rsidP="007B3916">
      <w:pPr>
        <w:pStyle w:val="PL"/>
      </w:pPr>
      <w:r>
        <w:t xml:space="preserve">        endTime) of the URI.</w:t>
      </w:r>
    </w:p>
    <w:p w14:paraId="60423086" w14:textId="77777777" w:rsidR="007B3916" w:rsidRDefault="007B3916" w:rsidP="007B3916">
      <w:pPr>
        <w:pStyle w:val="PL"/>
      </w:pPr>
      <w:r>
        <w:t xml:space="preserve">      parameters:</w:t>
      </w:r>
    </w:p>
    <w:p w14:paraId="664C72D2" w14:textId="77777777" w:rsidR="007B3916" w:rsidRDefault="007B3916" w:rsidP="007B3916">
      <w:pPr>
        <w:pStyle w:val="PL"/>
      </w:pPr>
      <w:r>
        <w:t xml:space="preserve">        - name: fileDataType</w:t>
      </w:r>
    </w:p>
    <w:p w14:paraId="1DDDE2F1" w14:textId="77777777" w:rsidR="007B3916" w:rsidRDefault="007B3916" w:rsidP="007B3916">
      <w:pPr>
        <w:pStyle w:val="PL"/>
      </w:pPr>
      <w:r>
        <w:t xml:space="preserve">          in: query</w:t>
      </w:r>
    </w:p>
    <w:p w14:paraId="64580CAB" w14:textId="77777777" w:rsidR="007B3916" w:rsidRDefault="007B3916" w:rsidP="007B3916">
      <w:pPr>
        <w:pStyle w:val="PL"/>
      </w:pPr>
      <w:r>
        <w:t xml:space="preserve">          description: &gt;-</w:t>
      </w:r>
    </w:p>
    <w:p w14:paraId="20EAE326" w14:textId="77777777" w:rsidR="007B3916" w:rsidRDefault="007B3916" w:rsidP="007B3916">
      <w:pPr>
        <w:pStyle w:val="PL"/>
      </w:pPr>
      <w:r>
        <w:t xml:space="preserve">            This parameter selects files based on the file data type.</w:t>
      </w:r>
    </w:p>
    <w:p w14:paraId="6E18F946" w14:textId="77777777" w:rsidR="007B3916" w:rsidRDefault="007B3916" w:rsidP="007B3916">
      <w:pPr>
        <w:pStyle w:val="PL"/>
      </w:pPr>
      <w:r>
        <w:t xml:space="preserve">          required: true</w:t>
      </w:r>
    </w:p>
    <w:p w14:paraId="4F1FF5C7" w14:textId="77777777" w:rsidR="007B3916" w:rsidRDefault="007B3916" w:rsidP="007B3916">
      <w:pPr>
        <w:pStyle w:val="PL"/>
      </w:pPr>
      <w:r>
        <w:t xml:space="preserve">          schema:</w:t>
      </w:r>
    </w:p>
    <w:p w14:paraId="1824BD2B" w14:textId="77777777" w:rsidR="007B3916" w:rsidRDefault="007B3916" w:rsidP="007B3916">
      <w:pPr>
        <w:pStyle w:val="PL"/>
      </w:pPr>
      <w:r>
        <w:t xml:space="preserve">            $ref: '#/components/schemas/FileDataType'</w:t>
      </w:r>
    </w:p>
    <w:p w14:paraId="5479E759" w14:textId="77777777" w:rsidR="007B3916" w:rsidRDefault="007B3916" w:rsidP="007B3916">
      <w:pPr>
        <w:pStyle w:val="PL"/>
      </w:pPr>
      <w:r>
        <w:t xml:space="preserve">        - name: beginTime</w:t>
      </w:r>
    </w:p>
    <w:p w14:paraId="63AD1B2B" w14:textId="77777777" w:rsidR="007B3916" w:rsidRDefault="007B3916" w:rsidP="007B3916">
      <w:pPr>
        <w:pStyle w:val="PL"/>
      </w:pPr>
      <w:r>
        <w:t xml:space="preserve">          in: query</w:t>
      </w:r>
    </w:p>
    <w:p w14:paraId="02F838A9" w14:textId="77777777" w:rsidR="007B3916" w:rsidRDefault="007B3916" w:rsidP="007B3916">
      <w:pPr>
        <w:pStyle w:val="PL"/>
      </w:pPr>
      <w:r>
        <w:t xml:space="preserve">          description: &gt;-</w:t>
      </w:r>
    </w:p>
    <w:p w14:paraId="07A25E6D" w14:textId="77777777" w:rsidR="007B3916" w:rsidRDefault="007B3916" w:rsidP="007B3916">
      <w:pPr>
        <w:pStyle w:val="PL"/>
      </w:pPr>
      <w:r>
        <w:t xml:space="preserve">            This parameter selects files based on the earliest time they</w:t>
      </w:r>
    </w:p>
    <w:p w14:paraId="7B0D2375" w14:textId="77777777" w:rsidR="007B3916" w:rsidRDefault="007B3916" w:rsidP="007B3916">
      <w:pPr>
        <w:pStyle w:val="PL"/>
      </w:pPr>
      <w:r>
        <w:t xml:space="preserve">            became available</w:t>
      </w:r>
    </w:p>
    <w:p w14:paraId="4216489D" w14:textId="77777777" w:rsidR="007B3916" w:rsidRDefault="007B3916" w:rsidP="007B3916">
      <w:pPr>
        <w:pStyle w:val="PL"/>
      </w:pPr>
      <w:r>
        <w:t xml:space="preserve">          required: false</w:t>
      </w:r>
    </w:p>
    <w:p w14:paraId="6BEC892C" w14:textId="77777777" w:rsidR="007B3916" w:rsidRDefault="007B3916" w:rsidP="007B3916">
      <w:pPr>
        <w:pStyle w:val="PL"/>
      </w:pPr>
      <w:r>
        <w:t xml:space="preserve">          schema:</w:t>
      </w:r>
    </w:p>
    <w:p w14:paraId="6C574A87" w14:textId="77777777" w:rsidR="007B3916" w:rsidRDefault="007B3916" w:rsidP="007B3916">
      <w:pPr>
        <w:pStyle w:val="PL"/>
      </w:pPr>
      <w:r>
        <w:t xml:space="preserve">            $ref: 'TS28623_ComDefs.yaml#/components/schemas/DateTime'</w:t>
      </w:r>
    </w:p>
    <w:p w14:paraId="6BD30C76" w14:textId="77777777" w:rsidR="007B3916" w:rsidRDefault="007B3916" w:rsidP="007B3916">
      <w:pPr>
        <w:pStyle w:val="PL"/>
      </w:pPr>
      <w:r>
        <w:t xml:space="preserve">        - name: endTime</w:t>
      </w:r>
    </w:p>
    <w:p w14:paraId="1A91E89B" w14:textId="77777777" w:rsidR="007B3916" w:rsidRDefault="007B3916" w:rsidP="007B3916">
      <w:pPr>
        <w:pStyle w:val="PL"/>
      </w:pPr>
      <w:r>
        <w:t xml:space="preserve">          in: query</w:t>
      </w:r>
    </w:p>
    <w:p w14:paraId="6A953EC6" w14:textId="77777777" w:rsidR="007B3916" w:rsidRDefault="007B3916" w:rsidP="007B3916">
      <w:pPr>
        <w:pStyle w:val="PL"/>
      </w:pPr>
      <w:r>
        <w:t xml:space="preserve">          description: &gt;-</w:t>
      </w:r>
    </w:p>
    <w:p w14:paraId="7A96222B" w14:textId="77777777" w:rsidR="007B3916" w:rsidRDefault="007B3916" w:rsidP="007B3916">
      <w:pPr>
        <w:pStyle w:val="PL"/>
      </w:pPr>
      <w:r>
        <w:t xml:space="preserve">            This parameter selects files based on the latest time they</w:t>
      </w:r>
    </w:p>
    <w:p w14:paraId="6CA9CF91" w14:textId="77777777" w:rsidR="007B3916" w:rsidRDefault="007B3916" w:rsidP="007B3916">
      <w:pPr>
        <w:pStyle w:val="PL"/>
      </w:pPr>
      <w:r>
        <w:t xml:space="preserve">            became available</w:t>
      </w:r>
    </w:p>
    <w:p w14:paraId="498CE8EF" w14:textId="77777777" w:rsidR="007B3916" w:rsidRDefault="007B3916" w:rsidP="007B3916">
      <w:pPr>
        <w:pStyle w:val="PL"/>
      </w:pPr>
      <w:r>
        <w:t xml:space="preserve">          required: false</w:t>
      </w:r>
    </w:p>
    <w:p w14:paraId="3DD0EB05" w14:textId="77777777" w:rsidR="007B3916" w:rsidRDefault="007B3916" w:rsidP="007B3916">
      <w:pPr>
        <w:pStyle w:val="PL"/>
      </w:pPr>
      <w:r>
        <w:t xml:space="preserve">          schema:</w:t>
      </w:r>
    </w:p>
    <w:p w14:paraId="12D502A0" w14:textId="77777777" w:rsidR="007B3916" w:rsidRDefault="007B3916" w:rsidP="007B3916">
      <w:pPr>
        <w:pStyle w:val="PL"/>
      </w:pPr>
      <w:r>
        <w:t xml:space="preserve">            $ref: 'TS28623_ComDefs.yaml#/components/schemas/DateTime'</w:t>
      </w:r>
    </w:p>
    <w:p w14:paraId="10D26582" w14:textId="77777777" w:rsidR="007B3916" w:rsidRDefault="007B3916" w:rsidP="007B3916">
      <w:pPr>
        <w:pStyle w:val="PL"/>
      </w:pPr>
      <w:r>
        <w:t xml:space="preserve">      responses:</w:t>
      </w:r>
    </w:p>
    <w:p w14:paraId="728CD43C" w14:textId="77777777" w:rsidR="007B3916" w:rsidRDefault="007B3916" w:rsidP="007B3916">
      <w:pPr>
        <w:pStyle w:val="PL"/>
      </w:pPr>
      <w:r>
        <w:t xml:space="preserve">        '200':</w:t>
      </w:r>
    </w:p>
    <w:p w14:paraId="1FB701DA" w14:textId="77777777" w:rsidR="007B3916" w:rsidRDefault="007B3916" w:rsidP="007B3916">
      <w:pPr>
        <w:pStyle w:val="PL"/>
      </w:pPr>
      <w:r>
        <w:t xml:space="preserve">          description: &gt;-</w:t>
      </w:r>
    </w:p>
    <w:p w14:paraId="4ACECC01" w14:textId="77777777" w:rsidR="007B3916" w:rsidRDefault="007B3916" w:rsidP="007B3916">
      <w:pPr>
        <w:pStyle w:val="PL"/>
      </w:pPr>
      <w:r>
        <w:t xml:space="preserve">            'Success case ("200 OK").</w:t>
      </w:r>
    </w:p>
    <w:p w14:paraId="7A752AF6" w14:textId="77777777" w:rsidR="007B3916" w:rsidRDefault="007B3916" w:rsidP="007B3916">
      <w:pPr>
        <w:pStyle w:val="PL"/>
      </w:pPr>
      <w:r>
        <w:t xml:space="preserve">            The resources identified in the request for retrieval are returned</w:t>
      </w:r>
    </w:p>
    <w:p w14:paraId="7BFE0F15" w14:textId="77777777" w:rsidR="007B3916" w:rsidRDefault="007B3916" w:rsidP="007B3916">
      <w:pPr>
        <w:pStyle w:val="PL"/>
      </w:pPr>
      <w:r>
        <w:t xml:space="preserve">            in the response message body.'</w:t>
      </w:r>
    </w:p>
    <w:p w14:paraId="5C95923C" w14:textId="77777777" w:rsidR="007B3916" w:rsidRDefault="007B3916" w:rsidP="007B3916">
      <w:pPr>
        <w:pStyle w:val="PL"/>
      </w:pPr>
      <w:r>
        <w:t xml:space="preserve">          content:</w:t>
      </w:r>
    </w:p>
    <w:p w14:paraId="71180081" w14:textId="77777777" w:rsidR="007B3916" w:rsidRDefault="007B3916" w:rsidP="007B3916">
      <w:pPr>
        <w:pStyle w:val="PL"/>
      </w:pPr>
      <w:r>
        <w:t xml:space="preserve">            application/json:</w:t>
      </w:r>
    </w:p>
    <w:p w14:paraId="40D8469B" w14:textId="77777777" w:rsidR="007B3916" w:rsidRDefault="007B3916" w:rsidP="007B3916">
      <w:pPr>
        <w:pStyle w:val="PL"/>
      </w:pPr>
      <w:r>
        <w:t xml:space="preserve">              schema:</w:t>
      </w:r>
    </w:p>
    <w:p w14:paraId="441977F5" w14:textId="77777777" w:rsidR="007B3916" w:rsidRDefault="007B3916" w:rsidP="007B3916">
      <w:pPr>
        <w:pStyle w:val="PL"/>
      </w:pPr>
      <w:r>
        <w:t xml:space="preserve">                type: array</w:t>
      </w:r>
    </w:p>
    <w:p w14:paraId="201BCF11" w14:textId="77777777" w:rsidR="007B3916" w:rsidRDefault="007B3916" w:rsidP="007B3916">
      <w:pPr>
        <w:pStyle w:val="PL"/>
      </w:pPr>
      <w:r>
        <w:t xml:space="preserve">                items:</w:t>
      </w:r>
    </w:p>
    <w:p w14:paraId="65E38994" w14:textId="77777777" w:rsidR="007B3916" w:rsidRDefault="007B3916" w:rsidP="007B3916">
      <w:pPr>
        <w:pStyle w:val="PL"/>
      </w:pPr>
      <w:r>
        <w:t xml:space="preserve">                  $ref: '#/components/schemas/FileInfo'</w:t>
      </w:r>
    </w:p>
    <w:p w14:paraId="6521DAC4" w14:textId="77777777" w:rsidR="007B3916" w:rsidRDefault="007B3916" w:rsidP="007B3916">
      <w:pPr>
        <w:pStyle w:val="PL"/>
      </w:pPr>
      <w:r>
        <w:t xml:space="preserve">        default:</w:t>
      </w:r>
    </w:p>
    <w:p w14:paraId="5ED26F89" w14:textId="77777777" w:rsidR="007B3916" w:rsidRDefault="007B3916" w:rsidP="007B3916">
      <w:pPr>
        <w:pStyle w:val="PL"/>
      </w:pPr>
      <w:r>
        <w:t xml:space="preserve">          description: Error case.</w:t>
      </w:r>
    </w:p>
    <w:p w14:paraId="4A0DCEE8" w14:textId="77777777" w:rsidR="007B3916" w:rsidRDefault="007B3916" w:rsidP="007B3916">
      <w:pPr>
        <w:pStyle w:val="PL"/>
      </w:pPr>
      <w:r>
        <w:t xml:space="preserve">          content:</w:t>
      </w:r>
    </w:p>
    <w:p w14:paraId="0EC788F4" w14:textId="77777777" w:rsidR="007B3916" w:rsidRDefault="007B3916" w:rsidP="007B3916">
      <w:pPr>
        <w:pStyle w:val="PL"/>
      </w:pPr>
      <w:r>
        <w:t xml:space="preserve">            application/json:</w:t>
      </w:r>
    </w:p>
    <w:p w14:paraId="17DDB6FC" w14:textId="77777777" w:rsidR="007B3916" w:rsidRDefault="007B3916" w:rsidP="007B3916">
      <w:pPr>
        <w:pStyle w:val="PL"/>
      </w:pPr>
      <w:r>
        <w:t xml:space="preserve">              schema:</w:t>
      </w:r>
    </w:p>
    <w:p w14:paraId="2FC199D2" w14:textId="77777777" w:rsidR="007B3916" w:rsidRDefault="007B3916" w:rsidP="007B3916">
      <w:pPr>
        <w:pStyle w:val="PL"/>
      </w:pPr>
      <w:r>
        <w:t xml:space="preserve">                $ref: 'TS28623_ComDefs.yaml#/components/schemas/ErrorResponse'</w:t>
      </w:r>
    </w:p>
    <w:p w14:paraId="3136D093" w14:textId="77777777" w:rsidR="007B3916" w:rsidRDefault="007B3916" w:rsidP="007B3916">
      <w:pPr>
        <w:pStyle w:val="PL"/>
      </w:pPr>
      <w:r>
        <w:t xml:space="preserve">  /subscriptions:</w:t>
      </w:r>
    </w:p>
    <w:p w14:paraId="1EEC7597" w14:textId="77777777" w:rsidR="007B3916" w:rsidRDefault="007B3916" w:rsidP="007B3916">
      <w:pPr>
        <w:pStyle w:val="PL"/>
      </w:pPr>
      <w:r>
        <w:t xml:space="preserve">    post:</w:t>
      </w:r>
    </w:p>
    <w:p w14:paraId="7067E1B1" w14:textId="77777777" w:rsidR="007B3916" w:rsidRDefault="007B3916" w:rsidP="007B3916">
      <w:pPr>
        <w:pStyle w:val="PL"/>
      </w:pPr>
      <w:r>
        <w:t xml:space="preserve">      summary: Create a subscription</w:t>
      </w:r>
    </w:p>
    <w:p w14:paraId="5C4A3A36" w14:textId="77777777" w:rsidR="007B3916" w:rsidRDefault="007B3916" w:rsidP="007B3916">
      <w:pPr>
        <w:pStyle w:val="PL"/>
      </w:pPr>
      <w:r>
        <w:t xml:space="preserve">      description: &gt;-</w:t>
      </w:r>
    </w:p>
    <w:p w14:paraId="26A80DA6" w14:textId="77777777" w:rsidR="007B3916" w:rsidRDefault="007B3916" w:rsidP="007B3916">
      <w:pPr>
        <w:pStyle w:val="PL"/>
      </w:pPr>
      <w:r>
        <w:t xml:space="preserve">        To create a subscription the representation of the subscription is</w:t>
      </w:r>
    </w:p>
    <w:p w14:paraId="18205F97" w14:textId="77777777" w:rsidR="007B3916" w:rsidRDefault="007B3916" w:rsidP="007B3916">
      <w:pPr>
        <w:pStyle w:val="PL"/>
      </w:pPr>
      <w:r>
        <w:t xml:space="preserve">        POSTed on the /subscriptions collection resource.</w:t>
      </w:r>
    </w:p>
    <w:p w14:paraId="2CFFE5DE" w14:textId="77777777" w:rsidR="007B3916" w:rsidRDefault="007B3916" w:rsidP="007B3916">
      <w:pPr>
        <w:pStyle w:val="PL"/>
      </w:pPr>
      <w:r>
        <w:t xml:space="preserve">      requestBody:</w:t>
      </w:r>
    </w:p>
    <w:p w14:paraId="70225075" w14:textId="77777777" w:rsidR="007B3916" w:rsidRDefault="007B3916" w:rsidP="007B3916">
      <w:pPr>
        <w:pStyle w:val="PL"/>
      </w:pPr>
      <w:r>
        <w:t xml:space="preserve">        required: true</w:t>
      </w:r>
    </w:p>
    <w:p w14:paraId="6F759E66" w14:textId="77777777" w:rsidR="007B3916" w:rsidRDefault="007B3916" w:rsidP="007B3916">
      <w:pPr>
        <w:pStyle w:val="PL"/>
      </w:pPr>
      <w:r>
        <w:t xml:space="preserve">        content:</w:t>
      </w:r>
    </w:p>
    <w:p w14:paraId="0E4A9FAD" w14:textId="77777777" w:rsidR="007B3916" w:rsidRDefault="007B3916" w:rsidP="007B3916">
      <w:pPr>
        <w:pStyle w:val="PL"/>
      </w:pPr>
      <w:r>
        <w:t xml:space="preserve">          application/json:</w:t>
      </w:r>
    </w:p>
    <w:p w14:paraId="5FDC639F" w14:textId="77777777" w:rsidR="007B3916" w:rsidRDefault="007B3916" w:rsidP="007B3916">
      <w:pPr>
        <w:pStyle w:val="PL"/>
      </w:pPr>
      <w:r>
        <w:t xml:space="preserve">            schema:</w:t>
      </w:r>
    </w:p>
    <w:p w14:paraId="24E6B84F" w14:textId="77777777" w:rsidR="007B3916" w:rsidRDefault="007B3916" w:rsidP="007B3916">
      <w:pPr>
        <w:pStyle w:val="PL"/>
      </w:pPr>
      <w:r>
        <w:lastRenderedPageBreak/>
        <w:t xml:space="preserve">              $ref: 'TS28532_FaultMnS.yaml#/components/schemas/Subscription'</w:t>
      </w:r>
    </w:p>
    <w:p w14:paraId="4239779B" w14:textId="77777777" w:rsidR="007B3916" w:rsidRDefault="007B3916" w:rsidP="007B3916">
      <w:pPr>
        <w:pStyle w:val="PL"/>
      </w:pPr>
      <w:r>
        <w:t xml:space="preserve">      responses:</w:t>
      </w:r>
    </w:p>
    <w:p w14:paraId="31AE4509" w14:textId="77777777" w:rsidR="007B3916" w:rsidRDefault="007B3916" w:rsidP="007B3916">
      <w:pPr>
        <w:pStyle w:val="PL"/>
      </w:pPr>
      <w:r>
        <w:t xml:space="preserve">        '201':</w:t>
      </w:r>
    </w:p>
    <w:p w14:paraId="059B27F0" w14:textId="77777777" w:rsidR="007B3916" w:rsidRDefault="007B3916" w:rsidP="007B3916">
      <w:pPr>
        <w:pStyle w:val="PL"/>
      </w:pPr>
      <w:r>
        <w:t xml:space="preserve">          description: &gt;-</w:t>
      </w:r>
    </w:p>
    <w:p w14:paraId="2C57E879" w14:textId="77777777" w:rsidR="007B3916" w:rsidRDefault="007B3916" w:rsidP="007B3916">
      <w:pPr>
        <w:pStyle w:val="PL"/>
      </w:pPr>
      <w:r>
        <w:t xml:space="preserve">            Success case ("201 Created").</w:t>
      </w:r>
    </w:p>
    <w:p w14:paraId="437E2BF8" w14:textId="77777777" w:rsidR="007B3916" w:rsidRDefault="007B3916" w:rsidP="007B3916">
      <w:pPr>
        <w:pStyle w:val="PL"/>
      </w:pPr>
      <w:r>
        <w:t xml:space="preserve">            The representation of the newly created subscription resource shall</w:t>
      </w:r>
    </w:p>
    <w:p w14:paraId="5A69A3E8" w14:textId="77777777" w:rsidR="007B3916" w:rsidRDefault="007B3916" w:rsidP="007B3916">
      <w:pPr>
        <w:pStyle w:val="PL"/>
      </w:pPr>
      <w:r>
        <w:t xml:space="preserve">            be returned.</w:t>
      </w:r>
    </w:p>
    <w:p w14:paraId="21C1DAD1" w14:textId="77777777" w:rsidR="007B3916" w:rsidRDefault="007B3916" w:rsidP="007B3916">
      <w:pPr>
        <w:pStyle w:val="PL"/>
      </w:pPr>
      <w:r>
        <w:t xml:space="preserve">          content:</w:t>
      </w:r>
    </w:p>
    <w:p w14:paraId="24F44E1B" w14:textId="77777777" w:rsidR="007B3916" w:rsidRDefault="007B3916" w:rsidP="007B3916">
      <w:pPr>
        <w:pStyle w:val="PL"/>
      </w:pPr>
      <w:r>
        <w:t xml:space="preserve">            application/json:</w:t>
      </w:r>
    </w:p>
    <w:p w14:paraId="4B6534E7" w14:textId="77777777" w:rsidR="007B3916" w:rsidRDefault="007B3916" w:rsidP="007B3916">
      <w:pPr>
        <w:pStyle w:val="PL"/>
      </w:pPr>
      <w:r>
        <w:t xml:space="preserve">              schema:</w:t>
      </w:r>
    </w:p>
    <w:p w14:paraId="04AB6C9F" w14:textId="77777777" w:rsidR="007B3916" w:rsidRDefault="007B3916" w:rsidP="007B3916">
      <w:pPr>
        <w:pStyle w:val="PL"/>
      </w:pPr>
      <w:r>
        <w:t xml:space="preserve">                $ref: 'TS28532_FaultMnS.yaml#/components/schemas/Subscription'</w:t>
      </w:r>
    </w:p>
    <w:p w14:paraId="3F72B60D" w14:textId="77777777" w:rsidR="007B3916" w:rsidRDefault="007B3916" w:rsidP="007B3916">
      <w:pPr>
        <w:pStyle w:val="PL"/>
      </w:pPr>
      <w:r>
        <w:t xml:space="preserve">          headers:</w:t>
      </w:r>
    </w:p>
    <w:p w14:paraId="2EBEE398" w14:textId="77777777" w:rsidR="007B3916" w:rsidRDefault="007B3916" w:rsidP="007B3916">
      <w:pPr>
        <w:pStyle w:val="PL"/>
      </w:pPr>
      <w:r>
        <w:t xml:space="preserve">            Location:</w:t>
      </w:r>
    </w:p>
    <w:p w14:paraId="6C2E1402" w14:textId="77777777" w:rsidR="007B3916" w:rsidRDefault="007B3916" w:rsidP="007B3916">
      <w:pPr>
        <w:pStyle w:val="PL"/>
      </w:pPr>
      <w:r>
        <w:t xml:space="preserve">              description: URI of the newly created subscription resource</w:t>
      </w:r>
    </w:p>
    <w:p w14:paraId="3EC2901B" w14:textId="77777777" w:rsidR="007B3916" w:rsidRDefault="007B3916" w:rsidP="007B3916">
      <w:pPr>
        <w:pStyle w:val="PL"/>
      </w:pPr>
      <w:r>
        <w:t xml:space="preserve">              required: true</w:t>
      </w:r>
    </w:p>
    <w:p w14:paraId="491F2D8E" w14:textId="77777777" w:rsidR="007B3916" w:rsidRDefault="007B3916" w:rsidP="007B3916">
      <w:pPr>
        <w:pStyle w:val="PL"/>
      </w:pPr>
      <w:r>
        <w:t xml:space="preserve">              schema:</w:t>
      </w:r>
    </w:p>
    <w:p w14:paraId="4C2380F1" w14:textId="77777777" w:rsidR="007B3916" w:rsidRDefault="007B3916" w:rsidP="007B3916">
      <w:pPr>
        <w:pStyle w:val="PL"/>
      </w:pPr>
      <w:r>
        <w:t xml:space="preserve">                type: string</w:t>
      </w:r>
    </w:p>
    <w:p w14:paraId="09168E06" w14:textId="77777777" w:rsidR="007B3916" w:rsidRDefault="007B3916" w:rsidP="007B3916">
      <w:pPr>
        <w:pStyle w:val="PL"/>
      </w:pPr>
      <w:r>
        <w:t xml:space="preserve">        default:</w:t>
      </w:r>
    </w:p>
    <w:p w14:paraId="415321F2" w14:textId="77777777" w:rsidR="007B3916" w:rsidRDefault="007B3916" w:rsidP="007B3916">
      <w:pPr>
        <w:pStyle w:val="PL"/>
      </w:pPr>
      <w:r>
        <w:t xml:space="preserve">          description: Error case.</w:t>
      </w:r>
    </w:p>
    <w:p w14:paraId="2D4A095F" w14:textId="77777777" w:rsidR="007B3916" w:rsidRDefault="007B3916" w:rsidP="007B3916">
      <w:pPr>
        <w:pStyle w:val="PL"/>
      </w:pPr>
      <w:r>
        <w:t xml:space="preserve">          content:</w:t>
      </w:r>
    </w:p>
    <w:p w14:paraId="0C564DCB" w14:textId="77777777" w:rsidR="007B3916" w:rsidRDefault="007B3916" w:rsidP="007B3916">
      <w:pPr>
        <w:pStyle w:val="PL"/>
      </w:pPr>
      <w:r>
        <w:t xml:space="preserve">            application/json:</w:t>
      </w:r>
    </w:p>
    <w:p w14:paraId="65F314C6" w14:textId="77777777" w:rsidR="007B3916" w:rsidRDefault="007B3916" w:rsidP="007B3916">
      <w:pPr>
        <w:pStyle w:val="PL"/>
      </w:pPr>
      <w:r>
        <w:t xml:space="preserve">              schema:</w:t>
      </w:r>
    </w:p>
    <w:p w14:paraId="3970DA54" w14:textId="77777777" w:rsidR="007B3916" w:rsidRDefault="007B3916" w:rsidP="007B3916">
      <w:pPr>
        <w:pStyle w:val="PL"/>
      </w:pPr>
      <w:r>
        <w:t xml:space="preserve">                $ref: 'TS28623_ComDefs.yaml#/components/schemas/ErrorResponse'</w:t>
      </w:r>
    </w:p>
    <w:p w14:paraId="39749FA8" w14:textId="77777777" w:rsidR="007B3916" w:rsidRDefault="007B3916" w:rsidP="007B3916">
      <w:pPr>
        <w:pStyle w:val="PL"/>
      </w:pPr>
      <w:r>
        <w:t xml:space="preserve">      callbacks:</w:t>
      </w:r>
    </w:p>
    <w:p w14:paraId="4A1DD363" w14:textId="77777777" w:rsidR="007B3916" w:rsidRDefault="007B3916" w:rsidP="007B3916">
      <w:pPr>
        <w:pStyle w:val="PL"/>
      </w:pPr>
      <w:r>
        <w:t xml:space="preserve">        notifyFileReady:</w:t>
      </w:r>
    </w:p>
    <w:p w14:paraId="75435142" w14:textId="77777777" w:rsidR="007B3916" w:rsidRDefault="007B3916" w:rsidP="007B3916">
      <w:pPr>
        <w:pStyle w:val="PL"/>
      </w:pPr>
      <w:r>
        <w:t xml:space="preserve">          '{request.body#/consumerReference}':</w:t>
      </w:r>
    </w:p>
    <w:p w14:paraId="32913814" w14:textId="77777777" w:rsidR="007B3916" w:rsidRDefault="007B3916" w:rsidP="007B3916">
      <w:pPr>
        <w:pStyle w:val="PL"/>
      </w:pPr>
      <w:r>
        <w:t xml:space="preserve">            post:</w:t>
      </w:r>
    </w:p>
    <w:p w14:paraId="08212EB6" w14:textId="77777777" w:rsidR="007B3916" w:rsidRDefault="007B3916" w:rsidP="007B3916">
      <w:pPr>
        <w:pStyle w:val="PL"/>
      </w:pPr>
      <w:r>
        <w:t xml:space="preserve">              requestBody:</w:t>
      </w:r>
    </w:p>
    <w:p w14:paraId="7C09AE9E" w14:textId="77777777" w:rsidR="007B3916" w:rsidRDefault="007B3916" w:rsidP="007B3916">
      <w:pPr>
        <w:pStyle w:val="PL"/>
      </w:pPr>
      <w:r>
        <w:t xml:space="preserve">                required: true</w:t>
      </w:r>
    </w:p>
    <w:p w14:paraId="1A7CCD93" w14:textId="77777777" w:rsidR="007B3916" w:rsidRDefault="007B3916" w:rsidP="007B3916">
      <w:pPr>
        <w:pStyle w:val="PL"/>
      </w:pPr>
      <w:r>
        <w:t xml:space="preserve">                content:</w:t>
      </w:r>
    </w:p>
    <w:p w14:paraId="40E742B7" w14:textId="77777777" w:rsidR="007B3916" w:rsidRDefault="007B3916" w:rsidP="007B3916">
      <w:pPr>
        <w:pStyle w:val="PL"/>
      </w:pPr>
      <w:r>
        <w:t xml:space="preserve">                  application/json:</w:t>
      </w:r>
    </w:p>
    <w:p w14:paraId="02F736CF" w14:textId="77777777" w:rsidR="007B3916" w:rsidRDefault="007B3916" w:rsidP="007B3916">
      <w:pPr>
        <w:pStyle w:val="PL"/>
      </w:pPr>
      <w:r>
        <w:t xml:space="preserve">                    schema:</w:t>
      </w:r>
    </w:p>
    <w:p w14:paraId="60FE4BE2" w14:textId="77777777" w:rsidR="007B3916" w:rsidRDefault="007B3916" w:rsidP="007B3916">
      <w:pPr>
        <w:pStyle w:val="PL"/>
      </w:pPr>
      <w:r>
        <w:t xml:space="preserve">                      $ref: '#/components/schemas/NotifyFileReady'</w:t>
      </w:r>
    </w:p>
    <w:p w14:paraId="16B20F26" w14:textId="77777777" w:rsidR="007B3916" w:rsidRDefault="007B3916" w:rsidP="007B3916">
      <w:pPr>
        <w:pStyle w:val="PL"/>
      </w:pPr>
      <w:r>
        <w:t xml:space="preserve">              responses:</w:t>
      </w:r>
    </w:p>
    <w:p w14:paraId="47FBDA74" w14:textId="77777777" w:rsidR="007B3916" w:rsidRDefault="007B3916" w:rsidP="007B3916">
      <w:pPr>
        <w:pStyle w:val="PL"/>
      </w:pPr>
      <w:r>
        <w:t xml:space="preserve">                '204':</w:t>
      </w:r>
    </w:p>
    <w:p w14:paraId="23F87014" w14:textId="77777777" w:rsidR="007B3916" w:rsidRDefault="007B3916" w:rsidP="007B3916">
      <w:pPr>
        <w:pStyle w:val="PL"/>
      </w:pPr>
      <w:r>
        <w:t xml:space="preserve">                  description: &gt;-</w:t>
      </w:r>
    </w:p>
    <w:p w14:paraId="0CF0843D" w14:textId="77777777" w:rsidR="007B3916" w:rsidRDefault="007B3916" w:rsidP="007B3916">
      <w:pPr>
        <w:pStyle w:val="PL"/>
      </w:pPr>
      <w:r>
        <w:t xml:space="preserve">                    Success case ("204 No Content").</w:t>
      </w:r>
    </w:p>
    <w:p w14:paraId="020DCAE4" w14:textId="77777777" w:rsidR="007B3916" w:rsidRDefault="007B3916" w:rsidP="007B3916">
      <w:pPr>
        <w:pStyle w:val="PL"/>
      </w:pPr>
      <w:r>
        <w:t xml:space="preserve">                    The notification is successfully delivered. The response message</w:t>
      </w:r>
    </w:p>
    <w:p w14:paraId="662D3F2E" w14:textId="77777777" w:rsidR="007B3916" w:rsidRDefault="007B3916" w:rsidP="007B3916">
      <w:pPr>
        <w:pStyle w:val="PL"/>
      </w:pPr>
      <w:r>
        <w:t xml:space="preserve">                    body is absent.</w:t>
      </w:r>
    </w:p>
    <w:p w14:paraId="70DDA3F3" w14:textId="77777777" w:rsidR="007B3916" w:rsidRDefault="007B3916" w:rsidP="007B3916">
      <w:pPr>
        <w:pStyle w:val="PL"/>
      </w:pPr>
      <w:r>
        <w:t xml:space="preserve">                default:</w:t>
      </w:r>
    </w:p>
    <w:p w14:paraId="01E782C3" w14:textId="77777777" w:rsidR="007B3916" w:rsidRDefault="007B3916" w:rsidP="007B3916">
      <w:pPr>
        <w:pStyle w:val="PL"/>
      </w:pPr>
      <w:r>
        <w:t xml:space="preserve">                  description: Error case.</w:t>
      </w:r>
    </w:p>
    <w:p w14:paraId="29903275" w14:textId="77777777" w:rsidR="007B3916" w:rsidRDefault="007B3916" w:rsidP="007B3916">
      <w:pPr>
        <w:pStyle w:val="PL"/>
      </w:pPr>
      <w:r>
        <w:t xml:space="preserve">                  content:</w:t>
      </w:r>
    </w:p>
    <w:p w14:paraId="1BEC6E27" w14:textId="77777777" w:rsidR="007B3916" w:rsidRDefault="007B3916" w:rsidP="007B3916">
      <w:pPr>
        <w:pStyle w:val="PL"/>
      </w:pPr>
      <w:r>
        <w:t xml:space="preserve">                    application/json:</w:t>
      </w:r>
    </w:p>
    <w:p w14:paraId="584A88C3" w14:textId="77777777" w:rsidR="007B3916" w:rsidRDefault="007B3916" w:rsidP="007B3916">
      <w:pPr>
        <w:pStyle w:val="PL"/>
      </w:pPr>
      <w:r>
        <w:t xml:space="preserve">                      schema:</w:t>
      </w:r>
    </w:p>
    <w:p w14:paraId="3E6D7C54" w14:textId="77777777" w:rsidR="007B3916" w:rsidRDefault="007B3916" w:rsidP="007B3916">
      <w:pPr>
        <w:pStyle w:val="PL"/>
      </w:pPr>
      <w:r>
        <w:t xml:space="preserve">                        $ref: 'TS28623_ComDefs.yaml#/components/schemas/ErrorResponse'</w:t>
      </w:r>
    </w:p>
    <w:p w14:paraId="0947740B" w14:textId="77777777" w:rsidR="007B3916" w:rsidRDefault="007B3916" w:rsidP="007B3916">
      <w:pPr>
        <w:pStyle w:val="PL"/>
      </w:pPr>
      <w:r>
        <w:t xml:space="preserve">        notifyFilePreparationError:</w:t>
      </w:r>
    </w:p>
    <w:p w14:paraId="153B6F17" w14:textId="77777777" w:rsidR="007B3916" w:rsidRDefault="007B3916" w:rsidP="007B3916">
      <w:pPr>
        <w:pStyle w:val="PL"/>
      </w:pPr>
      <w:r>
        <w:t xml:space="preserve">          '{request.body#/consumerReference}':</w:t>
      </w:r>
    </w:p>
    <w:p w14:paraId="24217576" w14:textId="77777777" w:rsidR="007B3916" w:rsidRDefault="007B3916" w:rsidP="007B3916">
      <w:pPr>
        <w:pStyle w:val="PL"/>
      </w:pPr>
      <w:r>
        <w:t xml:space="preserve">            post:</w:t>
      </w:r>
    </w:p>
    <w:p w14:paraId="32A3FADF" w14:textId="77777777" w:rsidR="007B3916" w:rsidRDefault="007B3916" w:rsidP="007B3916">
      <w:pPr>
        <w:pStyle w:val="PL"/>
      </w:pPr>
      <w:r>
        <w:t xml:space="preserve">              requestBody:</w:t>
      </w:r>
    </w:p>
    <w:p w14:paraId="57DC1008" w14:textId="77777777" w:rsidR="007B3916" w:rsidRDefault="007B3916" w:rsidP="007B3916">
      <w:pPr>
        <w:pStyle w:val="PL"/>
      </w:pPr>
      <w:r>
        <w:t xml:space="preserve">                required: true</w:t>
      </w:r>
    </w:p>
    <w:p w14:paraId="305FE6A3" w14:textId="77777777" w:rsidR="007B3916" w:rsidRDefault="007B3916" w:rsidP="007B3916">
      <w:pPr>
        <w:pStyle w:val="PL"/>
      </w:pPr>
      <w:r>
        <w:t xml:space="preserve">                content:</w:t>
      </w:r>
    </w:p>
    <w:p w14:paraId="6A1FCBFC" w14:textId="77777777" w:rsidR="007B3916" w:rsidRDefault="007B3916" w:rsidP="007B3916">
      <w:pPr>
        <w:pStyle w:val="PL"/>
      </w:pPr>
      <w:r>
        <w:t xml:space="preserve">                  application/json:</w:t>
      </w:r>
    </w:p>
    <w:p w14:paraId="60E17B68" w14:textId="77777777" w:rsidR="007B3916" w:rsidRDefault="007B3916" w:rsidP="007B3916">
      <w:pPr>
        <w:pStyle w:val="PL"/>
      </w:pPr>
      <w:r>
        <w:t xml:space="preserve">                    schema:</w:t>
      </w:r>
    </w:p>
    <w:p w14:paraId="45481E19" w14:textId="77777777" w:rsidR="007B3916" w:rsidRDefault="007B3916" w:rsidP="007B3916">
      <w:pPr>
        <w:pStyle w:val="PL"/>
      </w:pPr>
      <w:r>
        <w:t xml:space="preserve">                      $ref: '#/components/schemas/NotifyFilePreparationError'</w:t>
      </w:r>
    </w:p>
    <w:p w14:paraId="7AB76C56" w14:textId="77777777" w:rsidR="007B3916" w:rsidRDefault="007B3916" w:rsidP="007B3916">
      <w:pPr>
        <w:pStyle w:val="PL"/>
      </w:pPr>
      <w:r>
        <w:t xml:space="preserve">              responses:</w:t>
      </w:r>
    </w:p>
    <w:p w14:paraId="69C4157A" w14:textId="77777777" w:rsidR="007B3916" w:rsidRDefault="007B3916" w:rsidP="007B3916">
      <w:pPr>
        <w:pStyle w:val="PL"/>
      </w:pPr>
      <w:r>
        <w:t xml:space="preserve">                '204':</w:t>
      </w:r>
    </w:p>
    <w:p w14:paraId="2278DB70" w14:textId="77777777" w:rsidR="007B3916" w:rsidRDefault="007B3916" w:rsidP="007B3916">
      <w:pPr>
        <w:pStyle w:val="PL"/>
      </w:pPr>
      <w:r>
        <w:t xml:space="preserve">                  description: &gt;-</w:t>
      </w:r>
    </w:p>
    <w:p w14:paraId="118723AB" w14:textId="77777777" w:rsidR="007B3916" w:rsidRDefault="007B3916" w:rsidP="007B3916">
      <w:pPr>
        <w:pStyle w:val="PL"/>
      </w:pPr>
      <w:r>
        <w:t xml:space="preserve">                    Success case ("204 No Content").</w:t>
      </w:r>
    </w:p>
    <w:p w14:paraId="087011A5" w14:textId="77777777" w:rsidR="007B3916" w:rsidRDefault="007B3916" w:rsidP="007B3916">
      <w:pPr>
        <w:pStyle w:val="PL"/>
      </w:pPr>
      <w:r>
        <w:t xml:space="preserve">                    The notification is successfully delivered. The response message</w:t>
      </w:r>
    </w:p>
    <w:p w14:paraId="4E619519" w14:textId="77777777" w:rsidR="007B3916" w:rsidRDefault="007B3916" w:rsidP="007B3916">
      <w:pPr>
        <w:pStyle w:val="PL"/>
      </w:pPr>
      <w:r>
        <w:t xml:space="preserve">                    body is absent.</w:t>
      </w:r>
    </w:p>
    <w:p w14:paraId="10A1B5BA" w14:textId="77777777" w:rsidR="007B3916" w:rsidRDefault="007B3916" w:rsidP="007B3916">
      <w:pPr>
        <w:pStyle w:val="PL"/>
      </w:pPr>
      <w:r>
        <w:t xml:space="preserve">                default:</w:t>
      </w:r>
    </w:p>
    <w:p w14:paraId="26C56BA6" w14:textId="77777777" w:rsidR="007B3916" w:rsidRDefault="007B3916" w:rsidP="007B3916">
      <w:pPr>
        <w:pStyle w:val="PL"/>
      </w:pPr>
      <w:r>
        <w:t xml:space="preserve">                  description: Error case.</w:t>
      </w:r>
    </w:p>
    <w:p w14:paraId="7EBF994A" w14:textId="77777777" w:rsidR="007B3916" w:rsidRDefault="007B3916" w:rsidP="007B3916">
      <w:pPr>
        <w:pStyle w:val="PL"/>
      </w:pPr>
      <w:r>
        <w:t xml:space="preserve">                  content:</w:t>
      </w:r>
    </w:p>
    <w:p w14:paraId="1768B1DB" w14:textId="77777777" w:rsidR="007B3916" w:rsidRDefault="007B3916" w:rsidP="007B3916">
      <w:pPr>
        <w:pStyle w:val="PL"/>
      </w:pPr>
      <w:r>
        <w:t xml:space="preserve">                    application/json:</w:t>
      </w:r>
    </w:p>
    <w:p w14:paraId="267BEFB5" w14:textId="77777777" w:rsidR="007B3916" w:rsidRDefault="007B3916" w:rsidP="007B3916">
      <w:pPr>
        <w:pStyle w:val="PL"/>
      </w:pPr>
      <w:r>
        <w:t xml:space="preserve">                      schema:</w:t>
      </w:r>
    </w:p>
    <w:p w14:paraId="7BA7C1BA" w14:textId="77777777" w:rsidR="007B3916" w:rsidRDefault="007B3916" w:rsidP="007B3916">
      <w:pPr>
        <w:pStyle w:val="PL"/>
      </w:pPr>
      <w:r>
        <w:t xml:space="preserve">                        $ref: 'TS28623_ComDefs.yaml#/components/schemas/ErrorResponse'</w:t>
      </w:r>
    </w:p>
    <w:p w14:paraId="6DBFE7A4" w14:textId="77777777" w:rsidR="007B3916" w:rsidRDefault="007B3916" w:rsidP="007B3916">
      <w:pPr>
        <w:pStyle w:val="PL"/>
      </w:pPr>
      <w:r>
        <w:t xml:space="preserve">  /subscriptions/{subscriptionId}:</w:t>
      </w:r>
    </w:p>
    <w:p w14:paraId="76266E25" w14:textId="77777777" w:rsidR="007B3916" w:rsidRDefault="007B3916" w:rsidP="007B3916">
      <w:pPr>
        <w:pStyle w:val="PL"/>
      </w:pPr>
      <w:r>
        <w:t xml:space="preserve">    delete:</w:t>
      </w:r>
    </w:p>
    <w:p w14:paraId="3B5C6D1D" w14:textId="77777777" w:rsidR="007B3916" w:rsidRDefault="007B3916" w:rsidP="007B3916">
      <w:pPr>
        <w:pStyle w:val="PL"/>
      </w:pPr>
      <w:r>
        <w:t xml:space="preserve">      summary: Delete a subscription</w:t>
      </w:r>
    </w:p>
    <w:p w14:paraId="63D2CC1F" w14:textId="77777777" w:rsidR="007B3916" w:rsidRDefault="007B3916" w:rsidP="007B3916">
      <w:pPr>
        <w:pStyle w:val="PL"/>
      </w:pPr>
      <w:r>
        <w:t xml:space="preserve">      description: &gt;-</w:t>
      </w:r>
    </w:p>
    <w:p w14:paraId="28EDB241" w14:textId="77777777" w:rsidR="007B3916" w:rsidRDefault="007B3916" w:rsidP="007B3916">
      <w:pPr>
        <w:pStyle w:val="PL"/>
      </w:pPr>
      <w:r>
        <w:t xml:space="preserve">        The subscription is deleted by deleting the corresponding subscription</w:t>
      </w:r>
    </w:p>
    <w:p w14:paraId="41DC3E28" w14:textId="77777777" w:rsidR="007B3916" w:rsidRDefault="007B3916" w:rsidP="007B3916">
      <w:pPr>
        <w:pStyle w:val="PL"/>
      </w:pPr>
      <w:r>
        <w:t xml:space="preserve">        resource. The resource to be deleted is identified with the path</w:t>
      </w:r>
    </w:p>
    <w:p w14:paraId="39495681" w14:textId="77777777" w:rsidR="007B3916" w:rsidRDefault="007B3916" w:rsidP="007B3916">
      <w:pPr>
        <w:pStyle w:val="PL"/>
      </w:pPr>
      <w:r>
        <w:t xml:space="preserve">        component of the URI.</w:t>
      </w:r>
    </w:p>
    <w:p w14:paraId="4D8861C3" w14:textId="77777777" w:rsidR="007B3916" w:rsidRDefault="007B3916" w:rsidP="007B3916">
      <w:pPr>
        <w:pStyle w:val="PL"/>
      </w:pPr>
      <w:r>
        <w:t xml:space="preserve">      parameters:</w:t>
      </w:r>
    </w:p>
    <w:p w14:paraId="041B59F3" w14:textId="77777777" w:rsidR="007B3916" w:rsidRDefault="007B3916" w:rsidP="007B3916">
      <w:pPr>
        <w:pStyle w:val="PL"/>
      </w:pPr>
      <w:r>
        <w:t xml:space="preserve">        - name: subscriptionId</w:t>
      </w:r>
    </w:p>
    <w:p w14:paraId="2856662B" w14:textId="77777777" w:rsidR="007B3916" w:rsidRDefault="007B3916" w:rsidP="007B3916">
      <w:pPr>
        <w:pStyle w:val="PL"/>
      </w:pPr>
      <w:r>
        <w:t xml:space="preserve">          in: path</w:t>
      </w:r>
    </w:p>
    <w:p w14:paraId="159A3D84" w14:textId="77777777" w:rsidR="007B3916" w:rsidRDefault="007B3916" w:rsidP="007B3916">
      <w:pPr>
        <w:pStyle w:val="PL"/>
      </w:pPr>
      <w:r>
        <w:t xml:space="preserve">          description: Identifies the subscription to be deleted.</w:t>
      </w:r>
    </w:p>
    <w:p w14:paraId="5936A5C7" w14:textId="77777777" w:rsidR="007B3916" w:rsidRDefault="007B3916" w:rsidP="007B3916">
      <w:pPr>
        <w:pStyle w:val="PL"/>
      </w:pPr>
      <w:r>
        <w:t xml:space="preserve">          required: true</w:t>
      </w:r>
    </w:p>
    <w:p w14:paraId="20829F4F" w14:textId="77777777" w:rsidR="007B3916" w:rsidRDefault="007B3916" w:rsidP="007B3916">
      <w:pPr>
        <w:pStyle w:val="PL"/>
      </w:pPr>
      <w:r>
        <w:lastRenderedPageBreak/>
        <w:t xml:space="preserve">          schema:</w:t>
      </w:r>
    </w:p>
    <w:p w14:paraId="4E264F46" w14:textId="77777777" w:rsidR="007B3916" w:rsidRDefault="007B3916" w:rsidP="007B3916">
      <w:pPr>
        <w:pStyle w:val="PL"/>
      </w:pPr>
      <w:r>
        <w:t xml:space="preserve">            type: string</w:t>
      </w:r>
    </w:p>
    <w:p w14:paraId="2EBC0566" w14:textId="77777777" w:rsidR="007B3916" w:rsidRDefault="007B3916" w:rsidP="007B3916">
      <w:pPr>
        <w:pStyle w:val="PL"/>
      </w:pPr>
      <w:r>
        <w:t xml:space="preserve">      responses:</w:t>
      </w:r>
    </w:p>
    <w:p w14:paraId="7E27F324" w14:textId="77777777" w:rsidR="007B3916" w:rsidRDefault="007B3916" w:rsidP="007B3916">
      <w:pPr>
        <w:pStyle w:val="PL"/>
      </w:pPr>
      <w:r>
        <w:t xml:space="preserve">        '204':</w:t>
      </w:r>
    </w:p>
    <w:p w14:paraId="5DA7AB28" w14:textId="77777777" w:rsidR="007B3916" w:rsidRDefault="007B3916" w:rsidP="007B3916">
      <w:pPr>
        <w:pStyle w:val="PL"/>
      </w:pPr>
      <w:r>
        <w:t xml:space="preserve">          description: &gt;-</w:t>
      </w:r>
    </w:p>
    <w:p w14:paraId="045DF9C6" w14:textId="77777777" w:rsidR="007B3916" w:rsidRDefault="007B3916" w:rsidP="007B3916">
      <w:pPr>
        <w:pStyle w:val="PL"/>
      </w:pPr>
      <w:r>
        <w:t xml:space="preserve">            Success case ("204 No Content").</w:t>
      </w:r>
    </w:p>
    <w:p w14:paraId="2443C50C" w14:textId="77777777" w:rsidR="007B3916" w:rsidRDefault="007B3916" w:rsidP="007B3916">
      <w:pPr>
        <w:pStyle w:val="PL"/>
      </w:pPr>
      <w:r>
        <w:t xml:space="preserve">            The subscription resource has been deleted. The response message body</w:t>
      </w:r>
    </w:p>
    <w:p w14:paraId="56EB25F7" w14:textId="77777777" w:rsidR="007B3916" w:rsidRDefault="007B3916" w:rsidP="007B3916">
      <w:pPr>
        <w:pStyle w:val="PL"/>
      </w:pPr>
      <w:r>
        <w:t xml:space="preserve">            is absent.</w:t>
      </w:r>
    </w:p>
    <w:p w14:paraId="161C4EF2" w14:textId="77777777" w:rsidR="007B3916" w:rsidRDefault="007B3916" w:rsidP="007B3916">
      <w:pPr>
        <w:pStyle w:val="PL"/>
      </w:pPr>
      <w:r>
        <w:t xml:space="preserve">        default:</w:t>
      </w:r>
    </w:p>
    <w:p w14:paraId="570D6810" w14:textId="77777777" w:rsidR="007B3916" w:rsidRDefault="007B3916" w:rsidP="007B3916">
      <w:pPr>
        <w:pStyle w:val="PL"/>
      </w:pPr>
      <w:r>
        <w:t xml:space="preserve">          description: Error case.</w:t>
      </w:r>
    </w:p>
    <w:p w14:paraId="385E18F6" w14:textId="77777777" w:rsidR="007B3916" w:rsidRDefault="007B3916" w:rsidP="007B3916">
      <w:pPr>
        <w:pStyle w:val="PL"/>
      </w:pPr>
      <w:r>
        <w:t xml:space="preserve">          content:</w:t>
      </w:r>
    </w:p>
    <w:p w14:paraId="0CF06578" w14:textId="77777777" w:rsidR="007B3916" w:rsidRDefault="007B3916" w:rsidP="007B3916">
      <w:pPr>
        <w:pStyle w:val="PL"/>
      </w:pPr>
      <w:r>
        <w:t xml:space="preserve">            application/json:</w:t>
      </w:r>
    </w:p>
    <w:p w14:paraId="7D7166BC" w14:textId="77777777" w:rsidR="007B3916" w:rsidRDefault="007B3916" w:rsidP="007B3916">
      <w:pPr>
        <w:pStyle w:val="PL"/>
      </w:pPr>
      <w:r>
        <w:t xml:space="preserve">              schema:</w:t>
      </w:r>
    </w:p>
    <w:p w14:paraId="027F38B4" w14:textId="77777777" w:rsidR="007B3916" w:rsidRDefault="007B3916" w:rsidP="007B3916">
      <w:pPr>
        <w:pStyle w:val="PL"/>
      </w:pPr>
      <w:r>
        <w:t xml:space="preserve">                $ref: 'TS28623_ComDefs.yaml#/components/schemas/ErrorResponse'</w:t>
      </w:r>
    </w:p>
    <w:p w14:paraId="65AF1559" w14:textId="77777777" w:rsidR="007B3916" w:rsidRDefault="007B3916" w:rsidP="007B3916">
      <w:pPr>
        <w:pStyle w:val="PL"/>
      </w:pPr>
      <w:r>
        <w:t>components:</w:t>
      </w:r>
    </w:p>
    <w:p w14:paraId="08D2EDE0" w14:textId="77777777" w:rsidR="007B3916" w:rsidRDefault="007B3916" w:rsidP="007B3916">
      <w:pPr>
        <w:pStyle w:val="PL"/>
      </w:pPr>
      <w:r>
        <w:t xml:space="preserve">  schemas:</w:t>
      </w:r>
    </w:p>
    <w:p w14:paraId="1EFC5C21" w14:textId="77777777" w:rsidR="007B3916" w:rsidRDefault="007B3916" w:rsidP="007B3916">
      <w:pPr>
        <w:pStyle w:val="PL"/>
      </w:pPr>
      <w:r>
        <w:t xml:space="preserve">    FileDataType:</w:t>
      </w:r>
    </w:p>
    <w:p w14:paraId="526728D7" w14:textId="77777777" w:rsidR="007B3916" w:rsidRDefault="007B3916" w:rsidP="007B3916">
      <w:pPr>
        <w:pStyle w:val="PL"/>
      </w:pPr>
      <w:r>
        <w:t xml:space="preserve">      type: string</w:t>
      </w:r>
    </w:p>
    <w:p w14:paraId="5A96AB8D" w14:textId="77777777" w:rsidR="007B3916" w:rsidRDefault="007B3916" w:rsidP="007B3916">
      <w:pPr>
        <w:pStyle w:val="PL"/>
      </w:pPr>
      <w:r>
        <w:t xml:space="preserve">      enum:</w:t>
      </w:r>
    </w:p>
    <w:p w14:paraId="61402C31" w14:textId="77777777" w:rsidR="007B3916" w:rsidRDefault="007B3916" w:rsidP="007B3916">
      <w:pPr>
        <w:pStyle w:val="PL"/>
      </w:pPr>
      <w:r>
        <w:t xml:space="preserve">        - Performance</w:t>
      </w:r>
    </w:p>
    <w:p w14:paraId="75EC4A2F" w14:textId="77777777" w:rsidR="007B3916" w:rsidRDefault="007B3916" w:rsidP="007B3916">
      <w:pPr>
        <w:pStyle w:val="PL"/>
      </w:pPr>
      <w:r>
        <w:t xml:space="preserve">        - Trace</w:t>
      </w:r>
    </w:p>
    <w:p w14:paraId="04E6ECFB" w14:textId="77777777" w:rsidR="007B3916" w:rsidRDefault="007B3916" w:rsidP="007B3916">
      <w:pPr>
        <w:pStyle w:val="PL"/>
      </w:pPr>
      <w:r>
        <w:t xml:space="preserve">        - Analytics</w:t>
      </w:r>
    </w:p>
    <w:p w14:paraId="2A1E0F0F" w14:textId="77777777" w:rsidR="007B3916" w:rsidRDefault="007B3916" w:rsidP="007B3916">
      <w:pPr>
        <w:pStyle w:val="PL"/>
      </w:pPr>
      <w:r>
        <w:t xml:space="preserve">        - Proprietary</w:t>
      </w:r>
    </w:p>
    <w:p w14:paraId="5E347CED" w14:textId="77777777" w:rsidR="007B3916" w:rsidRDefault="007B3916" w:rsidP="007B3916">
      <w:pPr>
        <w:pStyle w:val="PL"/>
      </w:pPr>
      <w:r>
        <w:t xml:space="preserve">    FileNotificationTypes:</w:t>
      </w:r>
    </w:p>
    <w:p w14:paraId="1EA97F12" w14:textId="77777777" w:rsidR="007B3916" w:rsidRDefault="007B3916" w:rsidP="007B3916">
      <w:pPr>
        <w:pStyle w:val="PL"/>
      </w:pPr>
      <w:r>
        <w:t xml:space="preserve">      type: string</w:t>
      </w:r>
    </w:p>
    <w:p w14:paraId="677C8963" w14:textId="77777777" w:rsidR="007B3916" w:rsidRDefault="007B3916" w:rsidP="007B3916">
      <w:pPr>
        <w:pStyle w:val="PL"/>
      </w:pPr>
      <w:r>
        <w:t xml:space="preserve">      enum:</w:t>
      </w:r>
    </w:p>
    <w:p w14:paraId="2FAF8F7B" w14:textId="77777777" w:rsidR="007B3916" w:rsidRDefault="007B3916" w:rsidP="007B3916">
      <w:pPr>
        <w:pStyle w:val="PL"/>
      </w:pPr>
      <w:r>
        <w:t xml:space="preserve">        - notifyFileReady</w:t>
      </w:r>
    </w:p>
    <w:p w14:paraId="7D202677" w14:textId="77777777" w:rsidR="007B3916" w:rsidRDefault="007B3916" w:rsidP="007B3916">
      <w:pPr>
        <w:pStyle w:val="PL"/>
      </w:pPr>
      <w:r>
        <w:t xml:space="preserve">        - notifyFilePreparationError</w:t>
      </w:r>
    </w:p>
    <w:p w14:paraId="557099B1" w14:textId="77777777" w:rsidR="007B3916" w:rsidRDefault="007B3916" w:rsidP="007B3916">
      <w:pPr>
        <w:pStyle w:val="PL"/>
      </w:pPr>
      <w:r>
        <w:t xml:space="preserve">    FileInfo:</w:t>
      </w:r>
    </w:p>
    <w:p w14:paraId="5BC4FBE2" w14:textId="77777777" w:rsidR="007B3916" w:rsidRDefault="007B3916" w:rsidP="007B3916">
      <w:pPr>
        <w:pStyle w:val="PL"/>
      </w:pPr>
      <w:r>
        <w:t xml:space="preserve">      type: object</w:t>
      </w:r>
    </w:p>
    <w:p w14:paraId="2EFFEC1D" w14:textId="77777777" w:rsidR="007B3916" w:rsidRDefault="007B3916" w:rsidP="007B3916">
      <w:pPr>
        <w:pStyle w:val="PL"/>
      </w:pPr>
      <w:r>
        <w:t xml:space="preserve">      properties:</w:t>
      </w:r>
    </w:p>
    <w:p w14:paraId="2B11D44D" w14:textId="77777777" w:rsidR="007B3916" w:rsidRDefault="007B3916" w:rsidP="007B3916">
      <w:pPr>
        <w:pStyle w:val="PL"/>
      </w:pPr>
      <w:r>
        <w:t xml:space="preserve">        fileLocation:</w:t>
      </w:r>
    </w:p>
    <w:p w14:paraId="660A578D" w14:textId="77777777" w:rsidR="007B3916" w:rsidRDefault="007B3916" w:rsidP="007B3916">
      <w:pPr>
        <w:pStyle w:val="PL"/>
      </w:pPr>
      <w:r>
        <w:t xml:space="preserve">          $ref: 'TS28623_ComDefs.yaml#/components/schemas/Uri'</w:t>
      </w:r>
    </w:p>
    <w:p w14:paraId="35CDA44D" w14:textId="77777777" w:rsidR="007B3916" w:rsidRDefault="007B3916" w:rsidP="007B3916">
      <w:pPr>
        <w:pStyle w:val="PL"/>
      </w:pPr>
      <w:r>
        <w:t xml:space="preserve">        fileSize:</w:t>
      </w:r>
    </w:p>
    <w:p w14:paraId="2D24DCEA" w14:textId="77777777" w:rsidR="007B3916" w:rsidRDefault="007B3916" w:rsidP="007B3916">
      <w:pPr>
        <w:pStyle w:val="PL"/>
      </w:pPr>
      <w:r>
        <w:t xml:space="preserve">          type: integer</w:t>
      </w:r>
    </w:p>
    <w:p w14:paraId="7A3BC6A9" w14:textId="77777777" w:rsidR="007B3916" w:rsidRDefault="007B3916" w:rsidP="007B3916">
      <w:pPr>
        <w:pStyle w:val="PL"/>
      </w:pPr>
      <w:r>
        <w:t xml:space="preserve">        fileReadyTime:</w:t>
      </w:r>
    </w:p>
    <w:p w14:paraId="62413070" w14:textId="77777777" w:rsidR="007B3916" w:rsidRDefault="007B3916" w:rsidP="007B3916">
      <w:pPr>
        <w:pStyle w:val="PL"/>
      </w:pPr>
      <w:r>
        <w:t xml:space="preserve">          $ref: 'TS28623_ComDefs.yaml#/components/schemas/DateTime'</w:t>
      </w:r>
    </w:p>
    <w:p w14:paraId="79EC1A04" w14:textId="77777777" w:rsidR="007B3916" w:rsidRDefault="007B3916" w:rsidP="007B3916">
      <w:pPr>
        <w:pStyle w:val="PL"/>
      </w:pPr>
      <w:r>
        <w:t xml:space="preserve">        fileExpirationTime:</w:t>
      </w:r>
    </w:p>
    <w:p w14:paraId="71AF09C8" w14:textId="77777777" w:rsidR="007B3916" w:rsidRDefault="007B3916" w:rsidP="007B3916">
      <w:pPr>
        <w:pStyle w:val="PL"/>
      </w:pPr>
      <w:r>
        <w:t xml:space="preserve">          $ref: 'TS28623_ComDefs.yaml#/components/schemas/DateTime'</w:t>
      </w:r>
    </w:p>
    <w:p w14:paraId="63172116" w14:textId="77777777" w:rsidR="007B3916" w:rsidRDefault="007B3916" w:rsidP="007B3916">
      <w:pPr>
        <w:pStyle w:val="PL"/>
      </w:pPr>
      <w:r>
        <w:t xml:space="preserve">        fileCompression:</w:t>
      </w:r>
    </w:p>
    <w:p w14:paraId="095D2455" w14:textId="77777777" w:rsidR="007B3916" w:rsidRDefault="007B3916" w:rsidP="007B3916">
      <w:pPr>
        <w:pStyle w:val="PL"/>
      </w:pPr>
      <w:r>
        <w:t xml:space="preserve">          type: string</w:t>
      </w:r>
    </w:p>
    <w:p w14:paraId="55479477" w14:textId="77777777" w:rsidR="007B3916" w:rsidRDefault="007B3916" w:rsidP="007B3916">
      <w:pPr>
        <w:pStyle w:val="PL"/>
      </w:pPr>
      <w:r>
        <w:t xml:space="preserve">        fileFormat:</w:t>
      </w:r>
    </w:p>
    <w:p w14:paraId="36176CED" w14:textId="77777777" w:rsidR="007B3916" w:rsidRDefault="007B3916" w:rsidP="007B3916">
      <w:pPr>
        <w:pStyle w:val="PL"/>
      </w:pPr>
      <w:r>
        <w:t xml:space="preserve">          type: string</w:t>
      </w:r>
    </w:p>
    <w:p w14:paraId="3BBA95D1" w14:textId="77777777" w:rsidR="007B3916" w:rsidRDefault="007B3916" w:rsidP="007B3916">
      <w:pPr>
        <w:pStyle w:val="PL"/>
      </w:pPr>
      <w:r>
        <w:t xml:space="preserve">        fileDataType:</w:t>
      </w:r>
    </w:p>
    <w:p w14:paraId="001244FA" w14:textId="77777777" w:rsidR="007B3916" w:rsidRDefault="007B3916" w:rsidP="007B3916">
      <w:pPr>
        <w:pStyle w:val="PL"/>
      </w:pPr>
      <w:r>
        <w:t xml:space="preserve">           $ref: '#/components/schemas/FileDataType'</w:t>
      </w:r>
    </w:p>
    <w:p w14:paraId="57ECDA53" w14:textId="77777777" w:rsidR="007B3916" w:rsidRDefault="007B3916" w:rsidP="007B3916">
      <w:pPr>
        <w:pStyle w:val="PL"/>
      </w:pPr>
      <w:r>
        <w:t xml:space="preserve">    NotifyFileReady:</w:t>
      </w:r>
    </w:p>
    <w:p w14:paraId="34808223" w14:textId="77777777" w:rsidR="007B3916" w:rsidRDefault="007B3916" w:rsidP="007B3916">
      <w:pPr>
        <w:pStyle w:val="PL"/>
      </w:pPr>
      <w:r>
        <w:t xml:space="preserve">      allOf:</w:t>
      </w:r>
    </w:p>
    <w:p w14:paraId="410D53FA" w14:textId="77777777" w:rsidR="007B3916" w:rsidRDefault="007B3916" w:rsidP="007B3916">
      <w:pPr>
        <w:pStyle w:val="PL"/>
      </w:pPr>
      <w:r>
        <w:t xml:space="preserve">        - $ref: 'TS28623_ComDefs.yaml#/components/schemas/NotificationHeader'</w:t>
      </w:r>
    </w:p>
    <w:p w14:paraId="375B80CD" w14:textId="77777777" w:rsidR="007B3916" w:rsidRDefault="007B3916" w:rsidP="007B3916">
      <w:pPr>
        <w:pStyle w:val="PL"/>
      </w:pPr>
      <w:r>
        <w:t xml:space="preserve">        - type: object</w:t>
      </w:r>
    </w:p>
    <w:p w14:paraId="4C69104A" w14:textId="77777777" w:rsidR="007B3916" w:rsidRDefault="007B3916" w:rsidP="007B3916">
      <w:pPr>
        <w:pStyle w:val="PL"/>
      </w:pPr>
      <w:r>
        <w:t xml:space="preserve">          properties:</w:t>
      </w:r>
    </w:p>
    <w:p w14:paraId="75A2BC39" w14:textId="77777777" w:rsidR="007B3916" w:rsidRDefault="007B3916" w:rsidP="007B3916">
      <w:pPr>
        <w:pStyle w:val="PL"/>
      </w:pPr>
      <w:r>
        <w:t xml:space="preserve">            fileInfoList:</w:t>
      </w:r>
    </w:p>
    <w:p w14:paraId="7F1BD2A3" w14:textId="77777777" w:rsidR="007B3916" w:rsidRDefault="007B3916" w:rsidP="007B3916">
      <w:pPr>
        <w:pStyle w:val="PL"/>
      </w:pPr>
      <w:r>
        <w:t xml:space="preserve">              type: array</w:t>
      </w:r>
    </w:p>
    <w:p w14:paraId="696CA1D6" w14:textId="77777777" w:rsidR="007B3916" w:rsidRDefault="007B3916" w:rsidP="007B3916">
      <w:pPr>
        <w:pStyle w:val="PL"/>
      </w:pPr>
      <w:r>
        <w:t xml:space="preserve">              items:</w:t>
      </w:r>
    </w:p>
    <w:p w14:paraId="07897ADE" w14:textId="77777777" w:rsidR="007B3916" w:rsidRDefault="007B3916" w:rsidP="007B3916">
      <w:pPr>
        <w:pStyle w:val="PL"/>
      </w:pPr>
      <w:r>
        <w:t xml:space="preserve">                $ref: '#/components/schemas/FileInfo'</w:t>
      </w:r>
    </w:p>
    <w:p w14:paraId="403B4E3F" w14:textId="77777777" w:rsidR="007B3916" w:rsidRDefault="007B3916" w:rsidP="007B3916">
      <w:pPr>
        <w:pStyle w:val="PL"/>
      </w:pPr>
      <w:r>
        <w:t xml:space="preserve">            additionalText:</w:t>
      </w:r>
    </w:p>
    <w:p w14:paraId="3E35982F" w14:textId="77777777" w:rsidR="007B3916" w:rsidRDefault="007B3916" w:rsidP="007B3916">
      <w:pPr>
        <w:pStyle w:val="PL"/>
      </w:pPr>
      <w:r>
        <w:t xml:space="preserve">              type: string</w:t>
      </w:r>
    </w:p>
    <w:p w14:paraId="291C1FFD" w14:textId="77777777" w:rsidR="007B3916" w:rsidRDefault="007B3916" w:rsidP="007B3916">
      <w:pPr>
        <w:pStyle w:val="PL"/>
      </w:pPr>
      <w:r>
        <w:t xml:space="preserve">    NotifyFilePreparationError:</w:t>
      </w:r>
    </w:p>
    <w:p w14:paraId="3703E961" w14:textId="77777777" w:rsidR="007B3916" w:rsidRDefault="007B3916" w:rsidP="007B3916">
      <w:pPr>
        <w:pStyle w:val="PL"/>
      </w:pPr>
      <w:r>
        <w:t xml:space="preserve">      allOf:</w:t>
      </w:r>
    </w:p>
    <w:p w14:paraId="2C1CF81E" w14:textId="77777777" w:rsidR="007B3916" w:rsidRDefault="007B3916" w:rsidP="007B3916">
      <w:pPr>
        <w:pStyle w:val="PL"/>
      </w:pPr>
      <w:r>
        <w:t xml:space="preserve">        - $ref: 'TS28623_ComDefs.yaml#/components/schemas/NotificationHeader'</w:t>
      </w:r>
    </w:p>
    <w:p w14:paraId="6E67747B" w14:textId="77777777" w:rsidR="007B3916" w:rsidRDefault="007B3916" w:rsidP="007B3916">
      <w:pPr>
        <w:pStyle w:val="PL"/>
      </w:pPr>
      <w:r>
        <w:t xml:space="preserve">        - type: object</w:t>
      </w:r>
    </w:p>
    <w:p w14:paraId="11EC8DDE" w14:textId="77777777" w:rsidR="007B3916" w:rsidRDefault="007B3916" w:rsidP="007B3916">
      <w:pPr>
        <w:pStyle w:val="PL"/>
      </w:pPr>
      <w:r>
        <w:t xml:space="preserve">          properties:</w:t>
      </w:r>
    </w:p>
    <w:p w14:paraId="3B0B48CD" w14:textId="77777777" w:rsidR="007B3916" w:rsidRDefault="007B3916" w:rsidP="007B3916">
      <w:pPr>
        <w:pStyle w:val="PL"/>
      </w:pPr>
      <w:r>
        <w:t xml:space="preserve">            fileInfoList:</w:t>
      </w:r>
    </w:p>
    <w:p w14:paraId="3AF4C16E" w14:textId="77777777" w:rsidR="007B3916" w:rsidRDefault="007B3916" w:rsidP="007B3916">
      <w:pPr>
        <w:pStyle w:val="PL"/>
      </w:pPr>
      <w:r>
        <w:t xml:space="preserve">              type: array</w:t>
      </w:r>
    </w:p>
    <w:p w14:paraId="5AAD7472" w14:textId="77777777" w:rsidR="007B3916" w:rsidRDefault="007B3916" w:rsidP="007B3916">
      <w:pPr>
        <w:pStyle w:val="PL"/>
      </w:pPr>
      <w:r>
        <w:t xml:space="preserve">              items:</w:t>
      </w:r>
    </w:p>
    <w:p w14:paraId="4B59314D" w14:textId="77777777" w:rsidR="007B3916" w:rsidRDefault="007B3916" w:rsidP="007B3916">
      <w:pPr>
        <w:pStyle w:val="PL"/>
      </w:pPr>
      <w:r>
        <w:t xml:space="preserve">                $ref: '#/components/schemas/FileInfo'</w:t>
      </w:r>
    </w:p>
    <w:p w14:paraId="37C5226D" w14:textId="77777777" w:rsidR="007B3916" w:rsidRDefault="007B3916" w:rsidP="007B3916">
      <w:pPr>
        <w:pStyle w:val="PL"/>
      </w:pPr>
      <w:r>
        <w:t xml:space="preserve">            reason:</w:t>
      </w:r>
    </w:p>
    <w:p w14:paraId="20C68611" w14:textId="77777777" w:rsidR="007B3916" w:rsidRDefault="007B3916" w:rsidP="007B3916">
      <w:pPr>
        <w:pStyle w:val="PL"/>
      </w:pPr>
      <w:r>
        <w:t xml:space="preserve">              type: string</w:t>
      </w:r>
    </w:p>
    <w:p w14:paraId="7B12052D" w14:textId="77777777" w:rsidR="007B3916" w:rsidRDefault="007B3916" w:rsidP="007B3916">
      <w:pPr>
        <w:pStyle w:val="PL"/>
      </w:pPr>
      <w:r>
        <w:t xml:space="preserve">            additionalText:</w:t>
      </w:r>
    </w:p>
    <w:p w14:paraId="7D5D88BA" w14:textId="77777777" w:rsidR="007B3916" w:rsidRDefault="007B3916" w:rsidP="007B3916">
      <w:pPr>
        <w:pStyle w:val="PL"/>
      </w:pPr>
      <w:r>
        <w:t xml:space="preserve">              type: string</w:t>
      </w:r>
    </w:p>
    <w:p w14:paraId="085351AB" w14:textId="77777777" w:rsidR="007B3916" w:rsidRPr="002A399E" w:rsidRDefault="007B3916" w:rsidP="007B39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70B79A" w14:textId="3793CD22" w:rsidR="007B3916" w:rsidRPr="0079795B" w:rsidRDefault="007B3916" w:rsidP="007B39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sidR="00F02D72">
        <w:rPr>
          <w:rFonts w:ascii="Arial" w:hAnsi="Arial" w:cs="Arial"/>
          <w:smallCaps/>
          <w:color w:val="548DD4" w:themeColor="text2" w:themeTint="99"/>
          <w:sz w:val="28"/>
          <w:szCs w:val="32"/>
        </w:rPr>
        <w:t>4</w:t>
      </w:r>
      <w:r w:rsidRPr="0079795B">
        <w:rPr>
          <w:rFonts w:ascii="Arial" w:hAnsi="Arial" w:cs="Arial"/>
          <w:smallCaps/>
          <w:color w:val="548DD4" w:themeColor="text2" w:themeTint="99"/>
          <w:sz w:val="28"/>
          <w:szCs w:val="32"/>
        </w:rPr>
        <w:t xml:space="preserve"> ***</w:t>
      </w:r>
    </w:p>
    <w:p w14:paraId="21B21746" w14:textId="4E462FD8" w:rsidR="007B3916" w:rsidRPr="00A717EB" w:rsidRDefault="007B3916" w:rsidP="00BF4958">
      <w:pPr>
        <w:tabs>
          <w:tab w:val="left" w:pos="0"/>
          <w:tab w:val="center" w:pos="4820"/>
          <w:tab w:val="right" w:pos="9638"/>
        </w:tabs>
        <w:spacing w:before="240" w:after="240"/>
        <w:jc w:val="center"/>
        <w:rPr>
          <w:rFonts w:ascii="Arial" w:hAnsi="Arial" w:cs="Arial"/>
          <w:color w:val="548DD4" w:themeColor="text2" w:themeTint="99"/>
          <w:sz w:val="28"/>
          <w:szCs w:val="32"/>
        </w:rPr>
      </w:pPr>
    </w:p>
    <w:sectPr w:rsidR="007B3916" w:rsidRPr="00A717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3AC1" w14:textId="77777777" w:rsidR="005608D8" w:rsidRDefault="005608D8">
      <w:r>
        <w:separator/>
      </w:r>
    </w:p>
  </w:endnote>
  <w:endnote w:type="continuationSeparator" w:id="0">
    <w:p w14:paraId="1DDCABDF" w14:textId="77777777" w:rsidR="005608D8" w:rsidRDefault="0056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6CF8" w14:textId="77777777" w:rsidR="005608D8" w:rsidRDefault="005608D8">
      <w:r>
        <w:separator/>
      </w:r>
    </w:p>
  </w:footnote>
  <w:footnote w:type="continuationSeparator" w:id="0">
    <w:p w14:paraId="199E53AB" w14:textId="77777777" w:rsidR="005608D8" w:rsidRDefault="00560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59780769">
    <w:abstractNumId w:val="15"/>
  </w:num>
  <w:num w:numId="2" w16cid:durableId="1015496515">
    <w:abstractNumId w:val="24"/>
  </w:num>
  <w:num w:numId="3" w16cid:durableId="1346398201">
    <w:abstractNumId w:val="12"/>
  </w:num>
  <w:num w:numId="4" w16cid:durableId="2136438946">
    <w:abstractNumId w:val="23"/>
  </w:num>
  <w:num w:numId="5" w16cid:durableId="673339473">
    <w:abstractNumId w:val="18"/>
  </w:num>
  <w:num w:numId="6" w16cid:durableId="1819835766">
    <w:abstractNumId w:val="11"/>
  </w:num>
  <w:num w:numId="7" w16cid:durableId="1892106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773397">
    <w:abstractNumId w:val="19"/>
  </w:num>
  <w:num w:numId="9" w16cid:durableId="1759518994">
    <w:abstractNumId w:val="9"/>
  </w:num>
  <w:num w:numId="10" w16cid:durableId="1935942033">
    <w:abstractNumId w:val="20"/>
  </w:num>
  <w:num w:numId="11" w16cid:durableId="2075739986">
    <w:abstractNumId w:val="21"/>
  </w:num>
  <w:num w:numId="12" w16cid:durableId="1593974650">
    <w:abstractNumId w:val="14"/>
  </w:num>
  <w:num w:numId="13" w16cid:durableId="867986046">
    <w:abstractNumId w:val="22"/>
  </w:num>
  <w:num w:numId="14" w16cid:durableId="602304733">
    <w:abstractNumId w:val="10"/>
  </w:num>
  <w:num w:numId="15" w16cid:durableId="536815834">
    <w:abstractNumId w:val="16"/>
  </w:num>
  <w:num w:numId="16" w16cid:durableId="1701083058">
    <w:abstractNumId w:val="17"/>
  </w:num>
  <w:num w:numId="17" w16cid:durableId="1227498339">
    <w:abstractNumId w:val="2"/>
  </w:num>
  <w:num w:numId="18" w16cid:durableId="922225528">
    <w:abstractNumId w:val="0"/>
  </w:num>
  <w:num w:numId="19" w16cid:durableId="886647449">
    <w:abstractNumId w:val="8"/>
  </w:num>
  <w:num w:numId="20" w16cid:durableId="1570922830">
    <w:abstractNumId w:val="6"/>
  </w:num>
  <w:num w:numId="21" w16cid:durableId="1137526631">
    <w:abstractNumId w:val="5"/>
  </w:num>
  <w:num w:numId="22" w16cid:durableId="122891442">
    <w:abstractNumId w:val="4"/>
  </w:num>
  <w:num w:numId="23" w16cid:durableId="1681541899">
    <w:abstractNumId w:val="7"/>
  </w:num>
  <w:num w:numId="24" w16cid:durableId="707217332">
    <w:abstractNumId w:val="3"/>
  </w:num>
  <w:num w:numId="25" w16cid:durableId="34697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7F"/>
    <w:rsid w:val="00072E43"/>
    <w:rsid w:val="000A6394"/>
    <w:rsid w:val="000B7FED"/>
    <w:rsid w:val="000C038A"/>
    <w:rsid w:val="000C4825"/>
    <w:rsid w:val="000C6598"/>
    <w:rsid w:val="000D44B3"/>
    <w:rsid w:val="000E5B32"/>
    <w:rsid w:val="00122CF0"/>
    <w:rsid w:val="00145D43"/>
    <w:rsid w:val="00192C46"/>
    <w:rsid w:val="001A08B3"/>
    <w:rsid w:val="001A2CA0"/>
    <w:rsid w:val="001A7B60"/>
    <w:rsid w:val="001B52F0"/>
    <w:rsid w:val="001B7A65"/>
    <w:rsid w:val="001E0DF2"/>
    <w:rsid w:val="001E41F3"/>
    <w:rsid w:val="002240E9"/>
    <w:rsid w:val="0024413B"/>
    <w:rsid w:val="0026004D"/>
    <w:rsid w:val="002640DD"/>
    <w:rsid w:val="00265404"/>
    <w:rsid w:val="00275D12"/>
    <w:rsid w:val="00284FEB"/>
    <w:rsid w:val="002860C4"/>
    <w:rsid w:val="002B5741"/>
    <w:rsid w:val="002D7E3D"/>
    <w:rsid w:val="002E472E"/>
    <w:rsid w:val="00305409"/>
    <w:rsid w:val="003609EF"/>
    <w:rsid w:val="0036231A"/>
    <w:rsid w:val="00374DD4"/>
    <w:rsid w:val="003E1A36"/>
    <w:rsid w:val="00410371"/>
    <w:rsid w:val="004242F1"/>
    <w:rsid w:val="0042614F"/>
    <w:rsid w:val="00497BB1"/>
    <w:rsid w:val="004B75B7"/>
    <w:rsid w:val="004D0312"/>
    <w:rsid w:val="004D2FD0"/>
    <w:rsid w:val="004D4D3B"/>
    <w:rsid w:val="0051580D"/>
    <w:rsid w:val="00547111"/>
    <w:rsid w:val="005608D8"/>
    <w:rsid w:val="00575D81"/>
    <w:rsid w:val="00592D74"/>
    <w:rsid w:val="005E2C44"/>
    <w:rsid w:val="00621188"/>
    <w:rsid w:val="006257ED"/>
    <w:rsid w:val="00665C47"/>
    <w:rsid w:val="00695808"/>
    <w:rsid w:val="006B46FB"/>
    <w:rsid w:val="006E21FB"/>
    <w:rsid w:val="007176FF"/>
    <w:rsid w:val="007857C5"/>
    <w:rsid w:val="00792342"/>
    <w:rsid w:val="007977A8"/>
    <w:rsid w:val="007B391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A5D"/>
    <w:rsid w:val="00974016"/>
    <w:rsid w:val="00974305"/>
    <w:rsid w:val="009777D9"/>
    <w:rsid w:val="00991B88"/>
    <w:rsid w:val="009A5753"/>
    <w:rsid w:val="009A579D"/>
    <w:rsid w:val="009E3297"/>
    <w:rsid w:val="009F734F"/>
    <w:rsid w:val="00A246B6"/>
    <w:rsid w:val="00A30CD3"/>
    <w:rsid w:val="00A47E70"/>
    <w:rsid w:val="00A50CF0"/>
    <w:rsid w:val="00A61AA4"/>
    <w:rsid w:val="00A7671C"/>
    <w:rsid w:val="00A96586"/>
    <w:rsid w:val="00AA2CBC"/>
    <w:rsid w:val="00AC5820"/>
    <w:rsid w:val="00AD1CD8"/>
    <w:rsid w:val="00AF5C6A"/>
    <w:rsid w:val="00B258BB"/>
    <w:rsid w:val="00B67B97"/>
    <w:rsid w:val="00B968C8"/>
    <w:rsid w:val="00BA2AEF"/>
    <w:rsid w:val="00BA3EC5"/>
    <w:rsid w:val="00BA51D9"/>
    <w:rsid w:val="00BB5DFC"/>
    <w:rsid w:val="00BD279D"/>
    <w:rsid w:val="00BD6BB8"/>
    <w:rsid w:val="00BE3FF2"/>
    <w:rsid w:val="00BF4958"/>
    <w:rsid w:val="00C15AB2"/>
    <w:rsid w:val="00C66BA2"/>
    <w:rsid w:val="00C66C6A"/>
    <w:rsid w:val="00C95985"/>
    <w:rsid w:val="00CC5026"/>
    <w:rsid w:val="00CC68D0"/>
    <w:rsid w:val="00D01143"/>
    <w:rsid w:val="00D03F9A"/>
    <w:rsid w:val="00D06D51"/>
    <w:rsid w:val="00D072A6"/>
    <w:rsid w:val="00D24991"/>
    <w:rsid w:val="00D2763E"/>
    <w:rsid w:val="00D50255"/>
    <w:rsid w:val="00D66520"/>
    <w:rsid w:val="00D8274C"/>
    <w:rsid w:val="00D829AC"/>
    <w:rsid w:val="00DE34CF"/>
    <w:rsid w:val="00E13F3D"/>
    <w:rsid w:val="00E34898"/>
    <w:rsid w:val="00EA1933"/>
    <w:rsid w:val="00EB09B7"/>
    <w:rsid w:val="00EC1576"/>
    <w:rsid w:val="00EE7D7C"/>
    <w:rsid w:val="00F02D72"/>
    <w:rsid w:val="00F25D98"/>
    <w:rsid w:val="00F300FB"/>
    <w:rsid w:val="00FB6386"/>
    <w:rsid w:val="00FD1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uiPriority w:val="1"/>
    <w:qFormat/>
    <w:rsid w:val="00AF5C6A"/>
    <w:rPr>
      <w:rFonts w:ascii="Courier New" w:hAnsi="Courier New"/>
      <w:noProof/>
      <w:sz w:val="16"/>
      <w:lang w:val="en-GB" w:eastAsia="en-US"/>
    </w:rPr>
  </w:style>
  <w:style w:type="character" w:customStyle="1" w:styleId="Heading1Char">
    <w:name w:val="Heading 1 Char"/>
    <w:aliases w:val=" Char1 Char,Char1 Char"/>
    <w:link w:val="Heading1"/>
    <w:rsid w:val="002240E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2240E9"/>
    <w:rPr>
      <w:rFonts w:ascii="Arial" w:hAnsi="Arial"/>
      <w:sz w:val="32"/>
      <w:lang w:val="en-GB" w:eastAsia="en-US"/>
    </w:rPr>
  </w:style>
  <w:style w:type="character" w:customStyle="1" w:styleId="Heading3Char">
    <w:name w:val="Heading 3 Char"/>
    <w:aliases w:val="h3 Char"/>
    <w:link w:val="Heading3"/>
    <w:rsid w:val="002240E9"/>
    <w:rPr>
      <w:rFonts w:ascii="Arial" w:hAnsi="Arial"/>
      <w:sz w:val="28"/>
      <w:lang w:val="en-GB" w:eastAsia="en-US"/>
    </w:rPr>
  </w:style>
  <w:style w:type="character" w:customStyle="1" w:styleId="Heading4Char">
    <w:name w:val="Heading 4 Char"/>
    <w:link w:val="Heading4"/>
    <w:locked/>
    <w:rsid w:val="002240E9"/>
    <w:rPr>
      <w:rFonts w:ascii="Arial" w:hAnsi="Arial"/>
      <w:sz w:val="24"/>
      <w:lang w:val="en-GB" w:eastAsia="en-US"/>
    </w:rPr>
  </w:style>
  <w:style w:type="character" w:customStyle="1" w:styleId="Heading5Char">
    <w:name w:val="Heading 5 Char"/>
    <w:link w:val="Heading5"/>
    <w:rsid w:val="002240E9"/>
    <w:rPr>
      <w:rFonts w:ascii="Arial" w:hAnsi="Arial"/>
      <w:sz w:val="22"/>
      <w:lang w:val="en-GB" w:eastAsia="en-US"/>
    </w:rPr>
  </w:style>
  <w:style w:type="character" w:customStyle="1" w:styleId="Heading6Char">
    <w:name w:val="Heading 6 Char"/>
    <w:link w:val="Heading6"/>
    <w:rsid w:val="002240E9"/>
    <w:rPr>
      <w:rFonts w:ascii="Arial" w:hAnsi="Arial"/>
      <w:lang w:val="en-GB" w:eastAsia="en-US"/>
    </w:rPr>
  </w:style>
  <w:style w:type="character" w:customStyle="1" w:styleId="FootnoteTextChar">
    <w:name w:val="Footnote Text Char"/>
    <w:link w:val="FootnoteText"/>
    <w:rsid w:val="002240E9"/>
    <w:rPr>
      <w:rFonts w:ascii="Times New Roman" w:hAnsi="Times New Roman"/>
      <w:sz w:val="16"/>
      <w:lang w:val="en-GB" w:eastAsia="en-US"/>
    </w:rPr>
  </w:style>
  <w:style w:type="character" w:customStyle="1" w:styleId="NOChar">
    <w:name w:val="NO Char"/>
    <w:link w:val="NO"/>
    <w:qFormat/>
    <w:rsid w:val="002240E9"/>
    <w:rPr>
      <w:rFonts w:ascii="Times New Roman" w:hAnsi="Times New Roman"/>
      <w:lang w:val="en-GB" w:eastAsia="en-US"/>
    </w:rPr>
  </w:style>
  <w:style w:type="character" w:customStyle="1" w:styleId="TALChar">
    <w:name w:val="TAL Char"/>
    <w:link w:val="TAL"/>
    <w:qFormat/>
    <w:rsid w:val="002240E9"/>
    <w:rPr>
      <w:rFonts w:ascii="Arial" w:hAnsi="Arial"/>
      <w:sz w:val="18"/>
      <w:lang w:val="en-GB" w:eastAsia="en-US"/>
    </w:rPr>
  </w:style>
  <w:style w:type="character" w:customStyle="1" w:styleId="TACChar">
    <w:name w:val="TAC Char"/>
    <w:link w:val="TAC"/>
    <w:rsid w:val="002240E9"/>
    <w:rPr>
      <w:rFonts w:ascii="Arial" w:hAnsi="Arial"/>
      <w:sz w:val="18"/>
      <w:lang w:val="en-GB" w:eastAsia="en-US"/>
    </w:rPr>
  </w:style>
  <w:style w:type="character" w:customStyle="1" w:styleId="TAHChar">
    <w:name w:val="TAH Char"/>
    <w:link w:val="TAH"/>
    <w:rsid w:val="002240E9"/>
    <w:rPr>
      <w:rFonts w:ascii="Arial" w:hAnsi="Arial"/>
      <w:b/>
      <w:sz w:val="18"/>
      <w:lang w:val="en-GB" w:eastAsia="en-US"/>
    </w:rPr>
  </w:style>
  <w:style w:type="character" w:customStyle="1" w:styleId="EXChar">
    <w:name w:val="EX Char"/>
    <w:link w:val="EX"/>
    <w:rsid w:val="002240E9"/>
    <w:rPr>
      <w:rFonts w:ascii="Times New Roman" w:hAnsi="Times New Roman"/>
      <w:lang w:val="en-GB" w:eastAsia="en-US"/>
    </w:rPr>
  </w:style>
  <w:style w:type="character" w:customStyle="1" w:styleId="B1Char">
    <w:name w:val="B1 Char"/>
    <w:link w:val="B10"/>
    <w:qFormat/>
    <w:rsid w:val="002240E9"/>
    <w:rPr>
      <w:rFonts w:ascii="Times New Roman" w:hAnsi="Times New Roman"/>
      <w:lang w:val="en-GB" w:eastAsia="en-US"/>
    </w:rPr>
  </w:style>
  <w:style w:type="character" w:customStyle="1" w:styleId="THChar">
    <w:name w:val="TH Char"/>
    <w:link w:val="TH"/>
    <w:rsid w:val="002240E9"/>
    <w:rPr>
      <w:rFonts w:ascii="Arial" w:hAnsi="Arial"/>
      <w:b/>
      <w:lang w:val="en-GB" w:eastAsia="en-US"/>
    </w:rPr>
  </w:style>
  <w:style w:type="character" w:customStyle="1" w:styleId="TFChar">
    <w:name w:val="TF Char"/>
    <w:link w:val="TF"/>
    <w:rsid w:val="002240E9"/>
    <w:rPr>
      <w:rFonts w:ascii="Arial" w:hAnsi="Arial"/>
      <w:b/>
      <w:lang w:val="en-GB" w:eastAsia="en-US"/>
    </w:rPr>
  </w:style>
  <w:style w:type="paragraph" w:styleId="IndexHeading">
    <w:name w:val="index heading"/>
    <w:basedOn w:val="Normal"/>
    <w:next w:val="Normal"/>
    <w:rsid w:val="002240E9"/>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2240E9"/>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2240E9"/>
    <w:rPr>
      <w:rFonts w:ascii="Calibri" w:eastAsia="Calibri" w:hAnsi="Calibri"/>
      <w:sz w:val="22"/>
      <w:szCs w:val="22"/>
      <w:lang w:val="en-GB" w:eastAsia="en-US"/>
    </w:rPr>
  </w:style>
  <w:style w:type="paragraph" w:customStyle="1" w:styleId="B1">
    <w:name w:val="B1+"/>
    <w:basedOn w:val="B10"/>
    <w:link w:val="B1Car"/>
    <w:rsid w:val="002240E9"/>
    <w:pPr>
      <w:numPr>
        <w:numId w:val="3"/>
      </w:numPr>
      <w:overflowPunct w:val="0"/>
      <w:autoSpaceDE w:val="0"/>
      <w:autoSpaceDN w:val="0"/>
      <w:adjustRightInd w:val="0"/>
      <w:textAlignment w:val="baseline"/>
    </w:pPr>
  </w:style>
  <w:style w:type="character" w:customStyle="1" w:styleId="B1Car">
    <w:name w:val="B1+ Car"/>
    <w:link w:val="B1"/>
    <w:rsid w:val="002240E9"/>
    <w:rPr>
      <w:rFonts w:ascii="Times New Roman" w:hAnsi="Times New Roman"/>
      <w:lang w:val="en-GB" w:eastAsia="en-US"/>
    </w:rPr>
  </w:style>
  <w:style w:type="paragraph" w:styleId="Caption">
    <w:name w:val="caption"/>
    <w:basedOn w:val="Normal"/>
    <w:next w:val="Normal"/>
    <w:uiPriority w:val="35"/>
    <w:qFormat/>
    <w:rsid w:val="002240E9"/>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2240E9"/>
    <w:rPr>
      <w:rFonts w:ascii="Tahoma" w:hAnsi="Tahoma" w:cs="Tahoma"/>
      <w:shd w:val="clear" w:color="auto" w:fill="000080"/>
      <w:lang w:val="en-GB" w:eastAsia="en-US"/>
    </w:rPr>
  </w:style>
  <w:style w:type="paragraph" w:styleId="PlainText">
    <w:name w:val="Plain Text"/>
    <w:basedOn w:val="Normal"/>
    <w:link w:val="PlainTextChar"/>
    <w:rsid w:val="002240E9"/>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2240E9"/>
    <w:rPr>
      <w:rFonts w:ascii="Courier New" w:hAnsi="Courier New"/>
      <w:lang w:val="en-GB" w:eastAsia="en-US"/>
    </w:rPr>
  </w:style>
  <w:style w:type="paragraph" w:styleId="BodyText">
    <w:name w:val="Body Text"/>
    <w:basedOn w:val="Normal"/>
    <w:link w:val="BodyTextChar"/>
    <w:uiPriority w:val="99"/>
    <w:rsid w:val="002240E9"/>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2240E9"/>
    <w:rPr>
      <w:rFonts w:ascii="Times New Roman" w:hAnsi="Times New Roman"/>
      <w:lang w:val="en-GB" w:eastAsia="en-US"/>
    </w:rPr>
  </w:style>
  <w:style w:type="character" w:customStyle="1" w:styleId="CommentTextChar">
    <w:name w:val="Comment Text Char"/>
    <w:link w:val="CommentText"/>
    <w:qFormat/>
    <w:rsid w:val="002240E9"/>
    <w:rPr>
      <w:rFonts w:ascii="Times New Roman" w:hAnsi="Times New Roman"/>
      <w:lang w:val="en-GB" w:eastAsia="en-US"/>
    </w:rPr>
  </w:style>
  <w:style w:type="character" w:customStyle="1" w:styleId="BalloonTextChar">
    <w:name w:val="Balloon Text Char"/>
    <w:link w:val="BalloonText"/>
    <w:rsid w:val="002240E9"/>
    <w:rPr>
      <w:rFonts w:ascii="Tahoma" w:hAnsi="Tahoma" w:cs="Tahoma"/>
      <w:sz w:val="16"/>
      <w:szCs w:val="16"/>
      <w:lang w:val="en-GB" w:eastAsia="en-US"/>
    </w:rPr>
  </w:style>
  <w:style w:type="paragraph" w:styleId="Revision">
    <w:name w:val="Revision"/>
    <w:hidden/>
    <w:uiPriority w:val="99"/>
    <w:semiHidden/>
    <w:rsid w:val="002240E9"/>
    <w:rPr>
      <w:rFonts w:ascii="Times New Roman" w:eastAsia="SimSun" w:hAnsi="Times New Roman"/>
      <w:lang w:val="en-GB" w:eastAsia="en-US"/>
    </w:rPr>
  </w:style>
  <w:style w:type="character" w:customStyle="1" w:styleId="CommentSubjectChar">
    <w:name w:val="Comment Subject Char"/>
    <w:link w:val="CommentSubject"/>
    <w:rsid w:val="002240E9"/>
    <w:rPr>
      <w:rFonts w:ascii="Times New Roman" w:hAnsi="Times New Roman"/>
      <w:b/>
      <w:bCs/>
      <w:lang w:val="en-GB" w:eastAsia="en-US"/>
    </w:rPr>
  </w:style>
  <w:style w:type="character" w:customStyle="1" w:styleId="Char">
    <w:name w:val="批注主题 Char"/>
    <w:rsid w:val="002240E9"/>
    <w:rPr>
      <w:lang w:val="en-GB" w:eastAsia="en-US"/>
    </w:rPr>
  </w:style>
  <w:style w:type="character" w:customStyle="1" w:styleId="msoins0">
    <w:name w:val="msoins"/>
    <w:basedOn w:val="DefaultParagraphFont"/>
    <w:rsid w:val="002240E9"/>
  </w:style>
  <w:style w:type="paragraph" w:styleId="HTMLPreformatted">
    <w:name w:val="HTML Preformatted"/>
    <w:basedOn w:val="Normal"/>
    <w:link w:val="HTMLPreformattedChar"/>
    <w:uiPriority w:val="99"/>
    <w:unhideWhenUsed/>
    <w:rsid w:val="0022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2240E9"/>
    <w:rPr>
      <w:rFonts w:ascii="Courier New" w:hAnsi="Courier New"/>
      <w:lang w:val="en-GB" w:eastAsia="de-DE"/>
    </w:rPr>
  </w:style>
  <w:style w:type="character" w:customStyle="1" w:styleId="fontstyle01">
    <w:name w:val="fontstyle01"/>
    <w:rsid w:val="002240E9"/>
    <w:rPr>
      <w:rFonts w:ascii="Helvetica-Bold" w:hAnsi="Helvetica-Bold" w:hint="default"/>
      <w:b/>
      <w:bCs/>
      <w:i w:val="0"/>
      <w:iCs w:val="0"/>
      <w:color w:val="000000"/>
      <w:sz w:val="20"/>
      <w:szCs w:val="20"/>
    </w:rPr>
  </w:style>
  <w:style w:type="character" w:customStyle="1" w:styleId="TAHCar">
    <w:name w:val="TAH Car"/>
    <w:rsid w:val="002240E9"/>
    <w:rPr>
      <w:rFonts w:ascii="Arial" w:hAnsi="Arial"/>
      <w:b/>
      <w:sz w:val="18"/>
      <w:lang w:val="en-GB" w:eastAsia="en-US"/>
    </w:rPr>
  </w:style>
  <w:style w:type="character" w:styleId="UnresolvedMention">
    <w:name w:val="Unresolved Mention"/>
    <w:uiPriority w:val="99"/>
    <w:semiHidden/>
    <w:unhideWhenUsed/>
    <w:rsid w:val="002240E9"/>
    <w:rPr>
      <w:color w:val="808080"/>
      <w:shd w:val="clear" w:color="auto" w:fill="E6E6E6"/>
    </w:rPr>
  </w:style>
  <w:style w:type="table" w:styleId="TableGrid">
    <w:name w:val="Table Grid"/>
    <w:basedOn w:val="TableNormal"/>
    <w:uiPriority w:val="59"/>
    <w:rsid w:val="002240E9"/>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240E9"/>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2240E9"/>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2240E9"/>
    <w:rPr>
      <w:color w:val="808080"/>
      <w:shd w:val="clear" w:color="auto" w:fill="E6E6E6"/>
    </w:rPr>
  </w:style>
  <w:style w:type="character" w:customStyle="1" w:styleId="ObjetducommentaireCar">
    <w:name w:val="Objet du commentaire Car"/>
    <w:rsid w:val="002240E9"/>
    <w:rPr>
      <w:rFonts w:eastAsia="Times New Roman"/>
      <w:b/>
      <w:bCs/>
      <w:lang w:eastAsia="en-US"/>
    </w:rPr>
  </w:style>
  <w:style w:type="character" w:customStyle="1" w:styleId="1">
    <w:name w:val="未处理的提及1"/>
    <w:uiPriority w:val="99"/>
    <w:semiHidden/>
    <w:unhideWhenUsed/>
    <w:rsid w:val="002240E9"/>
    <w:rPr>
      <w:color w:val="808080"/>
      <w:shd w:val="clear" w:color="auto" w:fill="E6E6E6"/>
    </w:rPr>
  </w:style>
  <w:style w:type="character" w:customStyle="1" w:styleId="EXCar">
    <w:name w:val="EX Car"/>
    <w:locked/>
    <w:rsid w:val="002240E9"/>
    <w:rPr>
      <w:rFonts w:ascii="Times New Roman" w:hAnsi="Times New Roman"/>
      <w:lang w:val="en-GB" w:eastAsia="en-US"/>
    </w:rPr>
  </w:style>
  <w:style w:type="paragraph" w:customStyle="1" w:styleId="code">
    <w:name w:val="code"/>
    <w:basedOn w:val="Normal"/>
    <w:rsid w:val="002240E9"/>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2240E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240E9"/>
    <w:rPr>
      <w:rFonts w:ascii="Courier New" w:hAnsi="Courier New"/>
      <w:sz w:val="28"/>
      <w:lang w:val="en-GB" w:eastAsia="en-US"/>
    </w:rPr>
  </w:style>
  <w:style w:type="paragraph" w:customStyle="1" w:styleId="TAJ">
    <w:name w:val="TAJ"/>
    <w:basedOn w:val="TH"/>
    <w:rsid w:val="002240E9"/>
    <w:rPr>
      <w:rFonts w:eastAsia="SimSun"/>
    </w:rPr>
  </w:style>
  <w:style w:type="paragraph" w:customStyle="1" w:styleId="INDENT1">
    <w:name w:val="INDENT1"/>
    <w:basedOn w:val="Normal"/>
    <w:rsid w:val="002240E9"/>
    <w:pPr>
      <w:ind w:left="851"/>
    </w:pPr>
    <w:rPr>
      <w:rFonts w:eastAsia="SimSun"/>
    </w:rPr>
  </w:style>
  <w:style w:type="paragraph" w:customStyle="1" w:styleId="INDENT2">
    <w:name w:val="INDENT2"/>
    <w:basedOn w:val="Normal"/>
    <w:rsid w:val="002240E9"/>
    <w:pPr>
      <w:ind w:left="1135" w:hanging="284"/>
    </w:pPr>
    <w:rPr>
      <w:rFonts w:eastAsia="SimSun"/>
    </w:rPr>
  </w:style>
  <w:style w:type="paragraph" w:customStyle="1" w:styleId="INDENT3">
    <w:name w:val="INDENT3"/>
    <w:basedOn w:val="Normal"/>
    <w:rsid w:val="002240E9"/>
    <w:pPr>
      <w:ind w:left="1701" w:hanging="567"/>
    </w:pPr>
    <w:rPr>
      <w:rFonts w:eastAsia="SimSun"/>
    </w:rPr>
  </w:style>
  <w:style w:type="paragraph" w:customStyle="1" w:styleId="FigureTitle">
    <w:name w:val="Figure_Title"/>
    <w:basedOn w:val="Normal"/>
    <w:next w:val="Normal"/>
    <w:rsid w:val="002240E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240E9"/>
    <w:pPr>
      <w:keepNext/>
      <w:keepLines/>
    </w:pPr>
    <w:rPr>
      <w:rFonts w:eastAsia="SimSun"/>
      <w:b/>
    </w:rPr>
  </w:style>
  <w:style w:type="paragraph" w:customStyle="1" w:styleId="enumlev2">
    <w:name w:val="enumlev2"/>
    <w:basedOn w:val="Normal"/>
    <w:rsid w:val="002240E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240E9"/>
    <w:pPr>
      <w:keepNext/>
      <w:keepLines/>
      <w:spacing w:before="240"/>
      <w:ind w:left="1418"/>
    </w:pPr>
    <w:rPr>
      <w:rFonts w:ascii="Arial" w:eastAsia="SimSun" w:hAnsi="Arial"/>
      <w:b/>
      <w:sz w:val="36"/>
    </w:rPr>
  </w:style>
  <w:style w:type="paragraph" w:customStyle="1" w:styleId="Guidance">
    <w:name w:val="Guidance"/>
    <w:basedOn w:val="Normal"/>
    <w:rsid w:val="002240E9"/>
    <w:rPr>
      <w:rFonts w:eastAsia="SimSun"/>
      <w:i/>
      <w:color w:val="0000FF"/>
    </w:rPr>
  </w:style>
  <w:style w:type="paragraph" w:customStyle="1" w:styleId="CharCharCharCharCharChar1CharCharCharCharCharChar">
    <w:name w:val="Char Char Char Char Char Char1 Char Char Char Char Char Char"/>
    <w:semiHidden/>
    <w:rsid w:val="002240E9"/>
    <w:pPr>
      <w:keepNext/>
      <w:numPr>
        <w:numId w:val="4"/>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224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224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2240E9"/>
    <w:pPr>
      <w:spacing w:after="160" w:line="240" w:lineRule="exact"/>
    </w:pPr>
    <w:rPr>
      <w:rFonts w:ascii="Arial" w:eastAsia="SimSun" w:hAnsi="Arial"/>
      <w:szCs w:val="22"/>
    </w:rPr>
  </w:style>
  <w:style w:type="paragraph" w:customStyle="1" w:styleId="tal0">
    <w:name w:val="tal"/>
    <w:basedOn w:val="Normal"/>
    <w:rsid w:val="002240E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240E9"/>
    <w:pPr>
      <w:spacing w:before="100" w:beforeAutospacing="1" w:after="100" w:afterAutospacing="1"/>
    </w:pPr>
    <w:rPr>
      <w:rFonts w:eastAsia="SimSun"/>
      <w:sz w:val="24"/>
      <w:szCs w:val="24"/>
      <w:lang w:eastAsia="de-DE"/>
    </w:rPr>
  </w:style>
  <w:style w:type="character" w:styleId="Strong">
    <w:name w:val="Strong"/>
    <w:uiPriority w:val="22"/>
    <w:qFormat/>
    <w:rsid w:val="002240E9"/>
    <w:rPr>
      <w:b/>
      <w:bCs/>
    </w:rPr>
  </w:style>
  <w:style w:type="paragraph" w:customStyle="1" w:styleId="Reference">
    <w:name w:val="Reference"/>
    <w:basedOn w:val="Normal"/>
    <w:rsid w:val="002240E9"/>
    <w:pPr>
      <w:tabs>
        <w:tab w:val="left" w:pos="851"/>
      </w:tabs>
      <w:ind w:left="851" w:hanging="851"/>
    </w:pPr>
    <w:rPr>
      <w:rFonts w:eastAsia="SimSun"/>
    </w:rPr>
  </w:style>
  <w:style w:type="character" w:customStyle="1" w:styleId="B1Char1">
    <w:name w:val="B1 Char1"/>
    <w:qFormat/>
    <w:rsid w:val="002240E9"/>
    <w:rPr>
      <w:rFonts w:eastAsia="Times New Roman"/>
      <w:lang w:eastAsia="ja-JP"/>
    </w:rPr>
  </w:style>
  <w:style w:type="character" w:customStyle="1" w:styleId="Heading7Char">
    <w:name w:val="Heading 7 Char"/>
    <w:link w:val="Heading7"/>
    <w:rsid w:val="002240E9"/>
    <w:rPr>
      <w:rFonts w:ascii="Arial" w:hAnsi="Arial"/>
      <w:lang w:val="en-GB" w:eastAsia="en-US"/>
    </w:rPr>
  </w:style>
  <w:style w:type="character" w:customStyle="1" w:styleId="Heading8Char">
    <w:name w:val="Heading 8 Char"/>
    <w:link w:val="Heading8"/>
    <w:rsid w:val="002240E9"/>
    <w:rPr>
      <w:rFonts w:ascii="Arial" w:hAnsi="Arial"/>
      <w:sz w:val="36"/>
      <w:lang w:val="en-GB" w:eastAsia="en-US"/>
    </w:rPr>
  </w:style>
  <w:style w:type="character" w:customStyle="1" w:styleId="Heading9Char">
    <w:name w:val="Heading 9 Char"/>
    <w:link w:val="Heading9"/>
    <w:rsid w:val="002240E9"/>
    <w:rPr>
      <w:rFonts w:ascii="Arial" w:hAnsi="Arial"/>
      <w:sz w:val="36"/>
      <w:lang w:val="en-GB" w:eastAsia="en-US"/>
    </w:rPr>
  </w:style>
  <w:style w:type="character" w:customStyle="1" w:styleId="1Char1">
    <w:name w:val="标题 1 Char1"/>
    <w:aliases w:val="Char1 Char1"/>
    <w:rsid w:val="002240E9"/>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2240E9"/>
    <w:rPr>
      <w:rFonts w:ascii="Cambria" w:eastAsia="SimSun" w:hAnsi="Cambria" w:cs="Times New Roman"/>
      <w:b/>
      <w:bCs/>
      <w:sz w:val="32"/>
      <w:szCs w:val="32"/>
      <w:lang w:val="en-GB" w:eastAsia="en-US"/>
    </w:rPr>
  </w:style>
  <w:style w:type="character" w:customStyle="1" w:styleId="3Char1">
    <w:name w:val="标题 3 Char1"/>
    <w:aliases w:val="h3 Char1"/>
    <w:semiHidden/>
    <w:rsid w:val="002240E9"/>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2240E9"/>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2240E9"/>
    <w:rPr>
      <w:rFonts w:ascii="Times New Roman" w:eastAsia="Times New Roman" w:hAnsi="Times New Roman"/>
      <w:sz w:val="18"/>
      <w:szCs w:val="18"/>
      <w:lang w:val="en-GB" w:eastAsia="en-US"/>
    </w:rPr>
  </w:style>
  <w:style w:type="character" w:customStyle="1" w:styleId="FooterChar">
    <w:name w:val="Footer Char"/>
    <w:link w:val="Footer"/>
    <w:rsid w:val="002240E9"/>
    <w:rPr>
      <w:rFonts w:ascii="Arial" w:hAnsi="Arial"/>
      <w:b/>
      <w:i/>
      <w:noProof/>
      <w:sz w:val="18"/>
      <w:lang w:val="en-GB" w:eastAsia="en-US"/>
    </w:rPr>
  </w:style>
  <w:style w:type="paragraph" w:customStyle="1" w:styleId="H7">
    <w:name w:val="H7"/>
    <w:basedOn w:val="H6"/>
    <w:rsid w:val="002240E9"/>
    <w:pPr>
      <w:overflowPunct w:val="0"/>
      <w:autoSpaceDE w:val="0"/>
      <w:autoSpaceDN w:val="0"/>
      <w:adjustRightInd w:val="0"/>
      <w:textAlignment w:val="baseline"/>
    </w:pPr>
  </w:style>
  <w:style w:type="paragraph" w:customStyle="1" w:styleId="H8">
    <w:name w:val="H8"/>
    <w:basedOn w:val="H6"/>
    <w:rsid w:val="002240E9"/>
    <w:pPr>
      <w:overflowPunct w:val="0"/>
      <w:autoSpaceDE w:val="0"/>
      <w:autoSpaceDN w:val="0"/>
      <w:adjustRightInd w:val="0"/>
      <w:textAlignment w:val="baseline"/>
    </w:pPr>
    <w:rPr>
      <w:lang w:eastAsia="zh-CN"/>
    </w:rPr>
  </w:style>
  <w:style w:type="paragraph" w:customStyle="1" w:styleId="Default">
    <w:name w:val="Default"/>
    <w:unhideWhenUsed/>
    <w:rsid w:val="002240E9"/>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2240E9"/>
  </w:style>
  <w:style w:type="character" w:customStyle="1" w:styleId="EditorsNoteChar">
    <w:name w:val="Editor's Note Char"/>
    <w:link w:val="EditorsNote"/>
    <w:rsid w:val="002240E9"/>
    <w:rPr>
      <w:rFonts w:ascii="Times New Roman" w:hAnsi="Times New Roman"/>
      <w:color w:val="FF0000"/>
      <w:lang w:val="en-GB" w:eastAsia="en-US"/>
    </w:rPr>
  </w:style>
  <w:style w:type="paragraph" w:customStyle="1" w:styleId="Frontcover">
    <w:name w:val="Front_cover"/>
    <w:rsid w:val="002240E9"/>
    <w:rPr>
      <w:rFonts w:ascii="Arial" w:hAnsi="Arial"/>
      <w:lang w:val="en-GB" w:eastAsia="en-US"/>
    </w:rPr>
  </w:style>
  <w:style w:type="paragraph" w:styleId="BodyTextIndent">
    <w:name w:val="Body Text Indent"/>
    <w:basedOn w:val="Normal"/>
    <w:link w:val="BodyTextIndentChar"/>
    <w:rsid w:val="002240E9"/>
    <w:pPr>
      <w:widowControl w:val="0"/>
      <w:spacing w:after="0"/>
      <w:ind w:left="-142"/>
    </w:pPr>
    <w:rPr>
      <w:sz w:val="22"/>
    </w:rPr>
  </w:style>
  <w:style w:type="character" w:customStyle="1" w:styleId="BodyTextIndentChar">
    <w:name w:val="Body Text Indent Char"/>
    <w:basedOn w:val="DefaultParagraphFont"/>
    <w:link w:val="BodyTextIndent"/>
    <w:rsid w:val="002240E9"/>
    <w:rPr>
      <w:rFonts w:ascii="Times New Roman" w:hAnsi="Times New Roman"/>
      <w:sz w:val="22"/>
      <w:lang w:val="en-GB" w:eastAsia="en-US"/>
    </w:rPr>
  </w:style>
  <w:style w:type="paragraph" w:customStyle="1" w:styleId="Lista2">
    <w:name w:val="Lista 2"/>
    <w:basedOn w:val="Normal"/>
    <w:rsid w:val="002240E9"/>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240E9"/>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240E9"/>
    <w:pPr>
      <w:numPr>
        <w:numId w:val="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2240E9"/>
    <w:pPr>
      <w:numPr>
        <w:ilvl w:val="1"/>
      </w:numPr>
      <w:tabs>
        <w:tab w:val="clear" w:pos="2041"/>
        <w:tab w:val="num" w:pos="360"/>
        <w:tab w:val="num" w:pos="2608"/>
      </w:tabs>
      <w:ind w:left="2608" w:hanging="567"/>
    </w:pPr>
  </w:style>
  <w:style w:type="paragraph" w:customStyle="1" w:styleId="List31">
    <w:name w:val="List 3.1"/>
    <w:basedOn w:val="List21"/>
    <w:rsid w:val="002240E9"/>
    <w:pPr>
      <w:numPr>
        <w:ilvl w:val="2"/>
      </w:numPr>
      <w:tabs>
        <w:tab w:val="num" w:pos="360"/>
        <w:tab w:val="num" w:pos="1440"/>
        <w:tab w:val="left" w:pos="3175"/>
      </w:tabs>
      <w:ind w:left="360" w:hanging="794"/>
    </w:pPr>
  </w:style>
  <w:style w:type="paragraph" w:customStyle="1" w:styleId="List41">
    <w:name w:val="List 4.1"/>
    <w:basedOn w:val="List31"/>
    <w:rsid w:val="002240E9"/>
    <w:pPr>
      <w:numPr>
        <w:ilvl w:val="3"/>
      </w:numPr>
      <w:tabs>
        <w:tab w:val="num" w:pos="360"/>
        <w:tab w:val="num" w:pos="1440"/>
        <w:tab w:val="left" w:pos="3742"/>
      </w:tabs>
      <w:ind w:left="3743" w:hanging="1021"/>
    </w:pPr>
  </w:style>
  <w:style w:type="paragraph" w:customStyle="1" w:styleId="List51">
    <w:name w:val="List 5.1"/>
    <w:basedOn w:val="List41"/>
    <w:rsid w:val="002240E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240E9"/>
    <w:pPr>
      <w:numPr>
        <w:numId w:val="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2240E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240E9"/>
    <w:pPr>
      <w:tabs>
        <w:tab w:val="clear" w:pos="794"/>
        <w:tab w:val="clear" w:pos="1191"/>
        <w:tab w:val="clear" w:pos="1588"/>
        <w:tab w:val="clear" w:pos="1985"/>
      </w:tabs>
      <w:spacing w:before="0"/>
      <w:jc w:val="left"/>
    </w:pPr>
  </w:style>
  <w:style w:type="paragraph" w:customStyle="1" w:styleId="ASN1">
    <w:name w:val="ASN.1"/>
    <w:basedOn w:val="Normal"/>
    <w:next w:val="ASN1Cont0"/>
    <w:rsid w:val="002240E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240E9"/>
    <w:pPr>
      <w:spacing w:before="0"/>
      <w:jc w:val="left"/>
    </w:pPr>
  </w:style>
  <w:style w:type="paragraph" w:styleId="BodyTextIndent3">
    <w:name w:val="Body Text Indent 3"/>
    <w:basedOn w:val="Normal"/>
    <w:link w:val="BodyTextIndent3Char"/>
    <w:rsid w:val="002240E9"/>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2240E9"/>
    <w:rPr>
      <w:rFonts w:ascii="Helvetica" w:hAnsi="Helvetica"/>
      <w:lang w:val="en-GB" w:eastAsia="en-US"/>
    </w:rPr>
  </w:style>
  <w:style w:type="paragraph" w:styleId="BodyText3">
    <w:name w:val="Body Text 3"/>
    <w:basedOn w:val="Normal"/>
    <w:link w:val="BodyText3Char"/>
    <w:uiPriority w:val="99"/>
    <w:rsid w:val="002240E9"/>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2240E9"/>
    <w:rPr>
      <w:rFonts w:ascii="Helvetica" w:hAnsi="Helvetica"/>
      <w:i/>
      <w:lang w:val="en-GB" w:eastAsia="en-US"/>
    </w:rPr>
  </w:style>
  <w:style w:type="paragraph" w:styleId="BodyTextIndent2">
    <w:name w:val="Body Text Indent 2"/>
    <w:basedOn w:val="Normal"/>
    <w:link w:val="BodyTextIndent2Char"/>
    <w:rsid w:val="002240E9"/>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2240E9"/>
    <w:rPr>
      <w:rFonts w:ascii="Arial" w:hAnsi="Arial"/>
      <w:lang w:val="en-GB" w:eastAsia="en-US"/>
    </w:rPr>
  </w:style>
  <w:style w:type="paragraph" w:customStyle="1" w:styleId="GDMO">
    <w:name w:val="GDMO"/>
    <w:basedOn w:val="ASN1Cont"/>
    <w:rsid w:val="002240E9"/>
    <w:pPr>
      <w:tabs>
        <w:tab w:val="left" w:pos="1588"/>
        <w:tab w:val="left" w:pos="2268"/>
        <w:tab w:val="left" w:pos="2892"/>
        <w:tab w:val="left" w:pos="3572"/>
      </w:tabs>
    </w:pPr>
    <w:rPr>
      <w:b w:val="0"/>
    </w:rPr>
  </w:style>
  <w:style w:type="paragraph" w:styleId="NormalIndent">
    <w:name w:val="Normal Indent"/>
    <w:basedOn w:val="Normal"/>
    <w:rsid w:val="002240E9"/>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2240E9"/>
    <w:pPr>
      <w:numPr>
        <w:numId w:val="11"/>
      </w:numPr>
      <w:overflowPunct/>
      <w:autoSpaceDE/>
      <w:autoSpaceDN/>
      <w:adjustRightInd/>
      <w:textAlignment w:val="auto"/>
    </w:pPr>
  </w:style>
  <w:style w:type="paragraph" w:customStyle="1" w:styleId="nornal">
    <w:name w:val="nornal"/>
    <w:basedOn w:val="cpde"/>
    <w:rsid w:val="002240E9"/>
    <w:pPr>
      <w:numPr>
        <w:numId w:val="12"/>
      </w:numPr>
      <w:overflowPunct/>
      <w:autoSpaceDE/>
      <w:autoSpaceDN/>
      <w:adjustRightInd/>
      <w:textAlignment w:val="auto"/>
    </w:pPr>
  </w:style>
  <w:style w:type="paragraph" w:customStyle="1" w:styleId="enumlev1">
    <w:name w:val="enumlev1"/>
    <w:basedOn w:val="Normal"/>
    <w:rsid w:val="002240E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240E9"/>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2240E9"/>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2240E9"/>
    <w:rPr>
      <w:rFonts w:ascii="Helvetica" w:hAnsi="Helvetica"/>
      <w:i/>
      <w:lang w:val="en-GB" w:eastAsia="en-US"/>
    </w:rPr>
  </w:style>
  <w:style w:type="paragraph" w:customStyle="1" w:styleId="Buffer">
    <w:name w:val="Buffer"/>
    <w:basedOn w:val="Normal"/>
    <w:rsid w:val="002240E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2240E9"/>
  </w:style>
  <w:style w:type="paragraph" w:customStyle="1" w:styleId="Caption1">
    <w:name w:val="Caption1"/>
    <w:basedOn w:val="Normal"/>
    <w:next w:val="Normal"/>
    <w:rsid w:val="002240E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240E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240E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240E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240E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240E9"/>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240E9"/>
    <w:rPr>
      <w:i/>
    </w:rPr>
  </w:style>
  <w:style w:type="paragraph" w:customStyle="1" w:styleId="DefinitionTerm">
    <w:name w:val="Definition Term"/>
    <w:basedOn w:val="Normal"/>
    <w:next w:val="DefinitionList"/>
    <w:rsid w:val="002240E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240E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240E9"/>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2240E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2240E9"/>
    <w:pPr>
      <w:overflowPunct w:val="0"/>
      <w:autoSpaceDE w:val="0"/>
      <w:autoSpaceDN w:val="0"/>
      <w:adjustRightInd w:val="0"/>
      <w:spacing w:before="120" w:after="0"/>
      <w:textAlignment w:val="baseline"/>
    </w:pPr>
  </w:style>
  <w:style w:type="paragraph" w:customStyle="1" w:styleId="Bulletlist">
    <w:name w:val="Bullet list"/>
    <w:basedOn w:val="Normal"/>
    <w:rsid w:val="002240E9"/>
    <w:pPr>
      <w:overflowPunct w:val="0"/>
      <w:autoSpaceDE w:val="0"/>
      <w:autoSpaceDN w:val="0"/>
      <w:adjustRightInd w:val="0"/>
      <w:spacing w:before="120" w:after="0"/>
      <w:textAlignment w:val="baseline"/>
    </w:pPr>
  </w:style>
  <w:style w:type="paragraph" w:customStyle="1" w:styleId="Bullets">
    <w:name w:val="Bullets"/>
    <w:basedOn w:val="Normal"/>
    <w:rsid w:val="002240E9"/>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240E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240E9"/>
    <w:pPr>
      <w:spacing w:before="0"/>
    </w:pPr>
    <w:rPr>
      <w:b/>
    </w:rPr>
  </w:style>
  <w:style w:type="paragraph" w:customStyle="1" w:styleId="Table">
    <w:name w:val="Table_#"/>
    <w:basedOn w:val="Normal"/>
    <w:next w:val="TableTitle"/>
    <w:rsid w:val="002240E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240E9"/>
    <w:pPr>
      <w:spacing w:before="142" w:after="142"/>
    </w:pPr>
  </w:style>
  <w:style w:type="paragraph" w:customStyle="1" w:styleId="TableLegend">
    <w:name w:val="Table_Legend"/>
    <w:basedOn w:val="Normal"/>
    <w:next w:val="Normal"/>
    <w:rsid w:val="002240E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240E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240E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240E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240E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240E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240E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240E9"/>
  </w:style>
  <w:style w:type="paragraph" w:styleId="NormalWeb">
    <w:name w:val="Normal (Web)"/>
    <w:basedOn w:val="Normal"/>
    <w:rsid w:val="002240E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2240E9"/>
    <w:pPr>
      <w:overflowPunct w:val="0"/>
      <w:autoSpaceDE w:val="0"/>
      <w:autoSpaceDN w:val="0"/>
      <w:adjustRightInd w:val="0"/>
      <w:textAlignment w:val="baseline"/>
    </w:pPr>
  </w:style>
  <w:style w:type="paragraph" w:customStyle="1" w:styleId="I2">
    <w:name w:val="I2"/>
    <w:basedOn w:val="List2"/>
    <w:rsid w:val="002240E9"/>
    <w:pPr>
      <w:overflowPunct w:val="0"/>
      <w:autoSpaceDE w:val="0"/>
      <w:autoSpaceDN w:val="0"/>
      <w:adjustRightInd w:val="0"/>
      <w:textAlignment w:val="baseline"/>
    </w:pPr>
  </w:style>
  <w:style w:type="paragraph" w:customStyle="1" w:styleId="I3">
    <w:name w:val="I3"/>
    <w:basedOn w:val="List3"/>
    <w:rsid w:val="002240E9"/>
    <w:pPr>
      <w:overflowPunct w:val="0"/>
      <w:autoSpaceDE w:val="0"/>
      <w:autoSpaceDN w:val="0"/>
      <w:adjustRightInd w:val="0"/>
      <w:textAlignment w:val="baseline"/>
    </w:pPr>
  </w:style>
  <w:style w:type="paragraph" w:customStyle="1" w:styleId="IB3">
    <w:name w:val="IB3"/>
    <w:basedOn w:val="Normal"/>
    <w:rsid w:val="002240E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240E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240E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240E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240E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240E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2240E9"/>
    <w:pPr>
      <w:spacing w:before="120" w:after="0"/>
    </w:pPr>
    <w:rPr>
      <w:sz w:val="24"/>
    </w:rPr>
  </w:style>
  <w:style w:type="paragraph" w:styleId="ListNumber4">
    <w:name w:val="List Number 4"/>
    <w:basedOn w:val="Normal"/>
    <w:rsid w:val="002240E9"/>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2240E9"/>
    <w:pPr>
      <w:spacing w:before="100" w:beforeAutospacing="1" w:after="100" w:afterAutospacing="1"/>
    </w:pPr>
    <w:rPr>
      <w:sz w:val="24"/>
      <w:szCs w:val="24"/>
      <w:lang w:eastAsia="en-GB"/>
    </w:rPr>
  </w:style>
  <w:style w:type="character" w:customStyle="1" w:styleId="NOZchn">
    <w:name w:val="NO Zchn"/>
    <w:locked/>
    <w:rsid w:val="002240E9"/>
    <w:rPr>
      <w:lang w:eastAsia="en-US"/>
    </w:rPr>
  </w:style>
  <w:style w:type="paragraph" w:customStyle="1" w:styleId="a">
    <w:name w:val="表格文本"/>
    <w:basedOn w:val="Normal"/>
    <w:rsid w:val="002240E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240E9"/>
    <w:pPr>
      <w:overflowPunct w:val="0"/>
      <w:autoSpaceDE w:val="0"/>
      <w:autoSpaceDN w:val="0"/>
      <w:adjustRightInd w:val="0"/>
      <w:spacing w:after="0"/>
    </w:pPr>
    <w:rPr>
      <w:sz w:val="24"/>
      <w:szCs w:val="24"/>
    </w:rPr>
  </w:style>
  <w:style w:type="character" w:customStyle="1" w:styleId="spellingerror">
    <w:name w:val="spellingerror"/>
    <w:rsid w:val="002240E9"/>
  </w:style>
  <w:style w:type="character" w:customStyle="1" w:styleId="eop">
    <w:name w:val="eop"/>
    <w:rsid w:val="002240E9"/>
  </w:style>
  <w:style w:type="character" w:customStyle="1" w:styleId="desc">
    <w:name w:val="desc"/>
    <w:rsid w:val="002240E9"/>
  </w:style>
  <w:style w:type="character" w:customStyle="1" w:styleId="hljs-tag">
    <w:name w:val="hljs-tag"/>
    <w:rsid w:val="002240E9"/>
  </w:style>
  <w:style w:type="character" w:customStyle="1" w:styleId="hljs-name">
    <w:name w:val="hljs-name"/>
    <w:rsid w:val="002240E9"/>
  </w:style>
  <w:style w:type="character" w:customStyle="1" w:styleId="hljs-attr">
    <w:name w:val="hljs-attr"/>
    <w:rsid w:val="002240E9"/>
  </w:style>
  <w:style w:type="character" w:customStyle="1" w:styleId="hljs-string">
    <w:name w:val="hljs-string"/>
    <w:rsid w:val="002240E9"/>
  </w:style>
  <w:style w:type="character" w:customStyle="1" w:styleId="TALChar1">
    <w:name w:val="TAL Char1"/>
    <w:rsid w:val="002240E9"/>
    <w:rPr>
      <w:rFonts w:ascii="Arial" w:hAnsi="Arial"/>
      <w:sz w:val="18"/>
      <w:lang w:val="en-GB" w:eastAsia="en-US" w:bidi="ar-SA"/>
    </w:rPr>
  </w:style>
  <w:style w:type="paragraph" w:styleId="Bibliography">
    <w:name w:val="Bibliography"/>
    <w:basedOn w:val="Normal"/>
    <w:next w:val="Normal"/>
    <w:uiPriority w:val="37"/>
    <w:semiHidden/>
    <w:unhideWhenUsed/>
    <w:rsid w:val="002240E9"/>
    <w:pPr>
      <w:overflowPunct w:val="0"/>
      <w:autoSpaceDE w:val="0"/>
      <w:autoSpaceDN w:val="0"/>
      <w:adjustRightInd w:val="0"/>
      <w:textAlignment w:val="baseline"/>
    </w:pPr>
  </w:style>
  <w:style w:type="paragraph" w:styleId="BodyTextFirstIndent">
    <w:name w:val="Body Text First Indent"/>
    <w:basedOn w:val="BodyText"/>
    <w:link w:val="BodyTextFirstIndentChar"/>
    <w:rsid w:val="002240E9"/>
    <w:pPr>
      <w:ind w:firstLine="360"/>
    </w:pPr>
  </w:style>
  <w:style w:type="character" w:customStyle="1" w:styleId="BodyTextFirstIndentChar">
    <w:name w:val="Body Text First Indent Char"/>
    <w:basedOn w:val="BodyTextChar"/>
    <w:link w:val="BodyTextFirstIndent"/>
    <w:rsid w:val="002240E9"/>
    <w:rPr>
      <w:rFonts w:ascii="Times New Roman" w:hAnsi="Times New Roman"/>
      <w:lang w:val="en-GB" w:eastAsia="en-US"/>
    </w:rPr>
  </w:style>
  <w:style w:type="paragraph" w:styleId="BodyTextFirstIndent2">
    <w:name w:val="Body Text First Indent 2"/>
    <w:basedOn w:val="BodyTextIndent"/>
    <w:link w:val="BodyTextFirstIndent2Char"/>
    <w:rsid w:val="002240E9"/>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2240E9"/>
    <w:rPr>
      <w:rFonts w:ascii="Times New Roman" w:hAnsi="Times New Roman"/>
      <w:sz w:val="22"/>
      <w:lang w:val="en-GB" w:eastAsia="en-US"/>
    </w:rPr>
  </w:style>
  <w:style w:type="paragraph" w:styleId="Closing">
    <w:name w:val="Closing"/>
    <w:basedOn w:val="Normal"/>
    <w:link w:val="ClosingChar"/>
    <w:rsid w:val="002240E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240E9"/>
    <w:rPr>
      <w:rFonts w:ascii="Times New Roman" w:hAnsi="Times New Roman"/>
      <w:lang w:val="en-GB" w:eastAsia="en-US"/>
    </w:rPr>
  </w:style>
  <w:style w:type="paragraph" w:styleId="Date">
    <w:name w:val="Date"/>
    <w:basedOn w:val="Normal"/>
    <w:next w:val="Normal"/>
    <w:link w:val="DateChar"/>
    <w:rsid w:val="002240E9"/>
    <w:pPr>
      <w:overflowPunct w:val="0"/>
      <w:autoSpaceDE w:val="0"/>
      <w:autoSpaceDN w:val="0"/>
      <w:adjustRightInd w:val="0"/>
      <w:textAlignment w:val="baseline"/>
    </w:pPr>
  </w:style>
  <w:style w:type="character" w:customStyle="1" w:styleId="DateChar">
    <w:name w:val="Date Char"/>
    <w:basedOn w:val="DefaultParagraphFont"/>
    <w:link w:val="Date"/>
    <w:rsid w:val="002240E9"/>
    <w:rPr>
      <w:rFonts w:ascii="Times New Roman" w:hAnsi="Times New Roman"/>
      <w:lang w:val="en-GB" w:eastAsia="en-US"/>
    </w:rPr>
  </w:style>
  <w:style w:type="paragraph" w:styleId="E-mailSignature">
    <w:name w:val="E-mail Signature"/>
    <w:basedOn w:val="Normal"/>
    <w:link w:val="E-mailSignatureChar"/>
    <w:rsid w:val="002240E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240E9"/>
    <w:rPr>
      <w:rFonts w:ascii="Times New Roman" w:hAnsi="Times New Roman"/>
      <w:lang w:val="en-GB" w:eastAsia="en-US"/>
    </w:rPr>
  </w:style>
  <w:style w:type="paragraph" w:styleId="EndnoteText">
    <w:name w:val="endnote text"/>
    <w:basedOn w:val="Normal"/>
    <w:link w:val="EndnoteTextChar"/>
    <w:rsid w:val="002240E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240E9"/>
    <w:rPr>
      <w:rFonts w:ascii="Times New Roman" w:hAnsi="Times New Roman"/>
      <w:lang w:val="en-GB" w:eastAsia="en-US"/>
    </w:rPr>
  </w:style>
  <w:style w:type="paragraph" w:styleId="EnvelopeAddress">
    <w:name w:val="envelope address"/>
    <w:basedOn w:val="Normal"/>
    <w:rsid w:val="002240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240E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240E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240E9"/>
    <w:rPr>
      <w:rFonts w:ascii="Times New Roman" w:hAnsi="Times New Roman"/>
      <w:i/>
      <w:iCs/>
      <w:lang w:val="en-GB" w:eastAsia="en-US"/>
    </w:rPr>
  </w:style>
  <w:style w:type="paragraph" w:styleId="Index3">
    <w:name w:val="index 3"/>
    <w:basedOn w:val="Normal"/>
    <w:next w:val="Normal"/>
    <w:rsid w:val="002240E9"/>
    <w:pPr>
      <w:overflowPunct w:val="0"/>
      <w:autoSpaceDE w:val="0"/>
      <w:autoSpaceDN w:val="0"/>
      <w:adjustRightInd w:val="0"/>
      <w:spacing w:after="0"/>
      <w:ind w:left="600" w:hanging="200"/>
      <w:textAlignment w:val="baseline"/>
    </w:pPr>
  </w:style>
  <w:style w:type="paragraph" w:styleId="Index4">
    <w:name w:val="index 4"/>
    <w:basedOn w:val="Normal"/>
    <w:next w:val="Normal"/>
    <w:rsid w:val="002240E9"/>
    <w:pPr>
      <w:overflowPunct w:val="0"/>
      <w:autoSpaceDE w:val="0"/>
      <w:autoSpaceDN w:val="0"/>
      <w:adjustRightInd w:val="0"/>
      <w:spacing w:after="0"/>
      <w:ind w:left="800" w:hanging="200"/>
      <w:textAlignment w:val="baseline"/>
    </w:pPr>
  </w:style>
  <w:style w:type="paragraph" w:styleId="Index5">
    <w:name w:val="index 5"/>
    <w:basedOn w:val="Normal"/>
    <w:next w:val="Normal"/>
    <w:rsid w:val="002240E9"/>
    <w:pPr>
      <w:overflowPunct w:val="0"/>
      <w:autoSpaceDE w:val="0"/>
      <w:autoSpaceDN w:val="0"/>
      <w:adjustRightInd w:val="0"/>
      <w:spacing w:after="0"/>
      <w:ind w:left="1000" w:hanging="200"/>
      <w:textAlignment w:val="baseline"/>
    </w:pPr>
  </w:style>
  <w:style w:type="paragraph" w:styleId="Index6">
    <w:name w:val="index 6"/>
    <w:basedOn w:val="Normal"/>
    <w:next w:val="Normal"/>
    <w:rsid w:val="002240E9"/>
    <w:pPr>
      <w:overflowPunct w:val="0"/>
      <w:autoSpaceDE w:val="0"/>
      <w:autoSpaceDN w:val="0"/>
      <w:adjustRightInd w:val="0"/>
      <w:spacing w:after="0"/>
      <w:ind w:left="1200" w:hanging="200"/>
      <w:textAlignment w:val="baseline"/>
    </w:pPr>
  </w:style>
  <w:style w:type="paragraph" w:styleId="Index7">
    <w:name w:val="index 7"/>
    <w:basedOn w:val="Normal"/>
    <w:next w:val="Normal"/>
    <w:rsid w:val="002240E9"/>
    <w:pPr>
      <w:overflowPunct w:val="0"/>
      <w:autoSpaceDE w:val="0"/>
      <w:autoSpaceDN w:val="0"/>
      <w:adjustRightInd w:val="0"/>
      <w:spacing w:after="0"/>
      <w:ind w:left="1400" w:hanging="200"/>
      <w:textAlignment w:val="baseline"/>
    </w:pPr>
  </w:style>
  <w:style w:type="paragraph" w:styleId="Index8">
    <w:name w:val="index 8"/>
    <w:basedOn w:val="Normal"/>
    <w:next w:val="Normal"/>
    <w:rsid w:val="002240E9"/>
    <w:pPr>
      <w:overflowPunct w:val="0"/>
      <w:autoSpaceDE w:val="0"/>
      <w:autoSpaceDN w:val="0"/>
      <w:adjustRightInd w:val="0"/>
      <w:spacing w:after="0"/>
      <w:ind w:left="1600" w:hanging="200"/>
      <w:textAlignment w:val="baseline"/>
    </w:pPr>
  </w:style>
  <w:style w:type="paragraph" w:styleId="Index9">
    <w:name w:val="index 9"/>
    <w:basedOn w:val="Normal"/>
    <w:next w:val="Normal"/>
    <w:rsid w:val="002240E9"/>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2240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240E9"/>
    <w:rPr>
      <w:rFonts w:ascii="Times New Roman" w:hAnsi="Times New Roman"/>
      <w:i/>
      <w:iCs/>
      <w:color w:val="4F81BD" w:themeColor="accent1"/>
      <w:lang w:val="en-GB" w:eastAsia="en-US"/>
    </w:rPr>
  </w:style>
  <w:style w:type="paragraph" w:styleId="ListContinue">
    <w:name w:val="List Continue"/>
    <w:basedOn w:val="Normal"/>
    <w:uiPriority w:val="99"/>
    <w:rsid w:val="002240E9"/>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2240E9"/>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2240E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240E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240E9"/>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240E9"/>
    <w:pPr>
      <w:numPr>
        <w:numId w:val="17"/>
      </w:numPr>
      <w:overflowPunct w:val="0"/>
      <w:autoSpaceDE w:val="0"/>
      <w:autoSpaceDN w:val="0"/>
      <w:adjustRightInd w:val="0"/>
      <w:contextualSpacing/>
      <w:textAlignment w:val="baseline"/>
    </w:pPr>
  </w:style>
  <w:style w:type="paragraph" w:styleId="ListNumber5">
    <w:name w:val="List Number 5"/>
    <w:basedOn w:val="Normal"/>
    <w:rsid w:val="002240E9"/>
    <w:pPr>
      <w:numPr>
        <w:numId w:val="18"/>
      </w:numPr>
      <w:overflowPunct w:val="0"/>
      <w:autoSpaceDE w:val="0"/>
      <w:autoSpaceDN w:val="0"/>
      <w:adjustRightInd w:val="0"/>
      <w:contextualSpacing/>
      <w:textAlignment w:val="baseline"/>
    </w:pPr>
  </w:style>
  <w:style w:type="paragraph" w:styleId="MacroText">
    <w:name w:val="macro"/>
    <w:link w:val="MacroTextChar"/>
    <w:uiPriority w:val="99"/>
    <w:rsid w:val="002240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2240E9"/>
    <w:rPr>
      <w:rFonts w:ascii="Consolas" w:hAnsi="Consolas"/>
      <w:lang w:val="en-GB" w:eastAsia="en-US"/>
    </w:rPr>
  </w:style>
  <w:style w:type="paragraph" w:styleId="MessageHeader">
    <w:name w:val="Message Header"/>
    <w:basedOn w:val="Normal"/>
    <w:link w:val="MessageHeaderChar"/>
    <w:rsid w:val="002240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240E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240E9"/>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2240E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240E9"/>
    <w:rPr>
      <w:rFonts w:ascii="Times New Roman" w:hAnsi="Times New Roman"/>
      <w:lang w:val="en-GB" w:eastAsia="en-US"/>
    </w:rPr>
  </w:style>
  <w:style w:type="paragraph" w:styleId="Quote">
    <w:name w:val="Quote"/>
    <w:basedOn w:val="Normal"/>
    <w:next w:val="Normal"/>
    <w:link w:val="QuoteChar"/>
    <w:uiPriority w:val="29"/>
    <w:qFormat/>
    <w:rsid w:val="002240E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240E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240E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240E9"/>
    <w:rPr>
      <w:rFonts w:ascii="Times New Roman" w:hAnsi="Times New Roman"/>
      <w:lang w:val="en-GB" w:eastAsia="en-US"/>
    </w:rPr>
  </w:style>
  <w:style w:type="paragraph" w:styleId="Signature">
    <w:name w:val="Signature"/>
    <w:basedOn w:val="Normal"/>
    <w:link w:val="SignatureChar"/>
    <w:rsid w:val="002240E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240E9"/>
    <w:rPr>
      <w:rFonts w:ascii="Times New Roman" w:hAnsi="Times New Roman"/>
      <w:lang w:val="en-GB" w:eastAsia="en-US"/>
    </w:rPr>
  </w:style>
  <w:style w:type="paragraph" w:styleId="Subtitle">
    <w:name w:val="Subtitle"/>
    <w:basedOn w:val="Normal"/>
    <w:next w:val="Normal"/>
    <w:link w:val="SubtitleChar"/>
    <w:uiPriority w:val="11"/>
    <w:qFormat/>
    <w:rsid w:val="002240E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240E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240E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240E9"/>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2240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40E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240E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2240E9"/>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2240E9"/>
    <w:rPr>
      <w:i/>
      <w:iCs/>
      <w:color w:val="808080" w:themeColor="text1" w:themeTint="7F"/>
    </w:rPr>
  </w:style>
  <w:style w:type="character" w:styleId="IntenseEmphasis">
    <w:name w:val="Intense Emphasis"/>
    <w:basedOn w:val="DefaultParagraphFont"/>
    <w:uiPriority w:val="21"/>
    <w:qFormat/>
    <w:rsid w:val="002240E9"/>
    <w:rPr>
      <w:b/>
      <w:bCs/>
      <w:i/>
      <w:iCs/>
      <w:color w:val="4F81BD" w:themeColor="accent1"/>
    </w:rPr>
  </w:style>
  <w:style w:type="character" w:styleId="SubtleReference">
    <w:name w:val="Subtle Reference"/>
    <w:basedOn w:val="DefaultParagraphFont"/>
    <w:uiPriority w:val="31"/>
    <w:qFormat/>
    <w:rsid w:val="002240E9"/>
    <w:rPr>
      <w:smallCaps/>
      <w:color w:val="C0504D" w:themeColor="accent2"/>
      <w:u w:val="single"/>
    </w:rPr>
  </w:style>
  <w:style w:type="character" w:styleId="IntenseReference">
    <w:name w:val="Intense Reference"/>
    <w:basedOn w:val="DefaultParagraphFont"/>
    <w:uiPriority w:val="32"/>
    <w:qFormat/>
    <w:rsid w:val="002240E9"/>
    <w:rPr>
      <w:b/>
      <w:bCs/>
      <w:smallCaps/>
      <w:color w:val="C0504D" w:themeColor="accent2"/>
      <w:spacing w:val="5"/>
      <w:u w:val="single"/>
    </w:rPr>
  </w:style>
  <w:style w:type="character" w:styleId="BookTitle">
    <w:name w:val="Book Title"/>
    <w:basedOn w:val="DefaultParagraphFont"/>
    <w:uiPriority w:val="33"/>
    <w:qFormat/>
    <w:rsid w:val="002240E9"/>
    <w:rPr>
      <w:b/>
      <w:bCs/>
      <w:smallCaps/>
      <w:spacing w:val="5"/>
    </w:rPr>
  </w:style>
  <w:style w:type="table" w:styleId="LightShading">
    <w:name w:val="Light Shading"/>
    <w:basedOn w:val="TableNormal"/>
    <w:uiPriority w:val="60"/>
    <w:rsid w:val="002240E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240E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240E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240E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240E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240E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240E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240E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240E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240E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240E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240E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7B39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0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32</Pages>
  <Words>5878</Words>
  <Characters>77305</Characters>
  <Application>Microsoft Office Word</Application>
  <DocSecurity>0</DocSecurity>
  <Lines>644</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44</cp:revision>
  <cp:lastPrinted>1900-01-01T05:00:00Z</cp:lastPrinted>
  <dcterms:created xsi:type="dcterms:W3CDTF">2020-02-03T08:32:00Z</dcterms:created>
  <dcterms:modified xsi:type="dcterms:W3CDTF">2023-09-29T18:54:00Z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S5-236555</vt:lpwstr>
  </property>
  <property fmtid="{D5CDD505-2E9C-101B-9397-08002B2CF9AE}" pid="10" name="Spec#">
    <vt:lpwstr>28.532</vt:lpwstr>
  </property>
  <property fmtid="{D5CDD505-2E9C-101B-9397-08002B2CF9AE}" pid="11" name="Cr#">
    <vt:lpwstr>0287</vt:lpwstr>
  </property>
  <property fmtid="{D5CDD505-2E9C-101B-9397-08002B2CF9AE}" pid="12" name="Revision">
    <vt:lpwstr>-</vt:lpwstr>
  </property>
  <property fmtid="{D5CDD505-2E9C-101B-9397-08002B2CF9AE}" pid="13" name="Version">
    <vt:lpwstr>16.16.0</vt:lpwstr>
  </property>
  <property fmtid="{D5CDD505-2E9C-101B-9397-08002B2CF9AE}" pid="14" name="CrTitle">
    <vt:lpwstr>Rel-16 CR 28.532 Correct inconsistencies in version number handling in OpenAPI files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Rel-16</vt:lpwstr>
  </property>
</Properties>
</file>